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0851C" w14:textId="1A3C2437" w:rsidR="001D162F" w:rsidRDefault="001D162F" w:rsidP="00470E24">
      <w:pPr>
        <w:pStyle w:val="Nagwek1"/>
        <w:spacing w:before="0" w:after="0" w:line="276" w:lineRule="auto"/>
        <w:jc w:val="right"/>
        <w:rPr>
          <w:rFonts w:asciiTheme="minorHAnsi" w:hAnsiTheme="minorHAnsi" w:cstheme="minorHAnsi"/>
          <w:b w:val="0"/>
          <w:bCs w:val="0"/>
          <w:sz w:val="24"/>
          <w:szCs w:val="24"/>
        </w:rPr>
      </w:pPr>
      <w:r w:rsidRPr="001D162F">
        <w:rPr>
          <w:rFonts w:asciiTheme="minorHAnsi" w:hAnsiTheme="minorHAnsi" w:cstheme="minorHAnsi"/>
          <w:b w:val="0"/>
          <w:bCs w:val="0"/>
          <w:noProof/>
          <w:sz w:val="24"/>
          <w:szCs w:val="24"/>
        </w:rPr>
        <w:drawing>
          <wp:inline distT="0" distB="0" distL="0" distR="0" wp14:anchorId="68613235" wp14:editId="56E74DA2">
            <wp:extent cx="6123305" cy="794385"/>
            <wp:effectExtent l="0" t="0" r="0" b="0"/>
            <wp:docPr id="201211764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3305" cy="794385"/>
                    </a:xfrm>
                    <a:prstGeom prst="rect">
                      <a:avLst/>
                    </a:prstGeom>
                    <a:noFill/>
                    <a:ln>
                      <a:noFill/>
                    </a:ln>
                  </pic:spPr>
                </pic:pic>
              </a:graphicData>
            </a:graphic>
          </wp:inline>
        </w:drawing>
      </w:r>
    </w:p>
    <w:p w14:paraId="3B50F488" w14:textId="149E397F" w:rsidR="00CD35EE" w:rsidRPr="00CD35EE" w:rsidRDefault="00CD35EE" w:rsidP="00470E24">
      <w:pPr>
        <w:pStyle w:val="Nagwek1"/>
        <w:spacing w:before="0" w:after="0" w:line="276" w:lineRule="auto"/>
        <w:jc w:val="right"/>
        <w:rPr>
          <w:rFonts w:asciiTheme="minorHAnsi" w:hAnsiTheme="minorHAnsi" w:cstheme="minorHAnsi"/>
          <w:b w:val="0"/>
          <w:bCs w:val="0"/>
          <w:sz w:val="24"/>
          <w:szCs w:val="24"/>
        </w:rPr>
      </w:pPr>
      <w:r w:rsidRPr="00CD35EE">
        <w:rPr>
          <w:rFonts w:asciiTheme="minorHAnsi" w:hAnsiTheme="minorHAnsi" w:cstheme="minorHAnsi"/>
          <w:b w:val="0"/>
          <w:bCs w:val="0"/>
          <w:sz w:val="24"/>
          <w:szCs w:val="24"/>
        </w:rPr>
        <w:t>Zał. nr 2</w:t>
      </w:r>
      <w:r w:rsidR="00225879">
        <w:rPr>
          <w:rFonts w:asciiTheme="minorHAnsi" w:hAnsiTheme="minorHAnsi" w:cstheme="minorHAnsi"/>
          <w:b w:val="0"/>
          <w:bCs w:val="0"/>
          <w:sz w:val="24"/>
          <w:szCs w:val="24"/>
        </w:rPr>
        <w:t xml:space="preserve"> do SWZ</w:t>
      </w:r>
    </w:p>
    <w:p w14:paraId="627AF7F3" w14:textId="7C614996" w:rsidR="00F3593B" w:rsidRPr="005E6DC9" w:rsidRDefault="004553C0" w:rsidP="00B251BB">
      <w:pPr>
        <w:pStyle w:val="Nagwek1"/>
        <w:spacing w:before="120" w:after="120" w:line="276" w:lineRule="auto"/>
        <w:rPr>
          <w:rFonts w:asciiTheme="minorHAnsi" w:hAnsiTheme="minorHAnsi" w:cstheme="minorHAnsi"/>
        </w:rPr>
      </w:pPr>
      <w:r w:rsidRPr="005E6DC9">
        <w:rPr>
          <w:rFonts w:asciiTheme="minorHAnsi" w:hAnsiTheme="minorHAnsi" w:cstheme="minorHAnsi"/>
        </w:rPr>
        <w:t>WZÓR</w:t>
      </w:r>
      <w:r w:rsidR="00F3593B" w:rsidRPr="005E6DC9">
        <w:rPr>
          <w:rFonts w:asciiTheme="minorHAnsi" w:hAnsiTheme="minorHAnsi" w:cstheme="minorHAnsi"/>
        </w:rPr>
        <w:t xml:space="preserve"> UMOWY</w:t>
      </w:r>
    </w:p>
    <w:p w14:paraId="686FD78E" w14:textId="71231283" w:rsidR="003F3A82" w:rsidRPr="00602474" w:rsidRDefault="00387BDC" w:rsidP="0056490D">
      <w:pPr>
        <w:spacing w:line="276" w:lineRule="auto"/>
        <w:rPr>
          <w:rFonts w:ascii="Calibri" w:hAnsi="Calibri" w:cs="Calibri"/>
        </w:rPr>
      </w:pPr>
      <w:r w:rsidRPr="00602474">
        <w:rPr>
          <w:rFonts w:ascii="Calibri" w:hAnsi="Calibri" w:cs="Calibri"/>
        </w:rPr>
        <w:t>U</w:t>
      </w:r>
      <w:r w:rsidR="003F3A82" w:rsidRPr="00602474">
        <w:rPr>
          <w:rFonts w:ascii="Calibri" w:hAnsi="Calibri" w:cs="Calibri"/>
        </w:rPr>
        <w:t>mowa zawarta w dniu</w:t>
      </w:r>
      <w:r w:rsidR="003F3A82" w:rsidRPr="00602474">
        <w:rPr>
          <w:rFonts w:ascii="Calibri" w:hAnsi="Calibri" w:cs="Calibri"/>
          <w:b/>
          <w:bCs/>
        </w:rPr>
        <w:t xml:space="preserve"> </w:t>
      </w:r>
      <w:r w:rsidR="003F3A82" w:rsidRPr="00602474">
        <w:rPr>
          <w:rFonts w:ascii="Calibri" w:hAnsi="Calibri" w:cs="Calibri"/>
        </w:rPr>
        <w:t>..............................</w:t>
      </w:r>
      <w:r w:rsidR="0080111D" w:rsidRPr="00602474">
        <w:rPr>
          <w:rFonts w:ascii="Calibri" w:hAnsi="Calibri" w:cs="Calibri"/>
        </w:rPr>
        <w:t xml:space="preserve"> </w:t>
      </w:r>
      <w:r w:rsidR="0056490D" w:rsidRPr="00602474">
        <w:rPr>
          <w:rFonts w:ascii="Calibri" w:hAnsi="Calibri" w:cs="Calibri"/>
        </w:rPr>
        <w:t>w</w:t>
      </w:r>
      <w:r w:rsidR="0066073E" w:rsidRPr="00602474">
        <w:rPr>
          <w:rFonts w:ascii="Calibri" w:hAnsi="Calibri" w:cs="Calibri"/>
        </w:rPr>
        <w:t xml:space="preserve"> miejscowości </w:t>
      </w:r>
      <w:r w:rsidR="003F3A82" w:rsidRPr="00602474">
        <w:rPr>
          <w:rFonts w:ascii="Calibri" w:hAnsi="Calibri" w:cs="Calibri"/>
        </w:rPr>
        <w:t xml:space="preserve"> ..............................................</w:t>
      </w:r>
      <w:r w:rsidR="0056490D" w:rsidRPr="00602474">
        <w:rPr>
          <w:rFonts w:ascii="Calibri" w:hAnsi="Calibri" w:cs="Calibri"/>
        </w:rPr>
        <w:t>........</w:t>
      </w:r>
    </w:p>
    <w:p w14:paraId="25AD4771" w14:textId="77777777" w:rsidR="003F3A82" w:rsidRPr="00602474" w:rsidRDefault="003F3A82" w:rsidP="0056490D">
      <w:pPr>
        <w:spacing w:line="276" w:lineRule="auto"/>
        <w:jc w:val="both"/>
        <w:rPr>
          <w:rFonts w:ascii="Calibri" w:hAnsi="Calibri" w:cs="Calibri"/>
        </w:rPr>
      </w:pPr>
      <w:r w:rsidRPr="00602474">
        <w:rPr>
          <w:rFonts w:ascii="Calibri" w:hAnsi="Calibri" w:cs="Calibri"/>
        </w:rPr>
        <w:t>pomiędzy:</w:t>
      </w:r>
    </w:p>
    <w:p w14:paraId="039A8BBA" w14:textId="02AD49B6" w:rsidR="003F3A82" w:rsidRPr="00602474" w:rsidRDefault="003F3A82" w:rsidP="0056490D">
      <w:pPr>
        <w:spacing w:line="276" w:lineRule="auto"/>
        <w:jc w:val="both"/>
        <w:rPr>
          <w:rFonts w:ascii="Calibri" w:hAnsi="Calibri" w:cs="Calibri"/>
        </w:rPr>
      </w:pPr>
      <w:r w:rsidRPr="00602474">
        <w:rPr>
          <w:rFonts w:ascii="Calibri" w:hAnsi="Calibri" w:cs="Calibri"/>
        </w:rPr>
        <w:t>Zamawiającym: .....................................................................</w:t>
      </w:r>
      <w:r w:rsidR="00F50891" w:rsidRPr="00602474">
        <w:rPr>
          <w:rFonts w:ascii="Calibri" w:hAnsi="Calibri" w:cs="Calibri"/>
        </w:rPr>
        <w:t>..</w:t>
      </w:r>
    </w:p>
    <w:p w14:paraId="5AEF1198" w14:textId="1ADBF0B0" w:rsidR="003F3A82" w:rsidRPr="00602474" w:rsidRDefault="003F3A82" w:rsidP="0056490D">
      <w:pPr>
        <w:spacing w:line="276" w:lineRule="auto"/>
        <w:jc w:val="both"/>
        <w:rPr>
          <w:rFonts w:ascii="Calibri" w:hAnsi="Calibri" w:cs="Calibri"/>
        </w:rPr>
      </w:pPr>
      <w:r w:rsidRPr="00602474">
        <w:rPr>
          <w:rFonts w:ascii="Calibri" w:hAnsi="Calibri" w:cs="Calibri"/>
        </w:rPr>
        <w:t>z siedzibą: ..............................................................................</w:t>
      </w:r>
      <w:r w:rsidR="00F50891" w:rsidRPr="00602474">
        <w:rPr>
          <w:rFonts w:ascii="Calibri" w:hAnsi="Calibri" w:cs="Calibri"/>
        </w:rPr>
        <w:t>.</w:t>
      </w:r>
    </w:p>
    <w:p w14:paraId="2082E8CF" w14:textId="4332FB64" w:rsidR="003F3A82" w:rsidRPr="00602474" w:rsidRDefault="003F3A82" w:rsidP="0056490D">
      <w:pPr>
        <w:spacing w:line="276" w:lineRule="auto"/>
        <w:jc w:val="both"/>
        <w:rPr>
          <w:rFonts w:ascii="Calibri" w:hAnsi="Calibri" w:cs="Calibri"/>
        </w:rPr>
      </w:pPr>
      <w:r w:rsidRPr="00602474">
        <w:rPr>
          <w:rFonts w:ascii="Calibri" w:hAnsi="Calibri" w:cs="Calibri"/>
        </w:rPr>
        <w:t>NIP: .......................................................................................</w:t>
      </w:r>
      <w:r w:rsidR="00F50891" w:rsidRPr="00602474">
        <w:rPr>
          <w:rFonts w:ascii="Calibri" w:hAnsi="Calibri" w:cs="Calibri"/>
        </w:rPr>
        <w:t>..</w:t>
      </w:r>
    </w:p>
    <w:p w14:paraId="3F0C149E" w14:textId="77777777" w:rsidR="003F3A82" w:rsidRPr="00602474" w:rsidRDefault="003F3A82" w:rsidP="0056490D">
      <w:pPr>
        <w:spacing w:line="276" w:lineRule="auto"/>
        <w:jc w:val="both"/>
        <w:rPr>
          <w:rFonts w:ascii="Calibri" w:hAnsi="Calibri" w:cs="Calibri"/>
        </w:rPr>
      </w:pPr>
      <w:r w:rsidRPr="00602474">
        <w:rPr>
          <w:rFonts w:ascii="Calibri" w:hAnsi="Calibri" w:cs="Calibri"/>
        </w:rPr>
        <w:t>reprezentowanym przez:</w:t>
      </w:r>
    </w:p>
    <w:p w14:paraId="4D7FD248" w14:textId="77777777" w:rsidR="003F3A82" w:rsidRPr="00602474" w:rsidRDefault="003F3A82" w:rsidP="00482F08">
      <w:pPr>
        <w:widowControl w:val="0"/>
        <w:numPr>
          <w:ilvl w:val="0"/>
          <w:numId w:val="17"/>
        </w:numPr>
        <w:tabs>
          <w:tab w:val="left" w:pos="4536"/>
        </w:tabs>
        <w:suppressAutoHyphens/>
        <w:spacing w:line="276" w:lineRule="auto"/>
        <w:jc w:val="both"/>
        <w:rPr>
          <w:rFonts w:ascii="Calibri" w:hAnsi="Calibri" w:cs="Calibri"/>
        </w:rPr>
      </w:pPr>
      <w:r w:rsidRPr="00602474">
        <w:rPr>
          <w:rFonts w:ascii="Calibri" w:hAnsi="Calibri" w:cs="Calibri"/>
        </w:rPr>
        <w:t xml:space="preserve">.............................................. </w:t>
      </w:r>
    </w:p>
    <w:p w14:paraId="59950A7D" w14:textId="77777777" w:rsidR="003F3A82" w:rsidRPr="00602474" w:rsidRDefault="003F3A82" w:rsidP="0056490D">
      <w:pPr>
        <w:spacing w:line="276" w:lineRule="auto"/>
        <w:jc w:val="both"/>
        <w:rPr>
          <w:rFonts w:ascii="Calibri" w:hAnsi="Calibri" w:cs="Calibri"/>
        </w:rPr>
      </w:pPr>
      <w:r w:rsidRPr="00602474">
        <w:rPr>
          <w:rFonts w:ascii="Calibri" w:hAnsi="Calibri" w:cs="Calibri"/>
        </w:rPr>
        <w:t>zwany dalej Zamawiającym</w:t>
      </w:r>
    </w:p>
    <w:p w14:paraId="45C04EDA" w14:textId="77D94757" w:rsidR="003F3A82" w:rsidRPr="00602474" w:rsidRDefault="003F3A82" w:rsidP="0056490D">
      <w:pPr>
        <w:spacing w:line="276" w:lineRule="auto"/>
        <w:jc w:val="both"/>
        <w:rPr>
          <w:rFonts w:ascii="Calibri" w:hAnsi="Calibri" w:cs="Calibri"/>
        </w:rPr>
      </w:pPr>
      <w:r w:rsidRPr="00602474">
        <w:rPr>
          <w:rFonts w:ascii="Calibri" w:hAnsi="Calibri" w:cs="Calibri"/>
        </w:rPr>
        <w:t>a</w:t>
      </w:r>
    </w:p>
    <w:p w14:paraId="6592D1F5" w14:textId="566D4652" w:rsidR="00494061" w:rsidRPr="00602474" w:rsidRDefault="00494061" w:rsidP="0056490D">
      <w:pPr>
        <w:spacing w:line="276" w:lineRule="auto"/>
        <w:jc w:val="both"/>
        <w:rPr>
          <w:rFonts w:ascii="Calibri" w:hAnsi="Calibri" w:cs="Calibri"/>
        </w:rPr>
      </w:pPr>
      <w:r w:rsidRPr="00602474">
        <w:rPr>
          <w:rFonts w:ascii="Calibri" w:hAnsi="Calibri" w:cs="Calibri"/>
        </w:rPr>
        <w:t>firmą …………………………………………………………………………………</w:t>
      </w:r>
    </w:p>
    <w:p w14:paraId="7D9DDB2E" w14:textId="77777777" w:rsidR="003F3A82" w:rsidRPr="00602474" w:rsidRDefault="003F3A82" w:rsidP="0056490D">
      <w:pPr>
        <w:spacing w:line="276" w:lineRule="auto"/>
        <w:jc w:val="both"/>
        <w:rPr>
          <w:rFonts w:ascii="Calibri" w:hAnsi="Calibri" w:cs="Calibri"/>
        </w:rPr>
      </w:pPr>
      <w:r w:rsidRPr="00602474">
        <w:rPr>
          <w:rFonts w:ascii="Calibri" w:hAnsi="Calibri" w:cs="Calibri"/>
        </w:rPr>
        <w:t>z siedzibą: .............................................................................</w:t>
      </w:r>
    </w:p>
    <w:p w14:paraId="2BEE79AF" w14:textId="057C188A" w:rsidR="003F3A82" w:rsidRPr="00602474" w:rsidRDefault="003F3A82" w:rsidP="0056490D">
      <w:pPr>
        <w:spacing w:line="276" w:lineRule="auto"/>
        <w:jc w:val="both"/>
        <w:rPr>
          <w:rFonts w:ascii="Calibri" w:hAnsi="Calibri" w:cs="Calibri"/>
        </w:rPr>
      </w:pPr>
      <w:r w:rsidRPr="00602474">
        <w:rPr>
          <w:rFonts w:ascii="Calibri" w:hAnsi="Calibri" w:cs="Calibri"/>
        </w:rPr>
        <w:t>NIP / Regon ..........................................................................</w:t>
      </w:r>
    </w:p>
    <w:p w14:paraId="18652B2F" w14:textId="761BB3A5" w:rsidR="003F3A82" w:rsidRPr="00602474" w:rsidRDefault="003F3A82" w:rsidP="0056490D">
      <w:pPr>
        <w:spacing w:line="276" w:lineRule="auto"/>
        <w:jc w:val="both"/>
        <w:rPr>
          <w:rFonts w:ascii="Calibri" w:hAnsi="Calibri" w:cs="Calibri"/>
        </w:rPr>
      </w:pPr>
      <w:r w:rsidRPr="00602474">
        <w:rPr>
          <w:rFonts w:ascii="Calibri" w:hAnsi="Calibri" w:cs="Calibri"/>
        </w:rPr>
        <w:t>reprezentowan</w:t>
      </w:r>
      <w:r w:rsidR="00494061" w:rsidRPr="00602474">
        <w:rPr>
          <w:rFonts w:ascii="Calibri" w:hAnsi="Calibri" w:cs="Calibri"/>
        </w:rPr>
        <w:t>ą</w:t>
      </w:r>
      <w:r w:rsidRPr="00602474">
        <w:rPr>
          <w:rFonts w:ascii="Calibri" w:hAnsi="Calibri" w:cs="Calibri"/>
        </w:rPr>
        <w:t xml:space="preserve"> przez</w:t>
      </w:r>
      <w:r w:rsidR="00B93F40" w:rsidRPr="00602474">
        <w:rPr>
          <w:rFonts w:ascii="Calibri" w:hAnsi="Calibri" w:cs="Calibri"/>
        </w:rPr>
        <w:t>:</w:t>
      </w:r>
    </w:p>
    <w:p w14:paraId="7C366EEE" w14:textId="77777777" w:rsidR="003F3A82" w:rsidRPr="00602474" w:rsidRDefault="003F3A82" w:rsidP="00482F08">
      <w:pPr>
        <w:widowControl w:val="0"/>
        <w:numPr>
          <w:ilvl w:val="0"/>
          <w:numId w:val="17"/>
        </w:numPr>
        <w:suppressAutoHyphens/>
        <w:spacing w:line="276" w:lineRule="auto"/>
        <w:jc w:val="both"/>
        <w:rPr>
          <w:rFonts w:ascii="Calibri" w:hAnsi="Calibri" w:cs="Calibri"/>
        </w:rPr>
      </w:pPr>
      <w:r w:rsidRPr="00602474">
        <w:rPr>
          <w:rFonts w:ascii="Calibri" w:hAnsi="Calibri" w:cs="Calibri"/>
        </w:rPr>
        <w:t>...................................................</w:t>
      </w:r>
    </w:p>
    <w:p w14:paraId="07F5794C" w14:textId="27929513" w:rsidR="00387BDC" w:rsidRPr="00602474" w:rsidRDefault="003F3A82" w:rsidP="0056490D">
      <w:pPr>
        <w:spacing w:line="276" w:lineRule="auto"/>
        <w:jc w:val="both"/>
        <w:rPr>
          <w:rFonts w:ascii="Calibri" w:hAnsi="Calibri" w:cs="Calibri"/>
        </w:rPr>
      </w:pPr>
      <w:r w:rsidRPr="00602474">
        <w:rPr>
          <w:rFonts w:ascii="Calibri" w:hAnsi="Calibri" w:cs="Calibri"/>
        </w:rPr>
        <w:t>zwan</w:t>
      </w:r>
      <w:r w:rsidR="00494061" w:rsidRPr="00602474">
        <w:rPr>
          <w:rFonts w:ascii="Calibri" w:hAnsi="Calibri" w:cs="Calibri"/>
        </w:rPr>
        <w:t>ą</w:t>
      </w:r>
      <w:r w:rsidRPr="00602474">
        <w:rPr>
          <w:rFonts w:ascii="Calibri" w:hAnsi="Calibri" w:cs="Calibri"/>
        </w:rPr>
        <w:t xml:space="preserve"> dalej Wykonawcą</w:t>
      </w:r>
      <w:r w:rsidR="00100684" w:rsidRPr="00602474">
        <w:rPr>
          <w:rFonts w:ascii="Calibri" w:hAnsi="Calibri" w:cs="Calibri"/>
        </w:rPr>
        <w:t>,</w:t>
      </w:r>
    </w:p>
    <w:p w14:paraId="70B8A622" w14:textId="7080DD08" w:rsidR="003F3A82" w:rsidRPr="00602474" w:rsidRDefault="003F3A82" w:rsidP="0056490D">
      <w:pPr>
        <w:spacing w:line="276" w:lineRule="auto"/>
        <w:jc w:val="both"/>
        <w:rPr>
          <w:rFonts w:ascii="Calibri" w:hAnsi="Calibri" w:cs="Calibri"/>
        </w:rPr>
      </w:pPr>
      <w:r w:rsidRPr="00602474">
        <w:rPr>
          <w:rFonts w:ascii="Calibri" w:hAnsi="Calibri" w:cs="Calibri"/>
        </w:rPr>
        <w:t>w wyniku postępowania nr IiR.271</w:t>
      </w:r>
      <w:r w:rsidR="00081910" w:rsidRPr="00602474">
        <w:rPr>
          <w:rFonts w:ascii="Calibri" w:hAnsi="Calibri" w:cs="Calibri"/>
        </w:rPr>
        <w:t>.</w:t>
      </w:r>
      <w:r w:rsidR="00735499">
        <w:rPr>
          <w:rFonts w:ascii="Calibri" w:hAnsi="Calibri" w:cs="Calibri"/>
        </w:rPr>
        <w:t>1</w:t>
      </w:r>
      <w:r w:rsidR="00F727CC" w:rsidRPr="00602474">
        <w:rPr>
          <w:rFonts w:ascii="Calibri" w:hAnsi="Calibri" w:cs="Calibri"/>
        </w:rPr>
        <w:t>.</w:t>
      </w:r>
      <w:r w:rsidRPr="00602474">
        <w:rPr>
          <w:rFonts w:ascii="Calibri" w:hAnsi="Calibri" w:cs="Calibri"/>
        </w:rPr>
        <w:t>202</w:t>
      </w:r>
      <w:r w:rsidR="00735499">
        <w:rPr>
          <w:rFonts w:ascii="Calibri" w:hAnsi="Calibri" w:cs="Calibri"/>
        </w:rPr>
        <w:t>6</w:t>
      </w:r>
      <w:r w:rsidRPr="00602474">
        <w:rPr>
          <w:rFonts w:ascii="Calibri" w:hAnsi="Calibri" w:cs="Calibri"/>
        </w:rPr>
        <w:t xml:space="preserve"> przeprowadzonego w trybie podstawowym</w:t>
      </w:r>
      <w:r w:rsidR="002E068B">
        <w:rPr>
          <w:rFonts w:ascii="Calibri" w:hAnsi="Calibri" w:cs="Calibri"/>
        </w:rPr>
        <w:t xml:space="preserve"> </w:t>
      </w:r>
      <w:r w:rsidRPr="00602474">
        <w:rPr>
          <w:rFonts w:ascii="Calibri" w:hAnsi="Calibri" w:cs="Calibri"/>
        </w:rPr>
        <w:t>bez negocjacji</w:t>
      </w:r>
      <w:r w:rsidR="00387BDC" w:rsidRPr="00602474">
        <w:rPr>
          <w:rFonts w:ascii="Calibri" w:hAnsi="Calibri" w:cs="Calibri"/>
        </w:rPr>
        <w:t xml:space="preserve"> </w:t>
      </w:r>
      <w:r w:rsidRPr="00602474">
        <w:rPr>
          <w:rFonts w:ascii="Calibri" w:hAnsi="Calibri" w:cs="Calibri"/>
        </w:rPr>
        <w:t>na</w:t>
      </w:r>
      <w:r w:rsidR="00793EC4" w:rsidRPr="00602474">
        <w:rPr>
          <w:rFonts w:ascii="Calibri" w:hAnsi="Calibri" w:cs="Calibri"/>
        </w:rPr>
        <w:t> </w:t>
      </w:r>
      <w:r w:rsidRPr="00602474">
        <w:rPr>
          <w:rFonts w:ascii="Calibri" w:hAnsi="Calibri" w:cs="Calibri"/>
        </w:rPr>
        <w:t>podstawie przepisów ustawy z dnia 11 września 2019 r. - Prawo zamówień publicznych (Dz. U. z 20</w:t>
      </w:r>
      <w:r w:rsidR="0069371B">
        <w:rPr>
          <w:rFonts w:ascii="Calibri" w:hAnsi="Calibri" w:cs="Calibri"/>
        </w:rPr>
        <w:t>2</w:t>
      </w:r>
      <w:r w:rsidR="00C9220D">
        <w:rPr>
          <w:rFonts w:ascii="Calibri" w:hAnsi="Calibri" w:cs="Calibri"/>
        </w:rPr>
        <w:t>4</w:t>
      </w:r>
      <w:r w:rsidRPr="00602474">
        <w:rPr>
          <w:rFonts w:ascii="Calibri" w:hAnsi="Calibri" w:cs="Calibri"/>
        </w:rPr>
        <w:t xml:space="preserve"> r. poz. </w:t>
      </w:r>
      <w:r w:rsidR="0069371B">
        <w:rPr>
          <w:rFonts w:ascii="Calibri" w:hAnsi="Calibri" w:cs="Calibri"/>
        </w:rPr>
        <w:t>1</w:t>
      </w:r>
      <w:r w:rsidR="00C9220D">
        <w:rPr>
          <w:rFonts w:ascii="Calibri" w:hAnsi="Calibri" w:cs="Calibri"/>
        </w:rPr>
        <w:t>320</w:t>
      </w:r>
      <w:r w:rsidRPr="00602474">
        <w:rPr>
          <w:rFonts w:ascii="Calibri" w:hAnsi="Calibri" w:cs="Calibri"/>
        </w:rPr>
        <w:t xml:space="preserve">) </w:t>
      </w:r>
      <w:r w:rsidR="0056490D" w:rsidRPr="00602474">
        <w:rPr>
          <w:rFonts w:ascii="Calibri" w:hAnsi="Calibri" w:cs="Calibri"/>
        </w:rPr>
        <w:t>–</w:t>
      </w:r>
      <w:r w:rsidRPr="00602474">
        <w:rPr>
          <w:rFonts w:ascii="Calibri" w:hAnsi="Calibri" w:cs="Calibri"/>
        </w:rPr>
        <w:t xml:space="preserve"> </w:t>
      </w:r>
      <w:r w:rsidR="0056490D" w:rsidRPr="00602474">
        <w:rPr>
          <w:rFonts w:ascii="Calibri" w:hAnsi="Calibri" w:cs="Calibri"/>
        </w:rPr>
        <w:t xml:space="preserve">w </w:t>
      </w:r>
      <w:r w:rsidRPr="00602474">
        <w:rPr>
          <w:rFonts w:ascii="Calibri" w:hAnsi="Calibri" w:cs="Calibri"/>
        </w:rPr>
        <w:t>dal</w:t>
      </w:r>
      <w:r w:rsidR="0056490D" w:rsidRPr="00602474">
        <w:rPr>
          <w:rFonts w:ascii="Calibri" w:hAnsi="Calibri" w:cs="Calibri"/>
        </w:rPr>
        <w:t>szej treści umowy</w:t>
      </w:r>
      <w:r w:rsidR="00100684" w:rsidRPr="00602474">
        <w:rPr>
          <w:rFonts w:ascii="Calibri" w:hAnsi="Calibri" w:cs="Calibri"/>
        </w:rPr>
        <w:t xml:space="preserve"> zwanej</w:t>
      </w:r>
      <w:r w:rsidRPr="00602474">
        <w:rPr>
          <w:rFonts w:ascii="Calibri" w:hAnsi="Calibri" w:cs="Calibri"/>
        </w:rPr>
        <w:t xml:space="preserve"> </w:t>
      </w:r>
      <w:r w:rsidR="00793EC4" w:rsidRPr="00602474">
        <w:rPr>
          <w:rFonts w:ascii="Calibri" w:hAnsi="Calibri" w:cs="Calibri"/>
        </w:rPr>
        <w:t xml:space="preserve">ustawą </w:t>
      </w:r>
      <w:proofErr w:type="spellStart"/>
      <w:r w:rsidRPr="00602474">
        <w:rPr>
          <w:rFonts w:ascii="Calibri" w:hAnsi="Calibri" w:cs="Calibri"/>
        </w:rPr>
        <w:t>Pzp</w:t>
      </w:r>
      <w:proofErr w:type="spellEnd"/>
      <w:r w:rsidRPr="00602474">
        <w:rPr>
          <w:rFonts w:ascii="Calibri" w:hAnsi="Calibri" w:cs="Calibri"/>
        </w:rPr>
        <w:t>.</w:t>
      </w:r>
    </w:p>
    <w:p w14:paraId="0F947FD0" w14:textId="4B1FC17A" w:rsidR="00260720" w:rsidRPr="005E6DC9" w:rsidRDefault="004711B7" w:rsidP="00BB45B9">
      <w:pPr>
        <w:pStyle w:val="Nagwek2"/>
        <w:spacing w:before="120" w:after="0"/>
        <w:rPr>
          <w:rFonts w:ascii="Calibri" w:hAnsi="Calibri" w:cs="Calibri"/>
          <w:sz w:val="28"/>
          <w:szCs w:val="28"/>
        </w:rPr>
      </w:pPr>
      <w:r w:rsidRPr="005E6DC9">
        <w:rPr>
          <w:rFonts w:ascii="Calibri" w:hAnsi="Calibri" w:cs="Calibri"/>
          <w:sz w:val="28"/>
          <w:szCs w:val="28"/>
        </w:rPr>
        <w:t xml:space="preserve">§ </w:t>
      </w:r>
      <w:r w:rsidR="00581017" w:rsidRPr="005E6DC9">
        <w:rPr>
          <w:rFonts w:ascii="Calibri" w:hAnsi="Calibri" w:cs="Calibri"/>
          <w:sz w:val="28"/>
          <w:szCs w:val="28"/>
        </w:rPr>
        <w:t>1</w:t>
      </w:r>
      <w:r w:rsidR="0096555A" w:rsidRPr="005E6DC9">
        <w:rPr>
          <w:rFonts w:ascii="Calibri" w:hAnsi="Calibri" w:cs="Calibri"/>
          <w:sz w:val="28"/>
          <w:szCs w:val="28"/>
        </w:rPr>
        <w:t xml:space="preserve"> </w:t>
      </w:r>
      <w:r w:rsidR="00260720" w:rsidRPr="005E6DC9">
        <w:rPr>
          <w:rFonts w:ascii="Calibri" w:hAnsi="Calibri" w:cs="Calibri"/>
          <w:sz w:val="28"/>
          <w:szCs w:val="28"/>
        </w:rPr>
        <w:t>Przedmiot umowy</w:t>
      </w:r>
    </w:p>
    <w:p w14:paraId="1C62B31F" w14:textId="047E7CFE" w:rsidR="003D607D" w:rsidRPr="00A769EE" w:rsidRDefault="00581017" w:rsidP="00735499">
      <w:pPr>
        <w:numPr>
          <w:ilvl w:val="1"/>
          <w:numId w:val="47"/>
        </w:numPr>
        <w:spacing w:line="276" w:lineRule="auto"/>
        <w:ind w:left="284" w:hanging="284"/>
        <w:jc w:val="both"/>
        <w:rPr>
          <w:rFonts w:asciiTheme="minorHAnsi" w:hAnsiTheme="minorHAnsi" w:cstheme="minorHAnsi"/>
          <w:b/>
          <w:bCs/>
          <w:lang w:eastAsia="ar-SA"/>
        </w:rPr>
      </w:pPr>
      <w:r w:rsidRPr="0070441C">
        <w:rPr>
          <w:rFonts w:asciiTheme="minorHAnsi" w:hAnsiTheme="minorHAnsi" w:cstheme="minorHAnsi"/>
        </w:rPr>
        <w:t xml:space="preserve">Przedmiotem niniejszej umowy jest </w:t>
      </w:r>
      <w:r w:rsidR="000A3128" w:rsidRPr="0070441C">
        <w:rPr>
          <w:rFonts w:asciiTheme="minorHAnsi" w:hAnsiTheme="minorHAnsi" w:cstheme="minorHAnsi"/>
        </w:rPr>
        <w:t>wykonanie</w:t>
      </w:r>
      <w:r w:rsidR="00154532" w:rsidRPr="0070441C">
        <w:rPr>
          <w:rFonts w:asciiTheme="minorHAnsi" w:hAnsiTheme="minorHAnsi" w:cstheme="minorHAnsi"/>
        </w:rPr>
        <w:t xml:space="preserve"> </w:t>
      </w:r>
      <w:r w:rsidR="000A3128" w:rsidRPr="0070441C">
        <w:rPr>
          <w:rFonts w:asciiTheme="minorHAnsi" w:hAnsiTheme="minorHAnsi" w:cstheme="minorHAnsi"/>
        </w:rPr>
        <w:t>zadania pn.</w:t>
      </w:r>
      <w:bookmarkStart w:id="0" w:name="_Hlk71715329"/>
      <w:r w:rsidR="00C9220D" w:rsidRPr="0070441C">
        <w:rPr>
          <w:rFonts w:asciiTheme="minorHAnsi" w:hAnsiTheme="minorHAnsi" w:cstheme="minorHAnsi"/>
        </w:rPr>
        <w:t xml:space="preserve"> </w:t>
      </w:r>
      <w:r w:rsidR="00615702" w:rsidRPr="0070441C">
        <w:rPr>
          <w:rFonts w:asciiTheme="minorHAnsi" w:hAnsiTheme="minorHAnsi" w:cstheme="minorHAnsi"/>
          <w:b/>
          <w:bCs/>
        </w:rPr>
        <w:t>Budowa infrastruktury turystycznej w miejscowości Dąbrówka nad Jeziorem Mucharskim</w:t>
      </w:r>
      <w:r w:rsidR="004611F7" w:rsidRPr="0070441C">
        <w:rPr>
          <w:rFonts w:asciiTheme="minorHAnsi" w:hAnsiTheme="minorHAnsi" w:cstheme="minorHAnsi"/>
          <w:b/>
          <w:bCs/>
        </w:rPr>
        <w:t xml:space="preserve">, </w:t>
      </w:r>
      <w:r w:rsidR="003D607D" w:rsidRPr="0070441C">
        <w:rPr>
          <w:rFonts w:asciiTheme="minorHAnsi" w:eastAsia="Century Gothic" w:hAnsiTheme="minorHAnsi" w:cstheme="minorHAnsi"/>
        </w:rPr>
        <w:t>obejmującego</w:t>
      </w:r>
      <w:r w:rsidR="003D607D" w:rsidRPr="00A769EE">
        <w:rPr>
          <w:rFonts w:asciiTheme="minorHAnsi" w:eastAsia="Century Gothic" w:hAnsiTheme="minorHAnsi" w:cstheme="minorHAnsi"/>
        </w:rPr>
        <w:t xml:space="preserve"> następujący zakres robót:</w:t>
      </w:r>
    </w:p>
    <w:p w14:paraId="0D947014" w14:textId="619D3379" w:rsidR="00C9220D" w:rsidRPr="00A769EE" w:rsidRDefault="00C9220D" w:rsidP="00735499">
      <w:pPr>
        <w:suppressAutoHyphens/>
        <w:spacing w:line="276" w:lineRule="auto"/>
        <w:ind w:left="284"/>
        <w:rPr>
          <w:rFonts w:asciiTheme="minorHAnsi" w:eastAsia="Century Gothic" w:hAnsiTheme="minorHAnsi" w:cstheme="minorHAnsi"/>
          <w:lang w:eastAsia="ar-SA"/>
        </w:rPr>
      </w:pPr>
      <w:bookmarkStart w:id="1" w:name="_Hlk166760777"/>
      <w:r w:rsidRPr="00A769EE">
        <w:rPr>
          <w:rFonts w:asciiTheme="minorHAnsi" w:eastAsia="Century Gothic" w:hAnsiTheme="minorHAnsi" w:cstheme="minorHAnsi"/>
          <w:lang w:eastAsia="ar-SA"/>
        </w:rPr>
        <w:t>- roboty przygotowawcze,</w:t>
      </w:r>
    </w:p>
    <w:p w14:paraId="045839CF" w14:textId="77777777" w:rsidR="00C9220D" w:rsidRPr="00A769EE" w:rsidRDefault="00C9220D" w:rsidP="00735499">
      <w:pPr>
        <w:suppressAutoHyphens/>
        <w:spacing w:line="276" w:lineRule="auto"/>
        <w:ind w:firstLine="284"/>
        <w:rPr>
          <w:rFonts w:asciiTheme="minorHAnsi" w:eastAsia="Century Gothic" w:hAnsiTheme="minorHAnsi" w:cstheme="minorHAnsi"/>
          <w:lang w:eastAsia="ar-SA"/>
        </w:rPr>
      </w:pPr>
      <w:r w:rsidRPr="00A769EE">
        <w:rPr>
          <w:rFonts w:asciiTheme="minorHAnsi" w:eastAsia="Century Gothic" w:hAnsiTheme="minorHAnsi" w:cstheme="minorHAnsi"/>
          <w:lang w:eastAsia="ar-SA"/>
        </w:rPr>
        <w:t xml:space="preserve">- roboty ziemne, </w:t>
      </w:r>
    </w:p>
    <w:p w14:paraId="15A177E5" w14:textId="01ADB9F7" w:rsidR="00C9220D" w:rsidRPr="00A769EE" w:rsidRDefault="00C9220D" w:rsidP="00735499">
      <w:pPr>
        <w:suppressAutoHyphens/>
        <w:spacing w:line="276" w:lineRule="auto"/>
        <w:ind w:firstLine="284"/>
        <w:rPr>
          <w:rFonts w:asciiTheme="minorHAnsi" w:eastAsia="Century Gothic" w:hAnsiTheme="minorHAnsi" w:cstheme="minorHAnsi"/>
          <w:lang w:eastAsia="ar-SA"/>
        </w:rPr>
      </w:pPr>
      <w:r w:rsidRPr="00A769EE">
        <w:rPr>
          <w:rFonts w:asciiTheme="minorHAnsi" w:eastAsia="Century Gothic" w:hAnsiTheme="minorHAnsi" w:cstheme="minorHAnsi"/>
          <w:lang w:eastAsia="ar-SA"/>
        </w:rPr>
        <w:t xml:space="preserve">- </w:t>
      </w:r>
      <w:r w:rsidR="00FF3217" w:rsidRPr="00A769EE">
        <w:rPr>
          <w:rFonts w:asciiTheme="minorHAnsi" w:eastAsia="Century Gothic" w:hAnsiTheme="minorHAnsi" w:cstheme="minorHAnsi"/>
          <w:lang w:eastAsia="ar-SA"/>
        </w:rPr>
        <w:t>utwardzenie placów budowy,</w:t>
      </w:r>
    </w:p>
    <w:p w14:paraId="6E814D3A" w14:textId="1B99C95F" w:rsidR="00C9220D" w:rsidRPr="00A769EE" w:rsidRDefault="00C9220D" w:rsidP="00735499">
      <w:pPr>
        <w:suppressAutoHyphens/>
        <w:spacing w:line="276" w:lineRule="auto"/>
        <w:ind w:left="284"/>
        <w:rPr>
          <w:rFonts w:asciiTheme="minorHAnsi" w:eastAsia="Century Gothic" w:hAnsiTheme="minorHAnsi" w:cstheme="minorHAnsi"/>
          <w:lang w:eastAsia="ar-SA"/>
        </w:rPr>
      </w:pPr>
      <w:r w:rsidRPr="00A769EE">
        <w:rPr>
          <w:rFonts w:asciiTheme="minorHAnsi" w:eastAsia="Century Gothic" w:hAnsiTheme="minorHAnsi" w:cstheme="minorHAnsi"/>
          <w:lang w:eastAsia="ar-SA"/>
        </w:rPr>
        <w:t xml:space="preserve">- </w:t>
      </w:r>
      <w:r w:rsidR="00FF3217" w:rsidRPr="00A769EE">
        <w:rPr>
          <w:rFonts w:asciiTheme="minorHAnsi" w:eastAsia="Century Gothic" w:hAnsiTheme="minorHAnsi" w:cstheme="minorHAnsi"/>
          <w:lang w:eastAsia="ar-SA"/>
        </w:rPr>
        <w:t>wykonanie fundamentów oraz słupów żelbetowych,</w:t>
      </w:r>
    </w:p>
    <w:p w14:paraId="781C1AB4" w14:textId="77777777" w:rsidR="00FF3217" w:rsidRPr="00A769EE" w:rsidRDefault="00C9220D" w:rsidP="00735499">
      <w:pPr>
        <w:suppressAutoHyphens/>
        <w:spacing w:line="276" w:lineRule="auto"/>
        <w:ind w:left="284"/>
        <w:rPr>
          <w:rFonts w:asciiTheme="minorHAnsi" w:eastAsia="Century Gothic" w:hAnsiTheme="minorHAnsi" w:cstheme="minorHAnsi"/>
          <w:lang w:eastAsia="ar-SA"/>
        </w:rPr>
      </w:pPr>
      <w:r w:rsidRPr="00A769EE">
        <w:rPr>
          <w:rFonts w:asciiTheme="minorHAnsi" w:eastAsia="Century Gothic" w:hAnsiTheme="minorHAnsi" w:cstheme="minorHAnsi"/>
          <w:lang w:eastAsia="ar-SA"/>
        </w:rPr>
        <w:t xml:space="preserve">- </w:t>
      </w:r>
      <w:r w:rsidR="00FF3217" w:rsidRPr="00A769EE">
        <w:rPr>
          <w:rFonts w:asciiTheme="minorHAnsi" w:eastAsia="Century Gothic" w:hAnsiTheme="minorHAnsi" w:cstheme="minorHAnsi"/>
          <w:lang w:eastAsia="ar-SA"/>
        </w:rPr>
        <w:t xml:space="preserve">wykonanie konstrukcji drewnianej sceny plenerowej, </w:t>
      </w:r>
    </w:p>
    <w:p w14:paraId="2C538934" w14:textId="62E1D9E2" w:rsidR="00E25304" w:rsidRPr="00A769EE" w:rsidRDefault="00C9220D" w:rsidP="00735499">
      <w:pPr>
        <w:suppressAutoHyphens/>
        <w:spacing w:line="276" w:lineRule="auto"/>
        <w:ind w:left="284"/>
        <w:rPr>
          <w:rFonts w:asciiTheme="minorHAnsi" w:eastAsia="Century Gothic" w:hAnsiTheme="minorHAnsi" w:cstheme="minorHAnsi"/>
          <w:lang w:eastAsia="ar-SA"/>
        </w:rPr>
      </w:pPr>
      <w:r w:rsidRPr="00A769EE">
        <w:rPr>
          <w:rFonts w:asciiTheme="minorHAnsi" w:eastAsia="Century Gothic" w:hAnsiTheme="minorHAnsi" w:cstheme="minorHAnsi"/>
          <w:lang w:eastAsia="ar-SA"/>
        </w:rPr>
        <w:t xml:space="preserve">- </w:t>
      </w:r>
      <w:r w:rsidR="00FF3217" w:rsidRPr="00A769EE">
        <w:rPr>
          <w:rFonts w:asciiTheme="minorHAnsi" w:eastAsia="Century Gothic" w:hAnsiTheme="minorHAnsi" w:cstheme="minorHAnsi"/>
          <w:lang w:eastAsia="ar-SA"/>
        </w:rPr>
        <w:t>wykonanie muru oporowego wraz z trybuną,</w:t>
      </w:r>
    </w:p>
    <w:p w14:paraId="1982718F" w14:textId="77777777" w:rsidR="00FF3217" w:rsidRPr="00A769EE" w:rsidRDefault="00FF3217" w:rsidP="00735499">
      <w:pPr>
        <w:suppressAutoHyphens/>
        <w:spacing w:line="276" w:lineRule="auto"/>
        <w:ind w:left="284"/>
        <w:rPr>
          <w:rFonts w:asciiTheme="minorHAnsi" w:eastAsia="Century Gothic" w:hAnsiTheme="minorHAnsi" w:cstheme="minorHAnsi"/>
          <w:lang w:eastAsia="ar-SA"/>
        </w:rPr>
      </w:pPr>
      <w:r w:rsidRPr="00A769EE">
        <w:rPr>
          <w:rFonts w:asciiTheme="minorHAnsi" w:eastAsia="Century Gothic" w:hAnsiTheme="minorHAnsi" w:cstheme="minorHAnsi"/>
          <w:lang w:eastAsia="ar-SA"/>
        </w:rPr>
        <w:t xml:space="preserve">- wykonanie instalacji elektrycznej, oświetleniowej wraz z monitoringiem, </w:t>
      </w:r>
    </w:p>
    <w:p w14:paraId="1FB0E45B" w14:textId="4614F1D3" w:rsidR="00FF3217" w:rsidRPr="00A769EE" w:rsidRDefault="00FF3217" w:rsidP="00735499">
      <w:pPr>
        <w:suppressAutoHyphens/>
        <w:spacing w:line="276" w:lineRule="auto"/>
        <w:ind w:left="284"/>
        <w:rPr>
          <w:rFonts w:asciiTheme="minorHAnsi" w:eastAsia="Century Gothic" w:hAnsiTheme="minorHAnsi" w:cstheme="minorHAnsi"/>
          <w:lang w:eastAsia="ar-SA"/>
        </w:rPr>
      </w:pPr>
      <w:r w:rsidRPr="00A769EE">
        <w:rPr>
          <w:rFonts w:asciiTheme="minorHAnsi" w:eastAsia="Century Gothic" w:hAnsiTheme="minorHAnsi" w:cstheme="minorHAnsi"/>
          <w:lang w:eastAsia="ar-SA"/>
        </w:rPr>
        <w:t>- wykonanie chodników i terenów utwardzonych,</w:t>
      </w:r>
    </w:p>
    <w:p w14:paraId="029278A9" w14:textId="74B6D8E1" w:rsidR="00FF3217" w:rsidRPr="00FF3217" w:rsidRDefault="00FF3217" w:rsidP="00735499">
      <w:pPr>
        <w:suppressAutoHyphens/>
        <w:spacing w:line="276" w:lineRule="auto"/>
        <w:ind w:left="284"/>
        <w:rPr>
          <w:rFonts w:asciiTheme="minorHAnsi" w:eastAsia="Century Gothic" w:hAnsiTheme="minorHAnsi" w:cstheme="minorHAnsi"/>
          <w:lang w:eastAsia="ar-SA"/>
        </w:rPr>
      </w:pPr>
      <w:r w:rsidRPr="00A769EE">
        <w:rPr>
          <w:rFonts w:asciiTheme="minorHAnsi" w:eastAsia="Century Gothic" w:hAnsiTheme="minorHAnsi" w:cstheme="minorHAnsi"/>
          <w:lang w:eastAsia="ar-SA"/>
        </w:rPr>
        <w:t>- montaż elementów małej architektury</w:t>
      </w:r>
      <w:r w:rsidR="00A769EE" w:rsidRPr="00A769EE">
        <w:rPr>
          <w:rFonts w:asciiTheme="minorHAnsi" w:eastAsia="Century Gothic" w:hAnsiTheme="minorHAnsi" w:cstheme="minorHAnsi"/>
          <w:lang w:eastAsia="ar-SA"/>
        </w:rPr>
        <w:t>.</w:t>
      </w:r>
    </w:p>
    <w:bookmarkEnd w:id="1"/>
    <w:p w14:paraId="115FFAD3" w14:textId="35772722" w:rsidR="000443D7" w:rsidRPr="001973FA" w:rsidRDefault="000443D7" w:rsidP="00A769EE">
      <w:pPr>
        <w:pStyle w:val="Akapitzlist"/>
        <w:widowControl w:val="0"/>
        <w:autoSpaceDE w:val="0"/>
        <w:autoSpaceDN w:val="0"/>
        <w:adjustRightInd w:val="0"/>
        <w:ind w:left="284"/>
        <w:jc w:val="both"/>
        <w:rPr>
          <w:rFonts w:asciiTheme="minorHAnsi" w:hAnsiTheme="minorHAnsi" w:cstheme="minorHAnsi"/>
          <w:sz w:val="24"/>
        </w:rPr>
      </w:pPr>
      <w:r w:rsidRPr="001973FA">
        <w:rPr>
          <w:rFonts w:asciiTheme="minorHAnsi" w:hAnsiTheme="minorHAnsi" w:cstheme="minorHAnsi"/>
          <w:sz w:val="24"/>
        </w:rPr>
        <w:t>Wspólny Słownik Zamówień CPV:</w:t>
      </w:r>
    </w:p>
    <w:bookmarkEnd w:id="0"/>
    <w:p w14:paraId="2E8541C7" w14:textId="77777777" w:rsidR="00A769EE" w:rsidRPr="00A769EE" w:rsidRDefault="00A769EE" w:rsidP="00A769EE">
      <w:pPr>
        <w:autoSpaceDE w:val="0"/>
        <w:autoSpaceDN w:val="0"/>
        <w:adjustRightInd w:val="0"/>
        <w:spacing w:line="276" w:lineRule="auto"/>
        <w:ind w:left="284"/>
        <w:jc w:val="both"/>
        <w:rPr>
          <w:rFonts w:asciiTheme="minorHAnsi" w:hAnsiTheme="minorHAnsi" w:cstheme="minorHAnsi"/>
        </w:rPr>
      </w:pPr>
      <w:r w:rsidRPr="00A769EE">
        <w:rPr>
          <w:rFonts w:asciiTheme="minorHAnsi" w:hAnsiTheme="minorHAnsi" w:cstheme="minorHAnsi"/>
        </w:rPr>
        <w:t>- CPV-45000000-7 Roboty budowlane</w:t>
      </w:r>
    </w:p>
    <w:p w14:paraId="49393A5F" w14:textId="05CB36CE" w:rsidR="00A769EE" w:rsidRPr="00A769EE" w:rsidRDefault="00A769EE" w:rsidP="00A769EE">
      <w:pPr>
        <w:autoSpaceDE w:val="0"/>
        <w:autoSpaceDN w:val="0"/>
        <w:adjustRightInd w:val="0"/>
        <w:spacing w:line="276" w:lineRule="auto"/>
        <w:ind w:left="142"/>
        <w:jc w:val="both"/>
        <w:rPr>
          <w:rFonts w:asciiTheme="minorHAnsi" w:hAnsiTheme="minorHAnsi" w:cstheme="minorHAnsi"/>
        </w:rPr>
      </w:pPr>
      <w:r w:rsidRPr="00A769EE">
        <w:rPr>
          <w:rFonts w:asciiTheme="minorHAnsi" w:hAnsiTheme="minorHAnsi" w:cstheme="minorHAnsi"/>
        </w:rPr>
        <w:t xml:space="preserve">  - CPV-45112000-5  Roboty w zakresie usuwania gleby</w:t>
      </w:r>
    </w:p>
    <w:p w14:paraId="33812880" w14:textId="56C11FE2" w:rsidR="00A769EE" w:rsidRPr="00A769EE" w:rsidRDefault="00A769EE" w:rsidP="00A769EE">
      <w:pPr>
        <w:autoSpaceDE w:val="0"/>
        <w:autoSpaceDN w:val="0"/>
        <w:adjustRightInd w:val="0"/>
        <w:spacing w:line="276" w:lineRule="auto"/>
        <w:ind w:firstLine="284"/>
        <w:jc w:val="both"/>
        <w:rPr>
          <w:rFonts w:asciiTheme="minorHAnsi" w:hAnsiTheme="minorHAnsi" w:cstheme="minorHAnsi"/>
        </w:rPr>
      </w:pPr>
      <w:r w:rsidRPr="00A769EE">
        <w:rPr>
          <w:rFonts w:asciiTheme="minorHAnsi" w:hAnsiTheme="minorHAnsi" w:cstheme="minorHAnsi"/>
        </w:rPr>
        <w:t>- CPV-43325000-7 Wyposażenie parków i placów zabaw</w:t>
      </w:r>
    </w:p>
    <w:p w14:paraId="7CFB961B" w14:textId="18B7B4CA" w:rsidR="00A769EE" w:rsidRPr="00A769EE" w:rsidRDefault="00A769EE" w:rsidP="00A769EE">
      <w:pPr>
        <w:autoSpaceDE w:val="0"/>
        <w:autoSpaceDN w:val="0"/>
        <w:adjustRightInd w:val="0"/>
        <w:spacing w:line="276" w:lineRule="auto"/>
        <w:ind w:left="284"/>
        <w:jc w:val="both"/>
        <w:rPr>
          <w:rFonts w:asciiTheme="minorHAnsi" w:hAnsiTheme="minorHAnsi" w:cstheme="minorHAnsi"/>
        </w:rPr>
      </w:pPr>
      <w:r w:rsidRPr="00A769EE">
        <w:rPr>
          <w:rFonts w:asciiTheme="minorHAnsi" w:hAnsiTheme="minorHAnsi" w:cstheme="minorHAnsi"/>
        </w:rPr>
        <w:t>- CPV-45237000-7 Roboty budowlane w zakresie scen</w:t>
      </w:r>
    </w:p>
    <w:p w14:paraId="5ABA8151" w14:textId="33F9AFD5" w:rsidR="00A769EE" w:rsidRPr="00A769EE" w:rsidRDefault="00A769EE" w:rsidP="00A769EE">
      <w:pPr>
        <w:autoSpaceDE w:val="0"/>
        <w:autoSpaceDN w:val="0"/>
        <w:adjustRightInd w:val="0"/>
        <w:spacing w:line="276" w:lineRule="auto"/>
        <w:ind w:left="284"/>
        <w:jc w:val="both"/>
        <w:rPr>
          <w:rFonts w:asciiTheme="minorHAnsi" w:hAnsiTheme="minorHAnsi" w:cstheme="minorHAnsi"/>
        </w:rPr>
      </w:pPr>
      <w:r>
        <w:rPr>
          <w:rFonts w:asciiTheme="minorHAnsi" w:hAnsiTheme="minorHAnsi" w:cstheme="minorHAnsi"/>
        </w:rPr>
        <w:lastRenderedPageBreak/>
        <w:t xml:space="preserve"> </w:t>
      </w:r>
      <w:r w:rsidRPr="00A769EE">
        <w:rPr>
          <w:rFonts w:asciiTheme="minorHAnsi" w:hAnsiTheme="minorHAnsi" w:cstheme="minorHAnsi"/>
        </w:rPr>
        <w:t xml:space="preserve">- CPV-45233260-9 Roboty budowlane w zakresie dróg pieszych </w:t>
      </w:r>
    </w:p>
    <w:p w14:paraId="3FFFF5D7" w14:textId="77777777" w:rsidR="00A769EE" w:rsidRPr="00A769EE" w:rsidRDefault="00A769EE" w:rsidP="00A769EE">
      <w:pPr>
        <w:autoSpaceDE w:val="0"/>
        <w:autoSpaceDN w:val="0"/>
        <w:adjustRightInd w:val="0"/>
        <w:spacing w:line="276" w:lineRule="auto"/>
        <w:ind w:left="284"/>
        <w:jc w:val="both"/>
        <w:rPr>
          <w:rFonts w:asciiTheme="minorHAnsi" w:hAnsiTheme="minorHAnsi" w:cstheme="minorHAnsi"/>
        </w:rPr>
      </w:pPr>
      <w:r w:rsidRPr="00A769EE">
        <w:rPr>
          <w:rFonts w:asciiTheme="minorHAnsi" w:hAnsiTheme="minorHAnsi" w:cstheme="minorHAnsi"/>
        </w:rPr>
        <w:t xml:space="preserve">- CPV-45212221-1 Roboty budowlane związane z obiektami na terenach sportowych </w:t>
      </w:r>
    </w:p>
    <w:p w14:paraId="598704C8" w14:textId="77777777" w:rsidR="00A769EE" w:rsidRPr="00A769EE" w:rsidRDefault="00A769EE" w:rsidP="00A769EE">
      <w:pPr>
        <w:autoSpaceDE w:val="0"/>
        <w:autoSpaceDN w:val="0"/>
        <w:adjustRightInd w:val="0"/>
        <w:spacing w:line="276" w:lineRule="auto"/>
        <w:ind w:left="284"/>
        <w:jc w:val="both"/>
        <w:rPr>
          <w:rFonts w:asciiTheme="minorHAnsi" w:hAnsiTheme="minorHAnsi" w:cstheme="minorHAnsi"/>
        </w:rPr>
      </w:pPr>
      <w:r w:rsidRPr="00A769EE">
        <w:rPr>
          <w:rFonts w:asciiTheme="minorHAnsi" w:hAnsiTheme="minorHAnsi" w:cstheme="minorHAnsi"/>
        </w:rPr>
        <w:t xml:space="preserve">- CPV-45315100-9 Instalacyjne roboty elektrotechniczne </w:t>
      </w:r>
    </w:p>
    <w:p w14:paraId="2BCF5808" w14:textId="77777777" w:rsidR="00A769EE" w:rsidRPr="00A769EE" w:rsidRDefault="00A769EE" w:rsidP="00A769EE">
      <w:pPr>
        <w:autoSpaceDE w:val="0"/>
        <w:autoSpaceDN w:val="0"/>
        <w:adjustRightInd w:val="0"/>
        <w:spacing w:line="276" w:lineRule="auto"/>
        <w:ind w:left="284"/>
        <w:jc w:val="both"/>
        <w:rPr>
          <w:rFonts w:asciiTheme="minorHAnsi" w:hAnsiTheme="minorHAnsi" w:cstheme="minorHAnsi"/>
        </w:rPr>
      </w:pPr>
      <w:r w:rsidRPr="00A769EE">
        <w:rPr>
          <w:rFonts w:asciiTheme="minorHAnsi" w:hAnsiTheme="minorHAnsi" w:cstheme="minorHAnsi"/>
        </w:rPr>
        <w:t xml:space="preserve">- CPV-45316100-6 Instalowanie urządzeń oświetlenia zewnętrznego </w:t>
      </w:r>
    </w:p>
    <w:p w14:paraId="4C70E98C" w14:textId="77777777" w:rsidR="00A769EE" w:rsidRPr="00A769EE" w:rsidRDefault="00A769EE" w:rsidP="00A769EE">
      <w:pPr>
        <w:autoSpaceDE w:val="0"/>
        <w:autoSpaceDN w:val="0"/>
        <w:adjustRightInd w:val="0"/>
        <w:spacing w:line="276" w:lineRule="auto"/>
        <w:ind w:left="284"/>
        <w:jc w:val="both"/>
        <w:rPr>
          <w:rFonts w:asciiTheme="minorHAnsi" w:hAnsiTheme="minorHAnsi" w:cstheme="minorHAnsi"/>
        </w:rPr>
      </w:pPr>
      <w:r w:rsidRPr="00A769EE">
        <w:rPr>
          <w:rFonts w:asciiTheme="minorHAnsi" w:hAnsiTheme="minorHAnsi" w:cstheme="minorHAnsi"/>
        </w:rPr>
        <w:t>- CPV-45315700-5 Instalowanie stacji rozdzielczych</w:t>
      </w:r>
    </w:p>
    <w:p w14:paraId="22BC7402" w14:textId="77777777" w:rsidR="00A769EE" w:rsidRPr="00A769EE" w:rsidRDefault="00A769EE" w:rsidP="00A769EE">
      <w:pPr>
        <w:autoSpaceDE w:val="0"/>
        <w:autoSpaceDN w:val="0"/>
        <w:adjustRightInd w:val="0"/>
        <w:spacing w:line="276" w:lineRule="auto"/>
        <w:ind w:left="284"/>
        <w:jc w:val="both"/>
        <w:rPr>
          <w:rFonts w:asciiTheme="minorHAnsi" w:hAnsiTheme="minorHAnsi" w:cstheme="minorHAnsi"/>
        </w:rPr>
      </w:pPr>
      <w:r w:rsidRPr="00A769EE">
        <w:rPr>
          <w:rFonts w:asciiTheme="minorHAnsi" w:hAnsiTheme="minorHAnsi" w:cstheme="minorHAnsi"/>
        </w:rPr>
        <w:t>- CPV-45311100-1 Roboty w zakresie okablowania elektrycznego</w:t>
      </w:r>
    </w:p>
    <w:p w14:paraId="30EE1E3C" w14:textId="32BB2387" w:rsidR="00A769EE" w:rsidRDefault="00A769EE" w:rsidP="00A769EE">
      <w:pPr>
        <w:autoSpaceDE w:val="0"/>
        <w:autoSpaceDN w:val="0"/>
        <w:adjustRightInd w:val="0"/>
        <w:spacing w:line="276" w:lineRule="auto"/>
        <w:ind w:left="284"/>
        <w:jc w:val="both"/>
        <w:rPr>
          <w:rFonts w:asciiTheme="minorHAnsi" w:hAnsiTheme="minorHAnsi" w:cstheme="minorHAnsi"/>
        </w:rPr>
      </w:pPr>
      <w:r w:rsidRPr="00A769EE">
        <w:rPr>
          <w:rFonts w:asciiTheme="minorHAnsi" w:hAnsiTheme="minorHAnsi" w:cstheme="minorHAnsi"/>
        </w:rPr>
        <w:t>- CPV-45311200-2 Roboty w zakresie instalacji elektrycznych</w:t>
      </w:r>
    </w:p>
    <w:p w14:paraId="4F382E6D" w14:textId="25AB1FC2" w:rsidR="008915FC" w:rsidRPr="001973FA" w:rsidRDefault="00F3593B" w:rsidP="006D4BDC">
      <w:pPr>
        <w:autoSpaceDE w:val="0"/>
        <w:autoSpaceDN w:val="0"/>
        <w:adjustRightInd w:val="0"/>
        <w:spacing w:before="120" w:line="276" w:lineRule="auto"/>
        <w:ind w:left="284"/>
        <w:jc w:val="both"/>
        <w:rPr>
          <w:rFonts w:asciiTheme="minorHAnsi" w:hAnsiTheme="minorHAnsi" w:cstheme="minorHAnsi"/>
        </w:rPr>
      </w:pPr>
      <w:r w:rsidRPr="001973FA">
        <w:rPr>
          <w:rFonts w:asciiTheme="minorHAnsi" w:hAnsiTheme="minorHAnsi" w:cstheme="minorHAnsi"/>
        </w:rPr>
        <w:t xml:space="preserve">Szczegółowy zakres przedmiotu zamówienia </w:t>
      </w:r>
      <w:r w:rsidR="00060187" w:rsidRPr="001973FA">
        <w:rPr>
          <w:rFonts w:asciiTheme="minorHAnsi" w:hAnsiTheme="minorHAnsi" w:cstheme="minorHAnsi"/>
        </w:rPr>
        <w:t>określa dokumentacj</w:t>
      </w:r>
      <w:r w:rsidR="00597524" w:rsidRPr="001973FA">
        <w:rPr>
          <w:rFonts w:asciiTheme="minorHAnsi" w:hAnsiTheme="minorHAnsi" w:cstheme="minorHAnsi"/>
        </w:rPr>
        <w:t>a</w:t>
      </w:r>
      <w:r w:rsidR="00060187" w:rsidRPr="001973FA">
        <w:rPr>
          <w:rFonts w:asciiTheme="minorHAnsi" w:hAnsiTheme="minorHAnsi" w:cstheme="minorHAnsi"/>
        </w:rPr>
        <w:t xml:space="preserve"> projektow</w:t>
      </w:r>
      <w:r w:rsidR="00597524" w:rsidRPr="001973FA">
        <w:rPr>
          <w:rFonts w:asciiTheme="minorHAnsi" w:hAnsiTheme="minorHAnsi" w:cstheme="minorHAnsi"/>
        </w:rPr>
        <w:t>a,</w:t>
      </w:r>
      <w:r w:rsidRPr="001973FA">
        <w:rPr>
          <w:rFonts w:asciiTheme="minorHAnsi" w:hAnsiTheme="minorHAnsi" w:cstheme="minorHAnsi"/>
        </w:rPr>
        <w:t xml:space="preserve"> </w:t>
      </w:r>
      <w:r w:rsidR="00DE0B7D" w:rsidRPr="001973FA">
        <w:rPr>
          <w:rFonts w:asciiTheme="minorHAnsi" w:hAnsiTheme="minorHAnsi" w:cstheme="minorHAnsi"/>
        </w:rPr>
        <w:t>s</w:t>
      </w:r>
      <w:r w:rsidR="005C4E30" w:rsidRPr="001973FA">
        <w:rPr>
          <w:rFonts w:asciiTheme="minorHAnsi" w:hAnsiTheme="minorHAnsi" w:cstheme="minorHAnsi"/>
        </w:rPr>
        <w:t>pecyfikacj</w:t>
      </w:r>
      <w:r w:rsidR="00597524" w:rsidRPr="001973FA">
        <w:rPr>
          <w:rFonts w:asciiTheme="minorHAnsi" w:hAnsiTheme="minorHAnsi" w:cstheme="minorHAnsi"/>
        </w:rPr>
        <w:t>a</w:t>
      </w:r>
      <w:r w:rsidR="005C4E30" w:rsidRPr="001973FA">
        <w:rPr>
          <w:rFonts w:asciiTheme="minorHAnsi" w:hAnsiTheme="minorHAnsi" w:cstheme="minorHAnsi"/>
        </w:rPr>
        <w:t xml:space="preserve"> techniczn</w:t>
      </w:r>
      <w:r w:rsidR="00597524" w:rsidRPr="001973FA">
        <w:rPr>
          <w:rFonts w:asciiTheme="minorHAnsi" w:hAnsiTheme="minorHAnsi" w:cstheme="minorHAnsi"/>
        </w:rPr>
        <w:t>a</w:t>
      </w:r>
      <w:r w:rsidR="005C4E30" w:rsidRPr="001973FA">
        <w:rPr>
          <w:rFonts w:asciiTheme="minorHAnsi" w:hAnsiTheme="minorHAnsi" w:cstheme="minorHAnsi"/>
        </w:rPr>
        <w:t xml:space="preserve"> wykonania i odbioru robó</w:t>
      </w:r>
      <w:r w:rsidR="00800963" w:rsidRPr="001973FA">
        <w:rPr>
          <w:rFonts w:asciiTheme="minorHAnsi" w:hAnsiTheme="minorHAnsi" w:cstheme="minorHAnsi"/>
        </w:rPr>
        <w:t>t</w:t>
      </w:r>
      <w:r w:rsidR="003122FE" w:rsidRPr="001973FA">
        <w:rPr>
          <w:rFonts w:asciiTheme="minorHAnsi" w:hAnsiTheme="minorHAnsi" w:cstheme="minorHAnsi"/>
        </w:rPr>
        <w:t>, SWZ</w:t>
      </w:r>
      <w:r w:rsidR="005C4E30" w:rsidRPr="001973FA">
        <w:rPr>
          <w:rFonts w:asciiTheme="minorHAnsi" w:hAnsiTheme="minorHAnsi" w:cstheme="minorHAnsi"/>
        </w:rPr>
        <w:t xml:space="preserve"> oraz </w:t>
      </w:r>
      <w:r w:rsidR="00AB333B" w:rsidRPr="001973FA">
        <w:rPr>
          <w:rFonts w:asciiTheme="minorHAnsi" w:hAnsiTheme="minorHAnsi" w:cstheme="minorHAnsi"/>
        </w:rPr>
        <w:t>kosztorys</w:t>
      </w:r>
      <w:r w:rsidR="00060187" w:rsidRPr="001973FA">
        <w:rPr>
          <w:rFonts w:asciiTheme="minorHAnsi" w:hAnsiTheme="minorHAnsi" w:cstheme="minorHAnsi"/>
        </w:rPr>
        <w:t xml:space="preserve"> ofertow</w:t>
      </w:r>
      <w:r w:rsidR="00597524" w:rsidRPr="001973FA">
        <w:rPr>
          <w:rFonts w:asciiTheme="minorHAnsi" w:hAnsiTheme="minorHAnsi" w:cstheme="minorHAnsi"/>
        </w:rPr>
        <w:t>y</w:t>
      </w:r>
      <w:r w:rsidR="0009273C" w:rsidRPr="001973FA">
        <w:rPr>
          <w:rFonts w:asciiTheme="minorHAnsi" w:hAnsiTheme="minorHAnsi" w:cstheme="minorHAnsi"/>
        </w:rPr>
        <w:t xml:space="preserve"> </w:t>
      </w:r>
      <w:r w:rsidR="0042421E" w:rsidRPr="001973FA">
        <w:rPr>
          <w:rFonts w:asciiTheme="minorHAnsi" w:hAnsiTheme="minorHAnsi" w:cstheme="minorHAnsi"/>
        </w:rPr>
        <w:t>Wykonawc</w:t>
      </w:r>
      <w:r w:rsidR="009320F9" w:rsidRPr="001973FA">
        <w:rPr>
          <w:rFonts w:asciiTheme="minorHAnsi" w:hAnsiTheme="minorHAnsi" w:cstheme="minorHAnsi"/>
        </w:rPr>
        <w:t>y</w:t>
      </w:r>
      <w:r w:rsidR="0042421E" w:rsidRPr="001973FA">
        <w:rPr>
          <w:rFonts w:asciiTheme="minorHAnsi" w:hAnsiTheme="minorHAnsi" w:cstheme="minorHAnsi"/>
        </w:rPr>
        <w:t xml:space="preserve">, </w:t>
      </w:r>
      <w:r w:rsidR="005C4E30" w:rsidRPr="001973FA">
        <w:rPr>
          <w:rFonts w:asciiTheme="minorHAnsi" w:hAnsiTheme="minorHAnsi" w:cstheme="minorHAnsi"/>
        </w:rPr>
        <w:t>stanowiące załączniki do</w:t>
      </w:r>
      <w:r w:rsidRPr="001973FA">
        <w:rPr>
          <w:rFonts w:asciiTheme="minorHAnsi" w:hAnsiTheme="minorHAnsi" w:cstheme="minorHAnsi"/>
        </w:rPr>
        <w:t xml:space="preserve"> niniejszej umowy.</w:t>
      </w:r>
    </w:p>
    <w:p w14:paraId="33F004F2" w14:textId="0DC10C43" w:rsidR="0032681F" w:rsidRPr="001973FA" w:rsidRDefault="00F50891" w:rsidP="001973FA">
      <w:pPr>
        <w:pStyle w:val="Akapitzlist"/>
        <w:numPr>
          <w:ilvl w:val="0"/>
          <w:numId w:val="10"/>
        </w:numPr>
        <w:autoSpaceDE w:val="0"/>
        <w:autoSpaceDN w:val="0"/>
        <w:adjustRightInd w:val="0"/>
        <w:ind w:left="284" w:hanging="284"/>
        <w:jc w:val="both"/>
        <w:rPr>
          <w:rFonts w:asciiTheme="minorHAnsi" w:hAnsiTheme="minorHAnsi" w:cstheme="minorHAnsi"/>
          <w:sz w:val="24"/>
        </w:rPr>
      </w:pPr>
      <w:r w:rsidRPr="001973FA">
        <w:rPr>
          <w:rFonts w:asciiTheme="minorHAnsi" w:hAnsiTheme="minorHAnsi" w:cstheme="minorHAnsi"/>
          <w:sz w:val="24"/>
        </w:rPr>
        <w:t>Wykonawca zobowiązuje się do realizacji z</w:t>
      </w:r>
      <w:r w:rsidR="000A3128" w:rsidRPr="001973FA">
        <w:rPr>
          <w:rFonts w:asciiTheme="minorHAnsi" w:hAnsiTheme="minorHAnsi" w:cstheme="minorHAnsi"/>
          <w:sz w:val="24"/>
        </w:rPr>
        <w:t>amówieni</w:t>
      </w:r>
      <w:r w:rsidR="0092624D" w:rsidRPr="001973FA">
        <w:rPr>
          <w:rFonts w:asciiTheme="minorHAnsi" w:hAnsiTheme="minorHAnsi" w:cstheme="minorHAnsi"/>
          <w:sz w:val="24"/>
        </w:rPr>
        <w:t xml:space="preserve">a </w:t>
      </w:r>
      <w:r w:rsidR="00F3593B" w:rsidRPr="001973FA">
        <w:rPr>
          <w:rFonts w:asciiTheme="minorHAnsi" w:hAnsiTheme="minorHAnsi" w:cstheme="minorHAnsi"/>
          <w:sz w:val="24"/>
        </w:rPr>
        <w:t xml:space="preserve">zgodnie z </w:t>
      </w:r>
      <w:r w:rsidR="004D759D" w:rsidRPr="001973FA">
        <w:rPr>
          <w:rFonts w:asciiTheme="minorHAnsi" w:hAnsiTheme="minorHAnsi" w:cstheme="minorHAnsi"/>
          <w:sz w:val="24"/>
        </w:rPr>
        <w:t>dokumentacją projektową</w:t>
      </w:r>
      <w:r w:rsidR="00F3593B" w:rsidRPr="001973FA">
        <w:rPr>
          <w:rFonts w:asciiTheme="minorHAnsi" w:hAnsiTheme="minorHAnsi" w:cstheme="minorHAnsi"/>
          <w:sz w:val="24"/>
        </w:rPr>
        <w:t>,</w:t>
      </w:r>
      <w:r w:rsidR="005C52DC" w:rsidRPr="001973FA">
        <w:rPr>
          <w:rFonts w:asciiTheme="minorHAnsi" w:hAnsiTheme="minorHAnsi" w:cstheme="minorHAnsi"/>
          <w:b/>
          <w:bCs/>
          <w:sz w:val="24"/>
        </w:rPr>
        <w:t xml:space="preserve"> </w:t>
      </w:r>
      <w:r w:rsidR="005C52DC" w:rsidRPr="001973FA">
        <w:rPr>
          <w:rFonts w:asciiTheme="minorHAnsi" w:hAnsiTheme="minorHAnsi" w:cstheme="minorHAnsi"/>
          <w:sz w:val="24"/>
        </w:rPr>
        <w:t xml:space="preserve">obowiązującymi przepisami, normami, prawem budowlanym, </w:t>
      </w:r>
      <w:r w:rsidR="0009273C" w:rsidRPr="001973FA">
        <w:rPr>
          <w:rFonts w:asciiTheme="minorHAnsi" w:hAnsiTheme="minorHAnsi" w:cstheme="minorHAnsi"/>
          <w:sz w:val="24"/>
        </w:rPr>
        <w:t xml:space="preserve">na ustalonych niniejszą </w:t>
      </w:r>
      <w:r w:rsidR="00F3593B" w:rsidRPr="001973FA">
        <w:rPr>
          <w:rFonts w:asciiTheme="minorHAnsi" w:hAnsiTheme="minorHAnsi" w:cstheme="minorHAnsi"/>
          <w:sz w:val="24"/>
        </w:rPr>
        <w:t>umową warunkach.</w:t>
      </w:r>
    </w:p>
    <w:p w14:paraId="28F65B37" w14:textId="01ECA661" w:rsidR="0032681F" w:rsidRPr="001973FA" w:rsidRDefault="0032681F" w:rsidP="001973FA">
      <w:pPr>
        <w:pStyle w:val="Akapitzlist"/>
        <w:numPr>
          <w:ilvl w:val="0"/>
          <w:numId w:val="10"/>
        </w:numPr>
        <w:autoSpaceDE w:val="0"/>
        <w:autoSpaceDN w:val="0"/>
        <w:adjustRightInd w:val="0"/>
        <w:ind w:left="284" w:hanging="284"/>
        <w:jc w:val="both"/>
        <w:rPr>
          <w:rFonts w:asciiTheme="minorHAnsi" w:hAnsiTheme="minorHAnsi" w:cstheme="minorHAnsi"/>
          <w:sz w:val="24"/>
        </w:rPr>
      </w:pPr>
      <w:r w:rsidRPr="001973FA">
        <w:rPr>
          <w:rFonts w:asciiTheme="minorHAnsi" w:hAnsiTheme="minorHAnsi" w:cstheme="minorHAnsi"/>
          <w:sz w:val="24"/>
        </w:rPr>
        <w:t xml:space="preserve">Zamawiający i Wykonawca obowiązani są współdziałać przy wykonaniu umowy w sprawie zamówienia publicznego w celu należytej realizacji zamówienia. </w:t>
      </w:r>
    </w:p>
    <w:p w14:paraId="154637B7" w14:textId="3322D51B" w:rsidR="00260720" w:rsidRPr="005E6DC9" w:rsidRDefault="00F3593B" w:rsidP="00BB45B9">
      <w:pPr>
        <w:pStyle w:val="Nagwek2"/>
        <w:spacing w:before="120" w:after="0"/>
        <w:rPr>
          <w:rFonts w:ascii="Calibri" w:hAnsi="Calibri" w:cs="Calibri"/>
          <w:sz w:val="28"/>
          <w:szCs w:val="28"/>
        </w:rPr>
      </w:pPr>
      <w:r w:rsidRPr="005E6DC9">
        <w:rPr>
          <w:rFonts w:ascii="Calibri" w:hAnsi="Calibri" w:cs="Calibri"/>
          <w:sz w:val="28"/>
          <w:szCs w:val="28"/>
        </w:rPr>
        <w:t>§ 2</w:t>
      </w:r>
      <w:r w:rsidR="0096555A" w:rsidRPr="005E6DC9">
        <w:rPr>
          <w:rFonts w:ascii="Calibri" w:hAnsi="Calibri" w:cs="Calibri"/>
          <w:sz w:val="28"/>
          <w:szCs w:val="28"/>
        </w:rPr>
        <w:t xml:space="preserve"> </w:t>
      </w:r>
      <w:r w:rsidR="00260720" w:rsidRPr="005E6DC9">
        <w:rPr>
          <w:rFonts w:ascii="Calibri" w:hAnsi="Calibri" w:cs="Calibri"/>
          <w:sz w:val="28"/>
          <w:szCs w:val="28"/>
        </w:rPr>
        <w:t xml:space="preserve">Wartość umowy oraz zasady </w:t>
      </w:r>
      <w:r w:rsidR="00C030EE" w:rsidRPr="005E6DC9">
        <w:rPr>
          <w:rFonts w:ascii="Calibri" w:hAnsi="Calibri" w:cs="Calibri"/>
          <w:sz w:val="28"/>
          <w:szCs w:val="28"/>
        </w:rPr>
        <w:t xml:space="preserve">dokonywania </w:t>
      </w:r>
      <w:r w:rsidR="00260720" w:rsidRPr="005E6DC9">
        <w:rPr>
          <w:rFonts w:ascii="Calibri" w:hAnsi="Calibri" w:cs="Calibri"/>
          <w:sz w:val="28"/>
          <w:szCs w:val="28"/>
        </w:rPr>
        <w:t>rozlicz</w:t>
      </w:r>
      <w:r w:rsidR="00C030EE" w:rsidRPr="005E6DC9">
        <w:rPr>
          <w:rFonts w:ascii="Calibri" w:hAnsi="Calibri" w:cs="Calibri"/>
          <w:sz w:val="28"/>
          <w:szCs w:val="28"/>
        </w:rPr>
        <w:t>eń</w:t>
      </w:r>
    </w:p>
    <w:p w14:paraId="56403757" w14:textId="3EC34643" w:rsidR="00AB1CE6" w:rsidRPr="00602474" w:rsidRDefault="00AB1CE6" w:rsidP="008E1929">
      <w:pPr>
        <w:pStyle w:val="Akapitzlist"/>
        <w:numPr>
          <w:ilvl w:val="0"/>
          <w:numId w:val="16"/>
        </w:numPr>
        <w:ind w:left="284" w:hanging="284"/>
        <w:contextualSpacing w:val="0"/>
        <w:jc w:val="both"/>
        <w:rPr>
          <w:rFonts w:ascii="Calibri" w:hAnsi="Calibri" w:cs="Calibri"/>
          <w:sz w:val="24"/>
        </w:rPr>
      </w:pPr>
      <w:r w:rsidRPr="00602474">
        <w:rPr>
          <w:rFonts w:ascii="Calibri" w:hAnsi="Calibri" w:cs="Calibri"/>
          <w:sz w:val="24"/>
        </w:rPr>
        <w:t>Za realizację przedmiotu umowy Strony ustalają wynagrodzenie kosztorysowe w wysokości</w:t>
      </w:r>
      <w:r w:rsidR="00997CCE" w:rsidRPr="00602474">
        <w:rPr>
          <w:rFonts w:ascii="Calibri" w:hAnsi="Calibri" w:cs="Calibri"/>
          <w:sz w:val="24"/>
        </w:rPr>
        <w:t xml:space="preserve"> ………………….</w:t>
      </w:r>
      <w:r w:rsidR="0042421E" w:rsidRPr="00602474">
        <w:rPr>
          <w:rFonts w:ascii="Calibri" w:hAnsi="Calibri" w:cs="Calibri"/>
          <w:sz w:val="24"/>
        </w:rPr>
        <w:t xml:space="preserve">. </w:t>
      </w:r>
      <w:r w:rsidR="00997CCE" w:rsidRPr="00602474">
        <w:rPr>
          <w:rFonts w:ascii="Calibri" w:hAnsi="Calibri" w:cs="Calibri"/>
          <w:sz w:val="24"/>
        </w:rPr>
        <w:t xml:space="preserve">zł </w:t>
      </w:r>
      <w:r w:rsidRPr="00602474">
        <w:rPr>
          <w:rFonts w:ascii="Calibri" w:hAnsi="Calibri" w:cs="Calibri"/>
          <w:sz w:val="24"/>
        </w:rPr>
        <w:t>(słownie:…………………………………………………...............</w:t>
      </w:r>
      <w:r w:rsidR="00997CCE" w:rsidRPr="00602474">
        <w:rPr>
          <w:rFonts w:ascii="Calibri" w:hAnsi="Calibri" w:cs="Calibri"/>
          <w:sz w:val="24"/>
        </w:rPr>
        <w:t>.</w:t>
      </w:r>
      <w:r w:rsidR="0042421E" w:rsidRPr="00602474">
        <w:rPr>
          <w:rFonts w:ascii="Calibri" w:hAnsi="Calibri" w:cs="Calibri"/>
          <w:sz w:val="24"/>
        </w:rPr>
        <w:t xml:space="preserve">.), </w:t>
      </w:r>
      <w:r w:rsidRPr="00602474">
        <w:rPr>
          <w:rFonts w:ascii="Calibri" w:hAnsi="Calibri" w:cs="Calibri"/>
          <w:sz w:val="24"/>
        </w:rPr>
        <w:t xml:space="preserve">w tym VAT </w:t>
      </w:r>
      <w:r w:rsidR="00793EC4" w:rsidRPr="00602474">
        <w:rPr>
          <w:rFonts w:ascii="Calibri" w:hAnsi="Calibri" w:cs="Calibri"/>
          <w:sz w:val="24"/>
        </w:rPr>
        <w:t>…………..</w:t>
      </w:r>
      <w:r w:rsidRPr="00602474">
        <w:rPr>
          <w:rFonts w:ascii="Calibri" w:hAnsi="Calibri" w:cs="Calibri"/>
          <w:sz w:val="24"/>
        </w:rPr>
        <w:t>%, zgodnie z kosztorysem ofertowym Wykonawcy</w:t>
      </w:r>
      <w:r w:rsidR="008E1929">
        <w:rPr>
          <w:rFonts w:ascii="Calibri" w:hAnsi="Calibri" w:cs="Calibri"/>
          <w:sz w:val="24"/>
        </w:rPr>
        <w:t xml:space="preserve">. </w:t>
      </w:r>
      <w:r w:rsidRPr="00602474">
        <w:rPr>
          <w:rFonts w:ascii="Calibri" w:hAnsi="Calibri" w:cs="Calibri"/>
          <w:sz w:val="24"/>
        </w:rPr>
        <w:t>Wynagrodzenie netto: ……………………………. zł (słownie: ……………………………</w:t>
      </w:r>
      <w:r w:rsidR="00793EC4" w:rsidRPr="00602474">
        <w:rPr>
          <w:rFonts w:ascii="Calibri" w:hAnsi="Calibri" w:cs="Calibri"/>
          <w:sz w:val="24"/>
        </w:rPr>
        <w:t>……………………………</w:t>
      </w:r>
      <w:r w:rsidRPr="00602474">
        <w:rPr>
          <w:rFonts w:ascii="Calibri" w:hAnsi="Calibri" w:cs="Calibri"/>
          <w:sz w:val="24"/>
        </w:rPr>
        <w:t>.).</w:t>
      </w:r>
    </w:p>
    <w:p w14:paraId="7897E5C9" w14:textId="429417F5" w:rsidR="00823BBB" w:rsidRPr="00602474" w:rsidRDefault="00F3593B" w:rsidP="0056490D">
      <w:pPr>
        <w:autoSpaceDE w:val="0"/>
        <w:autoSpaceDN w:val="0"/>
        <w:adjustRightInd w:val="0"/>
        <w:spacing w:line="276" w:lineRule="auto"/>
        <w:ind w:left="284" w:hanging="284"/>
        <w:jc w:val="both"/>
        <w:rPr>
          <w:rFonts w:ascii="Calibri" w:hAnsi="Calibri" w:cs="Calibri"/>
        </w:rPr>
      </w:pPr>
      <w:r w:rsidRPr="00602474">
        <w:rPr>
          <w:rFonts w:ascii="Calibri" w:hAnsi="Calibri" w:cs="Calibri"/>
        </w:rPr>
        <w:t xml:space="preserve">2. </w:t>
      </w:r>
      <w:r w:rsidR="00823BBB" w:rsidRPr="00602474">
        <w:rPr>
          <w:rFonts w:ascii="Calibri" w:hAnsi="Calibri" w:cs="Calibri"/>
        </w:rPr>
        <w:t>Wysokość wynagrodzeni</w:t>
      </w:r>
      <w:r w:rsidR="00CC2309" w:rsidRPr="00602474">
        <w:rPr>
          <w:rFonts w:ascii="Calibri" w:hAnsi="Calibri" w:cs="Calibri"/>
        </w:rPr>
        <w:t xml:space="preserve">a </w:t>
      </w:r>
      <w:r w:rsidR="00E02C83" w:rsidRPr="00602474">
        <w:rPr>
          <w:rFonts w:ascii="Calibri" w:hAnsi="Calibri" w:cs="Calibri"/>
        </w:rPr>
        <w:t xml:space="preserve">Wykonawcy </w:t>
      </w:r>
      <w:r w:rsidR="00CC2309" w:rsidRPr="00602474">
        <w:rPr>
          <w:rFonts w:ascii="Calibri" w:hAnsi="Calibri" w:cs="Calibri"/>
        </w:rPr>
        <w:t>za wykonanie przedmiotu umowy</w:t>
      </w:r>
      <w:r w:rsidR="00823BBB" w:rsidRPr="00602474">
        <w:rPr>
          <w:rFonts w:ascii="Calibri" w:hAnsi="Calibri" w:cs="Calibri"/>
        </w:rPr>
        <w:t xml:space="preserve"> zostanie </w:t>
      </w:r>
      <w:r w:rsidR="00793EC4" w:rsidRPr="00602474">
        <w:rPr>
          <w:rFonts w:ascii="Calibri" w:hAnsi="Calibri" w:cs="Calibri"/>
        </w:rPr>
        <w:t>wyliczona</w:t>
      </w:r>
      <w:r w:rsidR="00823BBB" w:rsidRPr="00602474">
        <w:rPr>
          <w:rFonts w:ascii="Calibri" w:hAnsi="Calibri" w:cs="Calibri"/>
        </w:rPr>
        <w:t xml:space="preserve"> na podstawie kosztorys</w:t>
      </w:r>
      <w:r w:rsidR="006E5683">
        <w:rPr>
          <w:rFonts w:ascii="Calibri" w:hAnsi="Calibri" w:cs="Calibri"/>
        </w:rPr>
        <w:t>u</w:t>
      </w:r>
      <w:r w:rsidR="00823BBB" w:rsidRPr="00602474">
        <w:rPr>
          <w:rFonts w:ascii="Calibri" w:hAnsi="Calibri" w:cs="Calibri"/>
        </w:rPr>
        <w:t xml:space="preserve"> powykonawcz</w:t>
      </w:r>
      <w:r w:rsidR="006E5683">
        <w:rPr>
          <w:rFonts w:ascii="Calibri" w:hAnsi="Calibri" w:cs="Calibri"/>
        </w:rPr>
        <w:t>ego</w:t>
      </w:r>
      <w:r w:rsidR="00823BBB" w:rsidRPr="00602474">
        <w:rPr>
          <w:rFonts w:ascii="Calibri" w:hAnsi="Calibri" w:cs="Calibri"/>
        </w:rPr>
        <w:t xml:space="preserve"> jako iloczyn ilości odebranych robót budowlanych </w:t>
      </w:r>
      <w:r w:rsidR="00CC2309" w:rsidRPr="00602474">
        <w:rPr>
          <w:rFonts w:ascii="Calibri" w:hAnsi="Calibri" w:cs="Calibri"/>
        </w:rPr>
        <w:t xml:space="preserve">określonych w obmiarach </w:t>
      </w:r>
      <w:r w:rsidR="00823BBB" w:rsidRPr="00602474">
        <w:rPr>
          <w:rFonts w:ascii="Calibri" w:hAnsi="Calibri" w:cs="Calibri"/>
        </w:rPr>
        <w:t>sprawdzonych i zatwierdzonych przez In</w:t>
      </w:r>
      <w:r w:rsidR="00B02A1C" w:rsidRPr="00602474">
        <w:rPr>
          <w:rFonts w:ascii="Calibri" w:hAnsi="Calibri" w:cs="Calibri"/>
        </w:rPr>
        <w:t>spektora N</w:t>
      </w:r>
      <w:r w:rsidR="00CC2309" w:rsidRPr="00602474">
        <w:rPr>
          <w:rFonts w:ascii="Calibri" w:hAnsi="Calibri" w:cs="Calibri"/>
        </w:rPr>
        <w:t xml:space="preserve">adzoru </w:t>
      </w:r>
      <w:r w:rsidR="00B02A1C" w:rsidRPr="00602474">
        <w:rPr>
          <w:rFonts w:ascii="Calibri" w:hAnsi="Calibri" w:cs="Calibri"/>
        </w:rPr>
        <w:t xml:space="preserve">Inwestorskiego </w:t>
      </w:r>
      <w:r w:rsidR="00823BBB" w:rsidRPr="00602474">
        <w:rPr>
          <w:rFonts w:ascii="Calibri" w:hAnsi="Calibri" w:cs="Calibri"/>
        </w:rPr>
        <w:t>i</w:t>
      </w:r>
      <w:r w:rsidR="00D33EB1" w:rsidRPr="00602474">
        <w:rPr>
          <w:rFonts w:ascii="Calibri" w:hAnsi="Calibri" w:cs="Calibri"/>
        </w:rPr>
        <w:t> </w:t>
      </w:r>
      <w:r w:rsidR="00CC2309" w:rsidRPr="00602474">
        <w:rPr>
          <w:rFonts w:ascii="Calibri" w:hAnsi="Calibri" w:cs="Calibri"/>
        </w:rPr>
        <w:t>cen jednostkowych z kosztory</w:t>
      </w:r>
      <w:r w:rsidR="006E5683">
        <w:rPr>
          <w:rFonts w:ascii="Calibri" w:hAnsi="Calibri" w:cs="Calibri"/>
        </w:rPr>
        <w:t>su</w:t>
      </w:r>
      <w:r w:rsidR="00CC2309" w:rsidRPr="00602474">
        <w:rPr>
          <w:rFonts w:ascii="Calibri" w:hAnsi="Calibri" w:cs="Calibri"/>
        </w:rPr>
        <w:t xml:space="preserve"> ofertow</w:t>
      </w:r>
      <w:r w:rsidR="006E5683">
        <w:rPr>
          <w:rFonts w:ascii="Calibri" w:hAnsi="Calibri" w:cs="Calibri"/>
        </w:rPr>
        <w:t>ego</w:t>
      </w:r>
      <w:r w:rsidR="00CC2309" w:rsidRPr="00602474">
        <w:rPr>
          <w:rFonts w:ascii="Calibri" w:hAnsi="Calibri" w:cs="Calibri"/>
        </w:rPr>
        <w:t xml:space="preserve"> Wykonawcy</w:t>
      </w:r>
      <w:r w:rsidR="008876A1" w:rsidRPr="00602474">
        <w:rPr>
          <w:rFonts w:ascii="Calibri" w:hAnsi="Calibri" w:cs="Calibri"/>
        </w:rPr>
        <w:t>,</w:t>
      </w:r>
      <w:r w:rsidR="009F7356" w:rsidRPr="00602474">
        <w:rPr>
          <w:rFonts w:ascii="Calibri" w:hAnsi="Calibri" w:cs="Calibri"/>
        </w:rPr>
        <w:t xml:space="preserve"> z zastrzeżeniem ust. </w:t>
      </w:r>
      <w:r w:rsidR="001A5442" w:rsidRPr="00602474">
        <w:rPr>
          <w:rFonts w:ascii="Calibri" w:hAnsi="Calibri" w:cs="Calibri"/>
        </w:rPr>
        <w:t xml:space="preserve">3 </w:t>
      </w:r>
      <w:r w:rsidR="00E20C91" w:rsidRPr="00602474">
        <w:rPr>
          <w:rFonts w:ascii="Calibri" w:hAnsi="Calibri" w:cs="Calibri"/>
        </w:rPr>
        <w:t xml:space="preserve">i 4 </w:t>
      </w:r>
      <w:r w:rsidR="00CC2309" w:rsidRPr="00602474">
        <w:rPr>
          <w:rFonts w:ascii="Calibri" w:hAnsi="Calibri" w:cs="Calibri"/>
        </w:rPr>
        <w:t>niniejszego paragrafu.</w:t>
      </w:r>
      <w:r w:rsidR="00916473" w:rsidRPr="00602474">
        <w:rPr>
          <w:rFonts w:ascii="Calibri" w:hAnsi="Calibri" w:cs="Calibri"/>
        </w:rPr>
        <w:t xml:space="preserve"> </w:t>
      </w:r>
      <w:r w:rsidR="00DC1201" w:rsidRPr="00DC1201">
        <w:rPr>
          <w:rFonts w:ascii="Calibri" w:hAnsi="Calibri" w:cs="Calibri"/>
        </w:rPr>
        <w:t>Inspektor Nadzoru Inwestorskiego zatwierdzi obmiary wykonanych robót sporządzone przez Wykonawcę w terminie 5 dni roboczych od pisemnego zgłoszenia Wykonawcy</w:t>
      </w:r>
      <w:r w:rsidR="00DC1201">
        <w:rPr>
          <w:rFonts w:ascii="Calibri" w:hAnsi="Calibri" w:cs="Calibri"/>
        </w:rPr>
        <w:t>.</w:t>
      </w:r>
    </w:p>
    <w:p w14:paraId="0C4EE7AC" w14:textId="5DCC6C41" w:rsidR="00823BBB" w:rsidRPr="00602474" w:rsidRDefault="005625D1" w:rsidP="0056490D">
      <w:pPr>
        <w:autoSpaceDE w:val="0"/>
        <w:autoSpaceDN w:val="0"/>
        <w:adjustRightInd w:val="0"/>
        <w:spacing w:line="276" w:lineRule="auto"/>
        <w:ind w:left="284" w:hanging="284"/>
        <w:jc w:val="both"/>
        <w:rPr>
          <w:rFonts w:ascii="Calibri" w:hAnsi="Calibri" w:cs="Calibri"/>
        </w:rPr>
      </w:pPr>
      <w:r w:rsidRPr="00602474">
        <w:rPr>
          <w:rFonts w:ascii="Calibri" w:hAnsi="Calibri" w:cs="Calibri"/>
        </w:rPr>
        <w:t>3</w:t>
      </w:r>
      <w:r w:rsidR="00823BBB" w:rsidRPr="00602474">
        <w:rPr>
          <w:rFonts w:ascii="Calibri" w:hAnsi="Calibri" w:cs="Calibri"/>
        </w:rPr>
        <w:t>.</w:t>
      </w:r>
      <w:r w:rsidR="008E1929">
        <w:rPr>
          <w:rFonts w:ascii="Calibri" w:hAnsi="Calibri" w:cs="Calibri"/>
        </w:rPr>
        <w:t xml:space="preserve"> </w:t>
      </w:r>
      <w:r w:rsidR="0092624D" w:rsidRPr="00602474">
        <w:rPr>
          <w:rFonts w:ascii="Calibri" w:hAnsi="Calibri" w:cs="Calibri"/>
        </w:rPr>
        <w:t xml:space="preserve">W przypadku konieczności wykonania robót budowlanych </w:t>
      </w:r>
      <w:r w:rsidR="00CE6494" w:rsidRPr="00602474">
        <w:rPr>
          <w:rFonts w:ascii="Calibri" w:hAnsi="Calibri" w:cs="Calibri"/>
        </w:rPr>
        <w:t>dodatkowych</w:t>
      </w:r>
      <w:r w:rsidR="00DE1081" w:rsidRPr="00602474">
        <w:rPr>
          <w:rFonts w:ascii="Calibri" w:hAnsi="Calibri" w:cs="Calibri"/>
        </w:rPr>
        <w:t>,</w:t>
      </w:r>
      <w:r w:rsidR="00CE6494" w:rsidRPr="00602474">
        <w:rPr>
          <w:rFonts w:ascii="Calibri" w:hAnsi="Calibri" w:cs="Calibri"/>
        </w:rPr>
        <w:t xml:space="preserve"> </w:t>
      </w:r>
      <w:r w:rsidR="0092624D" w:rsidRPr="00602474">
        <w:rPr>
          <w:rFonts w:ascii="Calibri" w:hAnsi="Calibri" w:cs="Calibri"/>
        </w:rPr>
        <w:t>niezbędnych do realizacji</w:t>
      </w:r>
      <w:r w:rsidR="00CE6494" w:rsidRPr="00602474">
        <w:rPr>
          <w:rFonts w:ascii="Calibri" w:hAnsi="Calibri" w:cs="Calibri"/>
        </w:rPr>
        <w:t xml:space="preserve"> przedmiotu zamówienia</w:t>
      </w:r>
      <w:r w:rsidR="0092624D" w:rsidRPr="00602474">
        <w:rPr>
          <w:rFonts w:ascii="Calibri" w:hAnsi="Calibri" w:cs="Calibri"/>
        </w:rPr>
        <w:t xml:space="preserve">, a nieujętych w </w:t>
      </w:r>
      <w:r w:rsidR="00DC1201">
        <w:rPr>
          <w:rFonts w:ascii="Calibri" w:hAnsi="Calibri" w:cs="Calibri"/>
        </w:rPr>
        <w:t>dokumentacj</w:t>
      </w:r>
      <w:r w:rsidR="008E1929">
        <w:rPr>
          <w:rFonts w:ascii="Calibri" w:hAnsi="Calibri" w:cs="Calibri"/>
        </w:rPr>
        <w:t>i</w:t>
      </w:r>
      <w:r w:rsidR="00DC1201">
        <w:rPr>
          <w:rFonts w:ascii="Calibri" w:hAnsi="Calibri" w:cs="Calibri"/>
        </w:rPr>
        <w:t xml:space="preserve"> </w:t>
      </w:r>
      <w:r w:rsidR="00087D51" w:rsidRPr="00602474">
        <w:rPr>
          <w:rFonts w:ascii="Calibri" w:hAnsi="Calibri" w:cs="Calibri"/>
        </w:rPr>
        <w:t>projek</w:t>
      </w:r>
      <w:r w:rsidR="005A34EB">
        <w:rPr>
          <w:rFonts w:ascii="Calibri" w:hAnsi="Calibri" w:cs="Calibri"/>
        </w:rPr>
        <w:t>t</w:t>
      </w:r>
      <w:r w:rsidR="00DC1201">
        <w:rPr>
          <w:rFonts w:ascii="Calibri" w:hAnsi="Calibri" w:cs="Calibri"/>
        </w:rPr>
        <w:t>ow</w:t>
      </w:r>
      <w:r w:rsidR="008E1929">
        <w:rPr>
          <w:rFonts w:ascii="Calibri" w:hAnsi="Calibri" w:cs="Calibri"/>
        </w:rPr>
        <w:t>ej</w:t>
      </w:r>
      <w:r w:rsidR="005A34EB">
        <w:rPr>
          <w:rFonts w:ascii="Calibri" w:hAnsi="Calibri" w:cs="Calibri"/>
        </w:rPr>
        <w:t xml:space="preserve"> </w:t>
      </w:r>
      <w:r w:rsidR="001A5442" w:rsidRPr="00602474">
        <w:rPr>
          <w:rFonts w:ascii="Calibri" w:hAnsi="Calibri" w:cs="Calibri"/>
        </w:rPr>
        <w:t>i </w:t>
      </w:r>
      <w:r w:rsidR="00363BFC">
        <w:rPr>
          <w:rFonts w:ascii="Calibri" w:hAnsi="Calibri" w:cs="Calibri"/>
        </w:rPr>
        <w:t>przedmiarze robót</w:t>
      </w:r>
      <w:r w:rsidR="00E97BD0" w:rsidRPr="00602474">
        <w:rPr>
          <w:rFonts w:ascii="Calibri" w:hAnsi="Calibri" w:cs="Calibri"/>
        </w:rPr>
        <w:t>,</w:t>
      </w:r>
      <w:r w:rsidR="001A5442" w:rsidRPr="00602474">
        <w:rPr>
          <w:rFonts w:ascii="Calibri" w:hAnsi="Calibri" w:cs="Calibri"/>
        </w:rPr>
        <w:t xml:space="preserve"> </w:t>
      </w:r>
      <w:r w:rsidR="0092624D" w:rsidRPr="00602474">
        <w:rPr>
          <w:rFonts w:ascii="Calibri" w:hAnsi="Calibri" w:cs="Calibri"/>
        </w:rPr>
        <w:t>u</w:t>
      </w:r>
      <w:r w:rsidR="00823BBB" w:rsidRPr="00602474">
        <w:rPr>
          <w:rFonts w:ascii="Calibri" w:hAnsi="Calibri" w:cs="Calibri"/>
        </w:rPr>
        <w:t>stala się następujące podstawy wyliczenia wynagrodzenia</w:t>
      </w:r>
      <w:r w:rsidR="00087D51" w:rsidRPr="00602474">
        <w:rPr>
          <w:rFonts w:ascii="Calibri" w:hAnsi="Calibri" w:cs="Calibri"/>
        </w:rPr>
        <w:t xml:space="preserve"> za</w:t>
      </w:r>
      <w:r w:rsidR="001A5442" w:rsidRPr="00602474">
        <w:rPr>
          <w:rFonts w:ascii="Calibri" w:hAnsi="Calibri" w:cs="Calibri"/>
        </w:rPr>
        <w:t> </w:t>
      </w:r>
      <w:r w:rsidR="00087D51" w:rsidRPr="00602474">
        <w:rPr>
          <w:rFonts w:ascii="Calibri" w:hAnsi="Calibri" w:cs="Calibri"/>
        </w:rPr>
        <w:t>realizację tych robót:</w:t>
      </w:r>
    </w:p>
    <w:p w14:paraId="16D04AAA" w14:textId="274435AA" w:rsidR="00251BB2" w:rsidRDefault="00CC2309" w:rsidP="0056490D">
      <w:pPr>
        <w:autoSpaceDE w:val="0"/>
        <w:autoSpaceDN w:val="0"/>
        <w:adjustRightInd w:val="0"/>
        <w:spacing w:line="276" w:lineRule="auto"/>
        <w:ind w:left="284"/>
        <w:jc w:val="both"/>
        <w:rPr>
          <w:rFonts w:ascii="Calibri" w:hAnsi="Calibri" w:cs="Calibri"/>
        </w:rPr>
      </w:pPr>
      <w:r w:rsidRPr="00602474">
        <w:rPr>
          <w:rFonts w:ascii="Calibri" w:hAnsi="Calibri" w:cs="Calibri"/>
        </w:rPr>
        <w:t xml:space="preserve">a) </w:t>
      </w:r>
      <w:r w:rsidR="00251BB2">
        <w:rPr>
          <w:rFonts w:ascii="Calibri" w:hAnsi="Calibri" w:cs="Calibri"/>
        </w:rPr>
        <w:t>ceny jednostkowe robót będą przyjmowane z kosztorysu ofertowego Wykonawcy, a ilości robót z obmiar</w:t>
      </w:r>
      <w:r w:rsidR="00363BFC">
        <w:rPr>
          <w:rFonts w:ascii="Calibri" w:hAnsi="Calibri" w:cs="Calibri"/>
        </w:rPr>
        <w:t xml:space="preserve">u </w:t>
      </w:r>
      <w:r w:rsidR="00363BFC" w:rsidRPr="00363BFC">
        <w:rPr>
          <w:rFonts w:ascii="Calibri" w:hAnsi="Calibri" w:cs="Calibri"/>
        </w:rPr>
        <w:t>sprawdzon</w:t>
      </w:r>
      <w:r w:rsidR="00363BFC">
        <w:rPr>
          <w:rFonts w:ascii="Calibri" w:hAnsi="Calibri" w:cs="Calibri"/>
        </w:rPr>
        <w:t>ego</w:t>
      </w:r>
      <w:r w:rsidR="00363BFC" w:rsidRPr="00363BFC">
        <w:rPr>
          <w:rFonts w:ascii="Calibri" w:hAnsi="Calibri" w:cs="Calibri"/>
        </w:rPr>
        <w:t xml:space="preserve"> i zatwierdzon</w:t>
      </w:r>
      <w:r w:rsidR="00363BFC">
        <w:rPr>
          <w:rFonts w:ascii="Calibri" w:hAnsi="Calibri" w:cs="Calibri"/>
        </w:rPr>
        <w:t>ego</w:t>
      </w:r>
      <w:r w:rsidR="00363BFC" w:rsidRPr="00363BFC">
        <w:rPr>
          <w:rFonts w:ascii="Calibri" w:hAnsi="Calibri" w:cs="Calibri"/>
        </w:rPr>
        <w:t xml:space="preserve"> przez Inspektora Nadzoru Inwestorskiego</w:t>
      </w:r>
      <w:r w:rsidR="00363BFC">
        <w:rPr>
          <w:rFonts w:ascii="Calibri" w:hAnsi="Calibri" w:cs="Calibri"/>
        </w:rPr>
        <w:t>.</w:t>
      </w:r>
    </w:p>
    <w:p w14:paraId="4A1A57C6" w14:textId="60953FD5" w:rsidR="008A4B40" w:rsidRPr="00602474" w:rsidRDefault="00363BFC" w:rsidP="0056490D">
      <w:pPr>
        <w:autoSpaceDE w:val="0"/>
        <w:autoSpaceDN w:val="0"/>
        <w:adjustRightInd w:val="0"/>
        <w:spacing w:line="276" w:lineRule="auto"/>
        <w:ind w:left="284"/>
        <w:jc w:val="both"/>
        <w:rPr>
          <w:rFonts w:ascii="Calibri" w:hAnsi="Calibri" w:cs="Calibri"/>
        </w:rPr>
      </w:pPr>
      <w:r>
        <w:rPr>
          <w:rFonts w:ascii="Calibri" w:hAnsi="Calibri" w:cs="Calibri"/>
        </w:rPr>
        <w:t xml:space="preserve">b) </w:t>
      </w:r>
      <w:r w:rsidR="008A4B40" w:rsidRPr="00602474">
        <w:rPr>
          <w:rFonts w:ascii="Calibri" w:hAnsi="Calibri" w:cs="Calibri"/>
        </w:rPr>
        <w:t xml:space="preserve">jeżeli roboty </w:t>
      </w:r>
      <w:r w:rsidR="00823BBB" w:rsidRPr="00602474">
        <w:rPr>
          <w:rFonts w:ascii="Calibri" w:hAnsi="Calibri" w:cs="Calibri"/>
        </w:rPr>
        <w:t>nie</w:t>
      </w:r>
      <w:r w:rsidR="008A4B40" w:rsidRPr="00602474">
        <w:rPr>
          <w:rFonts w:ascii="Calibri" w:hAnsi="Calibri" w:cs="Calibri"/>
        </w:rPr>
        <w:t xml:space="preserve"> odpowiadają opisowi pozycji w k</w:t>
      </w:r>
      <w:r w:rsidR="00823BBB" w:rsidRPr="00602474">
        <w:rPr>
          <w:rFonts w:ascii="Calibri" w:hAnsi="Calibri" w:cs="Calibri"/>
        </w:rPr>
        <w:t>osztorysie ofertowym, ale jest możliwe ustalenie n</w:t>
      </w:r>
      <w:r w:rsidR="008A4B40" w:rsidRPr="00602474">
        <w:rPr>
          <w:rFonts w:ascii="Calibri" w:hAnsi="Calibri" w:cs="Calibri"/>
        </w:rPr>
        <w:t>owej ceny na podstawie ceny jednostkowej z k</w:t>
      </w:r>
      <w:r w:rsidR="00823BBB" w:rsidRPr="00602474">
        <w:rPr>
          <w:rFonts w:ascii="Calibri" w:hAnsi="Calibri" w:cs="Calibri"/>
        </w:rPr>
        <w:t xml:space="preserve">osztorysu ofertowego poprzez interpolację, Wykonawca jest zobowiązany do wyliczenia ceny taką metodą i przedłożenia </w:t>
      </w:r>
      <w:r w:rsidR="009F7356" w:rsidRPr="00602474">
        <w:rPr>
          <w:rFonts w:ascii="Calibri" w:hAnsi="Calibri" w:cs="Calibri"/>
        </w:rPr>
        <w:t>wyliczenia Inspektorowi Nadzoru I</w:t>
      </w:r>
      <w:r w:rsidR="00823BBB" w:rsidRPr="00602474">
        <w:rPr>
          <w:rFonts w:ascii="Calibri" w:hAnsi="Calibri" w:cs="Calibri"/>
        </w:rPr>
        <w:t>nwestorskiego</w:t>
      </w:r>
      <w:r>
        <w:rPr>
          <w:rFonts w:ascii="Calibri" w:hAnsi="Calibri" w:cs="Calibri"/>
        </w:rPr>
        <w:t>.</w:t>
      </w:r>
    </w:p>
    <w:p w14:paraId="6FA619CC" w14:textId="25D22092" w:rsidR="00885202" w:rsidRPr="00602474" w:rsidRDefault="00363BFC" w:rsidP="0056490D">
      <w:pPr>
        <w:autoSpaceDE w:val="0"/>
        <w:autoSpaceDN w:val="0"/>
        <w:adjustRightInd w:val="0"/>
        <w:spacing w:line="276" w:lineRule="auto"/>
        <w:ind w:left="284"/>
        <w:jc w:val="both"/>
        <w:rPr>
          <w:rFonts w:ascii="Calibri" w:hAnsi="Calibri" w:cs="Calibri"/>
        </w:rPr>
      </w:pPr>
      <w:r>
        <w:rPr>
          <w:rFonts w:ascii="Calibri" w:hAnsi="Calibri" w:cs="Calibri"/>
        </w:rPr>
        <w:t>c</w:t>
      </w:r>
      <w:r w:rsidR="008A4B40" w:rsidRPr="00602474">
        <w:rPr>
          <w:rFonts w:ascii="Calibri" w:hAnsi="Calibri" w:cs="Calibri"/>
        </w:rPr>
        <w:t xml:space="preserve">) jeżeli nie można wycenić robót z zastosowaniem metody, o której mowa w </w:t>
      </w:r>
      <w:proofErr w:type="spellStart"/>
      <w:r w:rsidR="008A4B40" w:rsidRPr="00602474">
        <w:rPr>
          <w:rFonts w:ascii="Calibri" w:hAnsi="Calibri" w:cs="Calibri"/>
        </w:rPr>
        <w:t>ppkt</w:t>
      </w:r>
      <w:proofErr w:type="spellEnd"/>
      <w:r w:rsidR="008A4B40" w:rsidRPr="00602474">
        <w:rPr>
          <w:rFonts w:ascii="Calibri" w:hAnsi="Calibri" w:cs="Calibri"/>
        </w:rPr>
        <w:t>. a) Wykonawca przedłoży</w:t>
      </w:r>
      <w:r w:rsidR="009F7356" w:rsidRPr="00602474">
        <w:rPr>
          <w:rFonts w:ascii="Calibri" w:hAnsi="Calibri" w:cs="Calibri"/>
        </w:rPr>
        <w:t xml:space="preserve"> do akceptacji Inspektora N</w:t>
      </w:r>
      <w:r w:rsidR="008A4B40" w:rsidRPr="00602474">
        <w:rPr>
          <w:rFonts w:ascii="Calibri" w:hAnsi="Calibri" w:cs="Calibri"/>
        </w:rPr>
        <w:t>ad</w:t>
      </w:r>
      <w:r w:rsidR="009F7356" w:rsidRPr="00602474">
        <w:rPr>
          <w:rFonts w:ascii="Calibri" w:hAnsi="Calibri" w:cs="Calibri"/>
        </w:rPr>
        <w:t>zoru I</w:t>
      </w:r>
      <w:r w:rsidR="008A4B40" w:rsidRPr="00602474">
        <w:rPr>
          <w:rFonts w:ascii="Calibri" w:hAnsi="Calibri" w:cs="Calibri"/>
        </w:rPr>
        <w:t>nwestorskiego kalkulację ceny jednostkowej tych robót z</w:t>
      </w:r>
      <w:r w:rsidR="00E02C83" w:rsidRPr="00602474">
        <w:rPr>
          <w:rFonts w:ascii="Calibri" w:hAnsi="Calibri" w:cs="Calibri"/>
        </w:rPr>
        <w:t> </w:t>
      </w:r>
      <w:r w:rsidR="008A4B40" w:rsidRPr="00602474">
        <w:rPr>
          <w:rFonts w:ascii="Calibri" w:hAnsi="Calibri" w:cs="Calibri"/>
        </w:rPr>
        <w:t>uwzględnieniem cen czynników produkcji nie wyższych od średnich cen publikowanych</w:t>
      </w:r>
      <w:r>
        <w:rPr>
          <w:rFonts w:ascii="Calibri" w:hAnsi="Calibri" w:cs="Calibri"/>
        </w:rPr>
        <w:t xml:space="preserve"> </w:t>
      </w:r>
      <w:r w:rsidR="008A4B40" w:rsidRPr="00602474">
        <w:rPr>
          <w:rFonts w:ascii="Calibri" w:hAnsi="Calibri" w:cs="Calibri"/>
        </w:rPr>
        <w:t>w</w:t>
      </w:r>
      <w:r>
        <w:rPr>
          <w:rFonts w:ascii="Calibri" w:hAnsi="Calibri" w:cs="Calibri"/>
        </w:rPr>
        <w:t xml:space="preserve"> </w:t>
      </w:r>
      <w:r w:rsidR="008A4B40" w:rsidRPr="00602474">
        <w:rPr>
          <w:rFonts w:ascii="Calibri" w:hAnsi="Calibri" w:cs="Calibri"/>
        </w:rPr>
        <w:t>wydawnictwach branżowych (np. SEKOC</w:t>
      </w:r>
      <w:r w:rsidR="00885202" w:rsidRPr="00602474">
        <w:rPr>
          <w:rFonts w:ascii="Calibri" w:hAnsi="Calibri" w:cs="Calibri"/>
        </w:rPr>
        <w:t xml:space="preserve">ENBUD, </w:t>
      </w:r>
      <w:proofErr w:type="spellStart"/>
      <w:r w:rsidR="00885202" w:rsidRPr="00602474">
        <w:rPr>
          <w:rFonts w:ascii="Calibri" w:hAnsi="Calibri" w:cs="Calibri"/>
        </w:rPr>
        <w:t>Orgbud</w:t>
      </w:r>
      <w:proofErr w:type="spellEnd"/>
      <w:r w:rsidR="00885202" w:rsidRPr="00602474">
        <w:rPr>
          <w:rFonts w:ascii="Calibri" w:hAnsi="Calibri" w:cs="Calibri"/>
        </w:rPr>
        <w:t>) dla</w:t>
      </w:r>
      <w:r w:rsidR="009F7356" w:rsidRPr="00602474">
        <w:rPr>
          <w:rFonts w:ascii="Calibri" w:hAnsi="Calibri" w:cs="Calibri"/>
        </w:rPr>
        <w:t> </w:t>
      </w:r>
      <w:r w:rsidR="00885202" w:rsidRPr="00602474">
        <w:rPr>
          <w:rFonts w:ascii="Calibri" w:hAnsi="Calibri" w:cs="Calibri"/>
        </w:rPr>
        <w:t xml:space="preserve">województwa małopolskiego, </w:t>
      </w:r>
      <w:r w:rsidR="008A4B40" w:rsidRPr="00602474">
        <w:rPr>
          <w:rFonts w:ascii="Calibri" w:hAnsi="Calibri" w:cs="Calibri"/>
        </w:rPr>
        <w:t xml:space="preserve">aktualnych w miesiącu poprzedzającym miesiąc, w którym </w:t>
      </w:r>
      <w:r w:rsidR="008A4B40" w:rsidRPr="00602474">
        <w:rPr>
          <w:rFonts w:ascii="Calibri" w:hAnsi="Calibri" w:cs="Calibri"/>
        </w:rPr>
        <w:lastRenderedPageBreak/>
        <w:t>kalkulacja jest sporządza</w:t>
      </w:r>
      <w:r w:rsidR="00885202" w:rsidRPr="00602474">
        <w:rPr>
          <w:rFonts w:ascii="Calibri" w:hAnsi="Calibri" w:cs="Calibri"/>
        </w:rPr>
        <w:t xml:space="preserve">na, </w:t>
      </w:r>
      <w:r w:rsidR="0095527A" w:rsidRPr="00602474">
        <w:rPr>
          <w:rFonts w:ascii="Calibri" w:hAnsi="Calibri" w:cs="Calibri"/>
        </w:rPr>
        <w:t>ewentualnie materiały nietypow</w:t>
      </w:r>
      <w:r w:rsidR="00885202" w:rsidRPr="00602474">
        <w:rPr>
          <w:rFonts w:ascii="Calibri" w:hAnsi="Calibri" w:cs="Calibri"/>
        </w:rPr>
        <w:t>e według faktury ich zakupu, po </w:t>
      </w:r>
      <w:r w:rsidR="0095527A" w:rsidRPr="00602474">
        <w:rPr>
          <w:rFonts w:ascii="Calibri" w:hAnsi="Calibri" w:cs="Calibri"/>
        </w:rPr>
        <w:t>akceptacji Zamawiającego.</w:t>
      </w:r>
    </w:p>
    <w:p w14:paraId="5474D189" w14:textId="4E3A86FE" w:rsidR="0038439B" w:rsidRPr="00602474" w:rsidRDefault="00363BFC" w:rsidP="0056490D">
      <w:pPr>
        <w:autoSpaceDE w:val="0"/>
        <w:autoSpaceDN w:val="0"/>
        <w:adjustRightInd w:val="0"/>
        <w:spacing w:line="276" w:lineRule="auto"/>
        <w:ind w:left="284"/>
        <w:jc w:val="both"/>
        <w:rPr>
          <w:rFonts w:ascii="Calibri" w:hAnsi="Calibri" w:cs="Calibri"/>
        </w:rPr>
      </w:pPr>
      <w:r>
        <w:rPr>
          <w:rFonts w:ascii="Calibri" w:hAnsi="Calibri" w:cs="Calibri"/>
        </w:rPr>
        <w:t>d</w:t>
      </w:r>
      <w:r w:rsidR="0038439B" w:rsidRPr="00602474">
        <w:rPr>
          <w:rFonts w:ascii="Calibri" w:hAnsi="Calibri" w:cs="Calibri"/>
        </w:rPr>
        <w:t>) podstawą do określenia nakładów rzeczowych będą normy zawarte w kosztorysie ofertowym</w:t>
      </w:r>
      <w:r w:rsidR="003C7970">
        <w:rPr>
          <w:rFonts w:ascii="Calibri" w:hAnsi="Calibri" w:cs="Calibri"/>
        </w:rPr>
        <w:t xml:space="preserve"> Wykonawcy,</w:t>
      </w:r>
      <w:r w:rsidR="0038439B" w:rsidRPr="00602474">
        <w:rPr>
          <w:rFonts w:ascii="Calibri" w:hAnsi="Calibri" w:cs="Calibri"/>
        </w:rPr>
        <w:t xml:space="preserve"> a</w:t>
      </w:r>
      <w:r w:rsidR="00DE1081" w:rsidRPr="00602474">
        <w:rPr>
          <w:rFonts w:ascii="Calibri" w:hAnsi="Calibri" w:cs="Calibri"/>
        </w:rPr>
        <w:t> </w:t>
      </w:r>
      <w:r w:rsidR="0038439B" w:rsidRPr="00602474">
        <w:rPr>
          <w:rFonts w:ascii="Calibri" w:hAnsi="Calibri" w:cs="Calibri"/>
        </w:rPr>
        <w:t>w</w:t>
      </w:r>
      <w:r w:rsidR="00DE1081" w:rsidRPr="00602474">
        <w:rPr>
          <w:rFonts w:ascii="Calibri" w:hAnsi="Calibri" w:cs="Calibri"/>
        </w:rPr>
        <w:t> </w:t>
      </w:r>
      <w:r w:rsidR="0038439B" w:rsidRPr="00602474">
        <w:rPr>
          <w:rFonts w:ascii="Calibri" w:hAnsi="Calibri" w:cs="Calibri"/>
        </w:rPr>
        <w:t>przypadku ich braku</w:t>
      </w:r>
      <w:r w:rsidR="005A34EB">
        <w:rPr>
          <w:rFonts w:ascii="Calibri" w:hAnsi="Calibri" w:cs="Calibri"/>
        </w:rPr>
        <w:t xml:space="preserve"> </w:t>
      </w:r>
      <w:r w:rsidR="00F727CC" w:rsidRPr="00602474">
        <w:rPr>
          <w:rFonts w:ascii="Calibri" w:hAnsi="Calibri" w:cs="Calibri"/>
        </w:rPr>
        <w:t>-</w:t>
      </w:r>
      <w:r w:rsidR="0038439B" w:rsidRPr="00602474">
        <w:rPr>
          <w:rFonts w:ascii="Calibri" w:hAnsi="Calibri" w:cs="Calibri"/>
        </w:rPr>
        <w:t xml:space="preserve"> odpowiednie pozycje Katalogów Nakładów Rzeczowych (KNR). W</w:t>
      </w:r>
      <w:r w:rsidR="00DE1081" w:rsidRPr="00602474">
        <w:rPr>
          <w:rFonts w:ascii="Calibri" w:hAnsi="Calibri" w:cs="Calibri"/>
        </w:rPr>
        <w:t> </w:t>
      </w:r>
      <w:r w:rsidR="0038439B" w:rsidRPr="00602474">
        <w:rPr>
          <w:rFonts w:ascii="Calibri" w:hAnsi="Calibri" w:cs="Calibri"/>
        </w:rPr>
        <w:t>przypadku braku odpowiednich pozycji w KNR, zastosowane zostaną Katalogi Norm Nakładów Rzeczowych (KNNR), a następnie wycena indywidualna Wykonawcy.</w:t>
      </w:r>
    </w:p>
    <w:p w14:paraId="5238A344" w14:textId="361AC68B" w:rsidR="00E029CA" w:rsidRPr="00602474" w:rsidRDefault="00AD69C5" w:rsidP="0056490D">
      <w:pPr>
        <w:autoSpaceDE w:val="0"/>
        <w:autoSpaceDN w:val="0"/>
        <w:adjustRightInd w:val="0"/>
        <w:spacing w:line="276" w:lineRule="auto"/>
        <w:ind w:left="284"/>
        <w:jc w:val="both"/>
        <w:rPr>
          <w:rFonts w:ascii="Calibri" w:hAnsi="Calibri" w:cs="Calibri"/>
        </w:rPr>
      </w:pPr>
      <w:r>
        <w:rPr>
          <w:rFonts w:ascii="Calibri" w:hAnsi="Calibri" w:cs="Calibri"/>
        </w:rPr>
        <w:t>e</w:t>
      </w:r>
      <w:r w:rsidR="00885202" w:rsidRPr="00602474">
        <w:rPr>
          <w:rFonts w:ascii="Calibri" w:hAnsi="Calibri" w:cs="Calibri"/>
        </w:rPr>
        <w:t xml:space="preserve">) </w:t>
      </w:r>
      <w:r w:rsidR="00E029CA" w:rsidRPr="00602474">
        <w:rPr>
          <w:rFonts w:ascii="Calibri" w:hAnsi="Calibri" w:cs="Calibri"/>
        </w:rPr>
        <w:t>Wykonawca dokona wyceny robót</w:t>
      </w:r>
      <w:r w:rsidR="00E126F0" w:rsidRPr="00602474">
        <w:rPr>
          <w:rFonts w:ascii="Calibri" w:hAnsi="Calibri" w:cs="Calibri"/>
        </w:rPr>
        <w:t xml:space="preserve"> o których </w:t>
      </w:r>
      <w:r w:rsidR="00736537" w:rsidRPr="00602474">
        <w:rPr>
          <w:rFonts w:ascii="Calibri" w:hAnsi="Calibri" w:cs="Calibri"/>
        </w:rPr>
        <w:t xml:space="preserve">mowa w ust. </w:t>
      </w:r>
      <w:r w:rsidR="005625D1" w:rsidRPr="00602474">
        <w:rPr>
          <w:rFonts w:ascii="Calibri" w:hAnsi="Calibri" w:cs="Calibri"/>
        </w:rPr>
        <w:t>3</w:t>
      </w:r>
      <w:r w:rsidR="00736537" w:rsidRPr="00602474">
        <w:rPr>
          <w:rFonts w:ascii="Calibri" w:hAnsi="Calibri" w:cs="Calibri"/>
        </w:rPr>
        <w:t xml:space="preserve"> </w:t>
      </w:r>
      <w:r w:rsidR="00E126F0" w:rsidRPr="00602474">
        <w:rPr>
          <w:rFonts w:ascii="Calibri" w:hAnsi="Calibri" w:cs="Calibri"/>
        </w:rPr>
        <w:t>oraz przedstawi Zamawiające</w:t>
      </w:r>
      <w:r w:rsidR="00B60291" w:rsidRPr="00602474">
        <w:rPr>
          <w:rFonts w:ascii="Calibri" w:hAnsi="Calibri" w:cs="Calibri"/>
        </w:rPr>
        <w:t xml:space="preserve">mu </w:t>
      </w:r>
      <w:r w:rsidR="00D62E76" w:rsidRPr="00602474">
        <w:rPr>
          <w:rFonts w:ascii="Calibri" w:hAnsi="Calibri" w:cs="Calibri"/>
        </w:rPr>
        <w:t xml:space="preserve">do weryfikacji i zatwierdzenia przez </w:t>
      </w:r>
      <w:r w:rsidR="00B60291" w:rsidRPr="00602474">
        <w:rPr>
          <w:rFonts w:ascii="Calibri" w:hAnsi="Calibri" w:cs="Calibri"/>
        </w:rPr>
        <w:t>Inspektora Nadzoru I</w:t>
      </w:r>
      <w:r w:rsidR="00E126F0" w:rsidRPr="00602474">
        <w:rPr>
          <w:rFonts w:ascii="Calibri" w:hAnsi="Calibri" w:cs="Calibri"/>
        </w:rPr>
        <w:t>nwestorskiego przed rozpoczęciem</w:t>
      </w:r>
      <w:r w:rsidR="00D62E76" w:rsidRPr="00602474">
        <w:rPr>
          <w:rFonts w:ascii="Calibri" w:hAnsi="Calibri" w:cs="Calibri"/>
        </w:rPr>
        <w:t xml:space="preserve"> tych robót.</w:t>
      </w:r>
    </w:p>
    <w:p w14:paraId="75349053" w14:textId="63E41C2F" w:rsidR="00FF3359" w:rsidRDefault="00FF3359" w:rsidP="00FF3359">
      <w:pPr>
        <w:autoSpaceDE w:val="0"/>
        <w:autoSpaceDN w:val="0"/>
        <w:adjustRightInd w:val="0"/>
        <w:spacing w:line="276" w:lineRule="auto"/>
        <w:ind w:left="284" w:hanging="284"/>
        <w:jc w:val="both"/>
        <w:rPr>
          <w:rFonts w:ascii="Calibri" w:hAnsi="Calibri" w:cs="Calibri"/>
        </w:rPr>
      </w:pPr>
      <w:r w:rsidRPr="00602474">
        <w:rPr>
          <w:rFonts w:ascii="Calibri" w:hAnsi="Calibri" w:cs="Calibri"/>
        </w:rPr>
        <w:t>4. W przypadku</w:t>
      </w:r>
      <w:r w:rsidR="00F450DD" w:rsidRPr="00602474">
        <w:rPr>
          <w:rFonts w:ascii="Calibri" w:hAnsi="Calibri" w:cs="Calibri"/>
        </w:rPr>
        <w:t xml:space="preserve"> </w:t>
      </w:r>
      <w:r w:rsidR="0071030B" w:rsidRPr="00602474">
        <w:rPr>
          <w:rFonts w:ascii="Calibri" w:hAnsi="Calibri" w:cs="Calibri"/>
        </w:rPr>
        <w:t xml:space="preserve">konieczności </w:t>
      </w:r>
      <w:r w:rsidR="00F450DD" w:rsidRPr="00602474">
        <w:rPr>
          <w:rFonts w:ascii="Calibri" w:hAnsi="Calibri" w:cs="Calibri"/>
        </w:rPr>
        <w:t xml:space="preserve">wykonania </w:t>
      </w:r>
      <w:r w:rsidRPr="00602474">
        <w:rPr>
          <w:rFonts w:ascii="Calibri" w:hAnsi="Calibri" w:cs="Calibri"/>
        </w:rPr>
        <w:t xml:space="preserve">robót zamiennych </w:t>
      </w:r>
      <w:r w:rsidR="00F450DD" w:rsidRPr="00602474">
        <w:rPr>
          <w:rFonts w:ascii="Calibri" w:hAnsi="Calibri" w:cs="Calibri"/>
        </w:rPr>
        <w:t>w okolicznościach wskazanych</w:t>
      </w:r>
      <w:r w:rsidRPr="00602474">
        <w:rPr>
          <w:rFonts w:ascii="Calibri" w:hAnsi="Calibri" w:cs="Calibri"/>
        </w:rPr>
        <w:t xml:space="preserve"> </w:t>
      </w:r>
      <w:r w:rsidRPr="00B7700A">
        <w:rPr>
          <w:rFonts w:ascii="Calibri" w:hAnsi="Calibri" w:cs="Calibri"/>
        </w:rPr>
        <w:t>w § 1</w:t>
      </w:r>
      <w:r w:rsidR="00B7700A" w:rsidRPr="00B7700A">
        <w:rPr>
          <w:rFonts w:ascii="Calibri" w:hAnsi="Calibri" w:cs="Calibri"/>
        </w:rPr>
        <w:t>5</w:t>
      </w:r>
      <w:r w:rsidRPr="00602474">
        <w:rPr>
          <w:rFonts w:ascii="Calibri" w:hAnsi="Calibri" w:cs="Calibri"/>
        </w:rPr>
        <w:t xml:space="preserve"> ust.</w:t>
      </w:r>
      <w:r w:rsidR="00E20C91" w:rsidRPr="00602474">
        <w:rPr>
          <w:rFonts w:ascii="Calibri" w:hAnsi="Calibri" w:cs="Calibri"/>
        </w:rPr>
        <w:t> 2.</w:t>
      </w:r>
      <w:r w:rsidR="00894CC5">
        <w:rPr>
          <w:rFonts w:ascii="Calibri" w:hAnsi="Calibri" w:cs="Calibri"/>
        </w:rPr>
        <w:t xml:space="preserve">2 </w:t>
      </w:r>
      <w:r w:rsidRPr="00602474">
        <w:rPr>
          <w:rFonts w:ascii="Calibri" w:hAnsi="Calibri" w:cs="Calibri"/>
        </w:rPr>
        <w:t>niniejszej umowy</w:t>
      </w:r>
      <w:r w:rsidR="00F450DD" w:rsidRPr="00602474">
        <w:rPr>
          <w:rFonts w:ascii="Calibri" w:hAnsi="Calibri" w:cs="Calibri"/>
        </w:rPr>
        <w:t xml:space="preserve">, koszt </w:t>
      </w:r>
      <w:r w:rsidR="00E20C91" w:rsidRPr="00602474">
        <w:rPr>
          <w:rFonts w:ascii="Calibri" w:hAnsi="Calibri" w:cs="Calibri"/>
        </w:rPr>
        <w:t xml:space="preserve">realizacji </w:t>
      </w:r>
      <w:r w:rsidR="00F450DD" w:rsidRPr="00602474">
        <w:rPr>
          <w:rFonts w:ascii="Calibri" w:hAnsi="Calibri" w:cs="Calibri"/>
        </w:rPr>
        <w:t xml:space="preserve">tych robót zostanie </w:t>
      </w:r>
      <w:r w:rsidR="00E20C91" w:rsidRPr="00602474">
        <w:rPr>
          <w:rFonts w:ascii="Calibri" w:hAnsi="Calibri" w:cs="Calibri"/>
        </w:rPr>
        <w:t>wy</w:t>
      </w:r>
      <w:r w:rsidR="00F450DD" w:rsidRPr="00602474">
        <w:rPr>
          <w:rFonts w:ascii="Calibri" w:hAnsi="Calibri" w:cs="Calibri"/>
        </w:rPr>
        <w:t>liczony na zasadach określonych w</w:t>
      </w:r>
      <w:r w:rsidR="0071030B" w:rsidRPr="00602474">
        <w:rPr>
          <w:rFonts w:ascii="Calibri" w:hAnsi="Calibri" w:cs="Calibri"/>
        </w:rPr>
        <w:t> </w:t>
      </w:r>
      <w:r w:rsidR="00F450DD" w:rsidRPr="00602474">
        <w:rPr>
          <w:rFonts w:ascii="Calibri" w:hAnsi="Calibri" w:cs="Calibri"/>
        </w:rPr>
        <w:t>ust. 3</w:t>
      </w:r>
      <w:r w:rsidR="00894CC5">
        <w:rPr>
          <w:rFonts w:ascii="Calibri" w:hAnsi="Calibri" w:cs="Calibri"/>
        </w:rPr>
        <w:t>.</w:t>
      </w:r>
    </w:p>
    <w:p w14:paraId="37E635C1" w14:textId="2AF830CD" w:rsidR="009F2ABD" w:rsidRDefault="009D285A" w:rsidP="000443D7">
      <w:pPr>
        <w:autoSpaceDE w:val="0"/>
        <w:autoSpaceDN w:val="0"/>
        <w:adjustRightInd w:val="0"/>
        <w:spacing w:line="276" w:lineRule="auto"/>
        <w:ind w:left="284" w:hanging="284"/>
        <w:jc w:val="both"/>
        <w:rPr>
          <w:rFonts w:ascii="Calibri" w:hAnsi="Calibri" w:cs="Calibri"/>
        </w:rPr>
      </w:pPr>
      <w:r>
        <w:rPr>
          <w:rFonts w:ascii="Calibri" w:hAnsi="Calibri" w:cs="Calibri"/>
        </w:rPr>
        <w:t>5</w:t>
      </w:r>
      <w:r w:rsidR="000443D7">
        <w:rPr>
          <w:rFonts w:ascii="Calibri" w:hAnsi="Calibri" w:cs="Calibri"/>
        </w:rPr>
        <w:t xml:space="preserve">. </w:t>
      </w:r>
      <w:r w:rsidR="00AB1CE6" w:rsidRPr="00602474">
        <w:rPr>
          <w:rFonts w:ascii="Calibri" w:hAnsi="Calibri" w:cs="Calibri"/>
        </w:rPr>
        <w:t>Cena podana w ofercie musi zawierać wszelkie koszty niezbędne do zrealizowania zamówienia wynikające wprost z dokumentacji projektowej oraz specyfikacji technicznej wykonania i</w:t>
      </w:r>
      <w:r w:rsidR="00BA5A6A">
        <w:rPr>
          <w:rFonts w:ascii="Calibri" w:hAnsi="Calibri" w:cs="Calibri"/>
        </w:rPr>
        <w:t> </w:t>
      </w:r>
      <w:r w:rsidR="00AB1CE6" w:rsidRPr="00602474">
        <w:rPr>
          <w:rFonts w:ascii="Calibri" w:hAnsi="Calibri" w:cs="Calibri"/>
        </w:rPr>
        <w:t>odbioru robót budowlanych jak również w nich nie ujęte, a bez których realizacja zamówienia byłaby niemożliwa</w:t>
      </w:r>
      <w:r w:rsidR="00087D51" w:rsidRPr="00602474">
        <w:rPr>
          <w:rFonts w:ascii="Calibri" w:hAnsi="Calibri" w:cs="Calibri"/>
        </w:rPr>
        <w:t xml:space="preserve">. </w:t>
      </w:r>
      <w:r w:rsidR="009F2ABD" w:rsidRPr="009F2ABD">
        <w:rPr>
          <w:rFonts w:ascii="Calibri" w:hAnsi="Calibri" w:cs="Calibri"/>
        </w:rPr>
        <w:t>Będą to między innymi koszty: robót przygotowawczych, zagospodarowanie placu budowy, utrzymanie zaplecza budowy (naprawy, woda, energia elektryczna), wywozu i</w:t>
      </w:r>
      <w:r w:rsidR="00B363F9">
        <w:rPr>
          <w:rFonts w:ascii="Calibri" w:hAnsi="Calibri" w:cs="Calibri"/>
        </w:rPr>
        <w:t> </w:t>
      </w:r>
      <w:r w:rsidR="009F2ABD" w:rsidRPr="009F2ABD">
        <w:rPr>
          <w:rFonts w:ascii="Calibri" w:hAnsi="Calibri" w:cs="Calibri"/>
        </w:rPr>
        <w:t xml:space="preserve">utylizacji materiałów z rozbiórki, robót demontażowych i wyburzeniowych, dozorowania budowy, sporządzenia projektu organizacji robót, </w:t>
      </w:r>
      <w:bookmarkStart w:id="2" w:name="_Hlk167267460"/>
      <w:r w:rsidR="00B363F9" w:rsidRPr="00B363F9">
        <w:rPr>
          <w:rFonts w:ascii="Calibri" w:hAnsi="Calibri" w:cs="Calibri"/>
        </w:rPr>
        <w:t>sporządzenia projektu organizacji ruchu na czas trwania robót, opłaty za zajęcie pasa drogowego</w:t>
      </w:r>
      <w:r w:rsidR="00B363F9">
        <w:rPr>
          <w:rFonts w:ascii="Calibri" w:hAnsi="Calibri" w:cs="Calibri"/>
        </w:rPr>
        <w:t>,</w:t>
      </w:r>
      <w:r w:rsidR="00B363F9" w:rsidRPr="00B363F9">
        <w:rPr>
          <w:rFonts w:ascii="Calibri" w:hAnsi="Calibri" w:cs="Calibri"/>
        </w:rPr>
        <w:t xml:space="preserve"> </w:t>
      </w:r>
      <w:bookmarkEnd w:id="2"/>
      <w:r w:rsidR="009F2ABD" w:rsidRPr="009F2ABD">
        <w:rPr>
          <w:rFonts w:ascii="Calibri" w:hAnsi="Calibri" w:cs="Calibri"/>
        </w:rPr>
        <w:t>uporządkowanie terenu budowy, ubezpieczenia budowy i robót z tytułu szkód, które mogą zaistnieć w związku ze zdarzeniami losowymi, odpowiedzialności cywilnej oraz następstw nieszczęśliwych wypadków dotyczących pracowników i osób trzecich, które to wypadki mogą powstać w związku z prowadzonymi robotami budowlanymi.</w:t>
      </w:r>
    </w:p>
    <w:p w14:paraId="76C73D11" w14:textId="5DAEE592" w:rsidR="00260720" w:rsidRPr="00B52D99" w:rsidRDefault="000443D7" w:rsidP="00470E24">
      <w:pPr>
        <w:autoSpaceDE w:val="0"/>
        <w:autoSpaceDN w:val="0"/>
        <w:adjustRightInd w:val="0"/>
        <w:spacing w:before="120" w:line="276" w:lineRule="auto"/>
        <w:rPr>
          <w:rFonts w:ascii="Calibri" w:hAnsi="Calibri" w:cs="Calibri"/>
          <w:b/>
          <w:bCs/>
          <w:sz w:val="28"/>
          <w:szCs w:val="28"/>
        </w:rPr>
      </w:pPr>
      <w:r w:rsidRPr="00B52D99">
        <w:rPr>
          <w:rFonts w:ascii="Calibri" w:hAnsi="Calibri" w:cs="Calibri"/>
          <w:b/>
          <w:bCs/>
          <w:sz w:val="28"/>
          <w:szCs w:val="28"/>
        </w:rPr>
        <w:t>§ 3</w:t>
      </w:r>
      <w:r w:rsidR="00470E24" w:rsidRPr="00B52D99">
        <w:rPr>
          <w:rFonts w:ascii="Calibri" w:hAnsi="Calibri" w:cs="Calibri"/>
          <w:b/>
          <w:bCs/>
          <w:sz w:val="28"/>
          <w:szCs w:val="28"/>
        </w:rPr>
        <w:t xml:space="preserve"> </w:t>
      </w:r>
      <w:r w:rsidR="00260720" w:rsidRPr="00B52D99">
        <w:rPr>
          <w:rFonts w:ascii="Calibri" w:hAnsi="Calibri" w:cs="Calibri"/>
          <w:b/>
          <w:bCs/>
          <w:sz w:val="28"/>
          <w:szCs w:val="28"/>
        </w:rPr>
        <w:t xml:space="preserve">Warunki </w:t>
      </w:r>
      <w:r w:rsidR="0017323F" w:rsidRPr="00B52D99">
        <w:rPr>
          <w:rFonts w:ascii="Calibri" w:hAnsi="Calibri" w:cs="Calibri"/>
          <w:b/>
          <w:bCs/>
          <w:sz w:val="28"/>
          <w:szCs w:val="28"/>
        </w:rPr>
        <w:t>zapłaty wynagrodzenia</w:t>
      </w:r>
    </w:p>
    <w:p w14:paraId="75C0D38E" w14:textId="552EC53A" w:rsidR="000443D7" w:rsidRPr="00B52D99" w:rsidRDefault="000443D7" w:rsidP="000443D7">
      <w:pPr>
        <w:pStyle w:val="Akapitzlist"/>
        <w:numPr>
          <w:ilvl w:val="0"/>
          <w:numId w:val="9"/>
        </w:numPr>
        <w:ind w:left="284" w:hanging="284"/>
        <w:contextualSpacing w:val="0"/>
        <w:jc w:val="both"/>
        <w:rPr>
          <w:rFonts w:ascii="Calibri" w:hAnsi="Calibri" w:cs="Calibri"/>
          <w:sz w:val="24"/>
        </w:rPr>
      </w:pPr>
      <w:r w:rsidRPr="00B52D99">
        <w:rPr>
          <w:rFonts w:ascii="Calibri" w:hAnsi="Calibri" w:cs="Calibri"/>
          <w:sz w:val="24"/>
        </w:rPr>
        <w:t xml:space="preserve">Zapłata wynagrodzenia za realizację przedmiotu umowy </w:t>
      </w:r>
      <w:r w:rsidR="002D7AC2" w:rsidRPr="00B52D99">
        <w:rPr>
          <w:rFonts w:ascii="Calibri" w:hAnsi="Calibri" w:cs="Calibri"/>
          <w:sz w:val="24"/>
        </w:rPr>
        <w:t>będzie dokon</w:t>
      </w:r>
      <w:r w:rsidR="009B3A34" w:rsidRPr="00B52D99">
        <w:rPr>
          <w:rFonts w:ascii="Calibri" w:hAnsi="Calibri" w:cs="Calibri"/>
          <w:sz w:val="24"/>
        </w:rPr>
        <w:t>ana</w:t>
      </w:r>
      <w:r w:rsidRPr="00B52D99">
        <w:rPr>
          <w:rFonts w:ascii="Calibri" w:hAnsi="Calibri" w:cs="Calibri"/>
          <w:sz w:val="24"/>
        </w:rPr>
        <w:t xml:space="preserve"> na podstawie</w:t>
      </w:r>
      <w:r w:rsidR="009B3A34" w:rsidRPr="00B52D99">
        <w:rPr>
          <w:rFonts w:ascii="Calibri" w:hAnsi="Calibri" w:cs="Calibri"/>
          <w:sz w:val="24"/>
        </w:rPr>
        <w:t xml:space="preserve"> </w:t>
      </w:r>
      <w:r w:rsidRPr="00B52D99">
        <w:rPr>
          <w:rFonts w:ascii="Calibri" w:hAnsi="Calibri" w:cs="Calibri"/>
          <w:sz w:val="24"/>
        </w:rPr>
        <w:t>faktury końcowej wystawi</w:t>
      </w:r>
      <w:r w:rsidR="009B3A34" w:rsidRPr="00B52D99">
        <w:rPr>
          <w:rFonts w:ascii="Calibri" w:hAnsi="Calibri" w:cs="Calibri"/>
          <w:sz w:val="24"/>
        </w:rPr>
        <w:t>onej</w:t>
      </w:r>
      <w:r w:rsidRPr="00B52D99">
        <w:rPr>
          <w:rFonts w:ascii="Calibri" w:hAnsi="Calibri" w:cs="Calibri"/>
          <w:sz w:val="24"/>
        </w:rPr>
        <w:t xml:space="preserve"> w oparciu o protokół odbioru końcowego robót.</w:t>
      </w:r>
    </w:p>
    <w:p w14:paraId="6E56FB9F" w14:textId="3AC83C38" w:rsidR="000443D7" w:rsidRPr="00B52D99" w:rsidRDefault="000443D7" w:rsidP="000443D7">
      <w:pPr>
        <w:pStyle w:val="Akapitzlist"/>
        <w:numPr>
          <w:ilvl w:val="0"/>
          <w:numId w:val="9"/>
        </w:numPr>
        <w:spacing w:before="240"/>
        <w:ind w:left="284" w:hanging="284"/>
        <w:jc w:val="both"/>
        <w:rPr>
          <w:rFonts w:ascii="Calibri" w:hAnsi="Calibri" w:cs="Calibri"/>
          <w:sz w:val="24"/>
        </w:rPr>
      </w:pPr>
      <w:r w:rsidRPr="00B52D99">
        <w:rPr>
          <w:rFonts w:ascii="Calibri" w:hAnsi="Calibri" w:cs="Calibri"/>
          <w:sz w:val="24"/>
        </w:rPr>
        <w:t>Wykonawca jest zobowiązany do dostarczenia Zamawiającemu faktury końcowej w terminie do 7 dni od daty podpisania protokołu odbioru końcowego robót. Faktur</w:t>
      </w:r>
      <w:r w:rsidR="00B7700A" w:rsidRPr="00B52D99">
        <w:rPr>
          <w:rFonts w:ascii="Calibri" w:hAnsi="Calibri" w:cs="Calibri"/>
          <w:sz w:val="24"/>
        </w:rPr>
        <w:t>a</w:t>
      </w:r>
      <w:r w:rsidRPr="00B52D99">
        <w:rPr>
          <w:rFonts w:ascii="Calibri" w:hAnsi="Calibri" w:cs="Calibri"/>
          <w:sz w:val="24"/>
        </w:rPr>
        <w:t> będ</w:t>
      </w:r>
      <w:r w:rsidR="00B7700A" w:rsidRPr="00B52D99">
        <w:rPr>
          <w:rFonts w:ascii="Calibri" w:hAnsi="Calibri" w:cs="Calibri"/>
          <w:sz w:val="24"/>
        </w:rPr>
        <w:t>zie</w:t>
      </w:r>
      <w:r w:rsidRPr="00B52D99">
        <w:rPr>
          <w:rFonts w:ascii="Calibri" w:hAnsi="Calibri" w:cs="Calibri"/>
          <w:sz w:val="24"/>
        </w:rPr>
        <w:t xml:space="preserve"> płatn</w:t>
      </w:r>
      <w:r w:rsidR="00B7700A" w:rsidRPr="00B52D99">
        <w:rPr>
          <w:rFonts w:ascii="Calibri" w:hAnsi="Calibri" w:cs="Calibri"/>
          <w:sz w:val="24"/>
        </w:rPr>
        <w:t>a</w:t>
      </w:r>
      <w:r w:rsidRPr="00B52D99">
        <w:rPr>
          <w:rFonts w:ascii="Calibri" w:hAnsi="Calibri" w:cs="Calibri"/>
          <w:sz w:val="24"/>
        </w:rPr>
        <w:t xml:space="preserve"> w terminie 30 dni od daty dostarczenia do Zamawiającego.</w:t>
      </w:r>
    </w:p>
    <w:p w14:paraId="19FFE3DF" w14:textId="77777777" w:rsidR="000443D7" w:rsidRPr="00602474" w:rsidRDefault="000443D7" w:rsidP="000443D7">
      <w:pPr>
        <w:pStyle w:val="Akapitzlist"/>
        <w:numPr>
          <w:ilvl w:val="0"/>
          <w:numId w:val="9"/>
        </w:numPr>
        <w:ind w:left="284" w:hanging="284"/>
        <w:jc w:val="both"/>
        <w:rPr>
          <w:rFonts w:ascii="Calibri" w:hAnsi="Calibri" w:cs="Calibri"/>
          <w:sz w:val="24"/>
        </w:rPr>
      </w:pPr>
      <w:r w:rsidRPr="00602474">
        <w:rPr>
          <w:rFonts w:ascii="Calibri" w:hAnsi="Calibri" w:cs="Calibri"/>
          <w:sz w:val="24"/>
        </w:rPr>
        <w:t>Fakturę należy wystawić na następujące dane Zamawiającego:</w:t>
      </w:r>
    </w:p>
    <w:p w14:paraId="72A18F84" w14:textId="77777777" w:rsidR="00735499" w:rsidRPr="00735499" w:rsidRDefault="00735499" w:rsidP="00735499">
      <w:pPr>
        <w:tabs>
          <w:tab w:val="left" w:pos="0"/>
        </w:tabs>
        <w:suppressAutoHyphens/>
        <w:spacing w:line="276" w:lineRule="auto"/>
        <w:ind w:left="284"/>
        <w:jc w:val="both"/>
        <w:rPr>
          <w:rFonts w:ascii="Calibri" w:hAnsi="Calibri" w:cs="Calibri"/>
          <w:bCs/>
        </w:rPr>
      </w:pPr>
      <w:r w:rsidRPr="00735499">
        <w:rPr>
          <w:rFonts w:ascii="Calibri" w:hAnsi="Calibri" w:cs="Calibri"/>
          <w:bCs/>
        </w:rPr>
        <w:t>Nabywca : Gmina Stryszów 34-146 Stryszów 149 ; NIP : 5511690907</w:t>
      </w:r>
    </w:p>
    <w:p w14:paraId="3B0BABF2" w14:textId="77777777" w:rsidR="00735499" w:rsidRPr="00735499" w:rsidRDefault="00735499" w:rsidP="00735499">
      <w:pPr>
        <w:tabs>
          <w:tab w:val="left" w:pos="0"/>
        </w:tabs>
        <w:suppressAutoHyphens/>
        <w:spacing w:line="276" w:lineRule="auto"/>
        <w:ind w:left="284"/>
        <w:jc w:val="both"/>
        <w:rPr>
          <w:rFonts w:ascii="Calibri" w:hAnsi="Calibri" w:cs="Calibri"/>
          <w:bCs/>
        </w:rPr>
      </w:pPr>
      <w:r w:rsidRPr="00735499">
        <w:rPr>
          <w:rFonts w:ascii="Calibri" w:hAnsi="Calibri" w:cs="Calibri"/>
          <w:bCs/>
        </w:rPr>
        <w:t>Odbiorca : Urząd Gminy Stryszów 34-146 Stryszów 149 ; NIP: 5512626900</w:t>
      </w:r>
    </w:p>
    <w:p w14:paraId="5CDF75BB" w14:textId="49D03975" w:rsidR="00735499" w:rsidRDefault="00735499" w:rsidP="00735499">
      <w:pPr>
        <w:tabs>
          <w:tab w:val="left" w:pos="0"/>
        </w:tabs>
        <w:suppressAutoHyphens/>
        <w:spacing w:line="276" w:lineRule="auto"/>
        <w:ind w:left="284"/>
        <w:jc w:val="both"/>
        <w:rPr>
          <w:rFonts w:ascii="Calibri" w:hAnsi="Calibri" w:cs="Calibri"/>
          <w:bCs/>
        </w:rPr>
      </w:pPr>
      <w:r w:rsidRPr="00735499">
        <w:rPr>
          <w:rFonts w:ascii="Calibri" w:hAnsi="Calibri" w:cs="Calibri"/>
          <w:bCs/>
        </w:rPr>
        <w:t>Rola podmiotu: Jednostka Samorządu Terytorialnego (JST).</w:t>
      </w:r>
    </w:p>
    <w:p w14:paraId="075D3E48" w14:textId="7C2CC71C" w:rsidR="000443D7" w:rsidRPr="00602474" w:rsidRDefault="000443D7" w:rsidP="00735499">
      <w:pPr>
        <w:tabs>
          <w:tab w:val="left" w:pos="0"/>
        </w:tabs>
        <w:suppressAutoHyphens/>
        <w:spacing w:line="276" w:lineRule="auto"/>
        <w:ind w:left="284"/>
        <w:jc w:val="both"/>
        <w:rPr>
          <w:rFonts w:ascii="Calibri" w:hAnsi="Calibri" w:cs="Calibri"/>
        </w:rPr>
      </w:pPr>
      <w:r w:rsidRPr="00602474">
        <w:rPr>
          <w:rFonts w:ascii="Calibri" w:hAnsi="Calibri" w:cs="Calibri"/>
        </w:rPr>
        <w:t>Płatność dokonana będzie w formie przelewu na konto Wykonawcy wskazane na fakturze.</w:t>
      </w:r>
    </w:p>
    <w:p w14:paraId="1F2AF938" w14:textId="0087C4E9" w:rsidR="000443D7" w:rsidRPr="00602474" w:rsidRDefault="000443D7" w:rsidP="000443D7">
      <w:pPr>
        <w:pStyle w:val="Akapitzlist"/>
        <w:numPr>
          <w:ilvl w:val="0"/>
          <w:numId w:val="9"/>
        </w:numPr>
        <w:ind w:left="284" w:hanging="284"/>
        <w:jc w:val="both"/>
        <w:rPr>
          <w:rFonts w:ascii="Calibri" w:hAnsi="Calibri" w:cs="Calibri"/>
          <w:sz w:val="24"/>
        </w:rPr>
      </w:pPr>
      <w:r w:rsidRPr="00602474">
        <w:rPr>
          <w:rFonts w:ascii="Calibri" w:hAnsi="Calibri" w:cs="Calibri"/>
          <w:sz w:val="24"/>
        </w:rPr>
        <w:t xml:space="preserve">W przypadku realizacji zamówienia z udziałem Podwykonawców, warunkiem zapłaty przez Zamawiającego wynagrodzenia za odebrane roboty jest przedstawienie przez Wykonawcę wraz z fakturą dowodów potwierdzających zapłatę wymagalnego wynagrodzenia Podwykonawcom lub dalszym Podwykonawcom. W szczególności będą to: kopie przelewów bankowych potwierdzających dokonanie płatności na rzecz Podwykonawców lub dalszych Podwykonawców, oświadczenia Podwykonawców lub dalszych Podwykonawców o nie zaleganiu z płatnościami wobec nich przez Wykonawcę lub przez Podwykonawców, </w:t>
      </w:r>
      <w:r w:rsidRPr="00602474">
        <w:rPr>
          <w:rFonts w:ascii="Calibri" w:hAnsi="Calibri" w:cs="Calibri"/>
          <w:sz w:val="24"/>
          <w:lang w:eastAsia="ar-SA"/>
        </w:rPr>
        <w:t xml:space="preserve">podpisane </w:t>
      </w:r>
      <w:r w:rsidRPr="00602474">
        <w:rPr>
          <w:rFonts w:ascii="Calibri" w:hAnsi="Calibri" w:cs="Calibri"/>
          <w:sz w:val="24"/>
          <w:lang w:eastAsia="ar-SA"/>
        </w:rPr>
        <w:lastRenderedPageBreak/>
        <w:t>przez osoby upoważnione do reprezentowania</w:t>
      </w:r>
      <w:r w:rsidR="00E21378">
        <w:rPr>
          <w:rFonts w:ascii="Calibri" w:hAnsi="Calibri" w:cs="Calibri"/>
          <w:sz w:val="24"/>
          <w:lang w:eastAsia="ar-SA"/>
        </w:rPr>
        <w:t xml:space="preserve"> </w:t>
      </w:r>
      <w:r w:rsidRPr="00602474">
        <w:rPr>
          <w:rFonts w:ascii="Calibri" w:hAnsi="Calibri" w:cs="Calibri"/>
          <w:sz w:val="24"/>
          <w:lang w:eastAsia="ar-SA"/>
        </w:rPr>
        <w:t>składających je</w:t>
      </w:r>
      <w:r w:rsidR="002D7AC2">
        <w:rPr>
          <w:rFonts w:ascii="Calibri" w:hAnsi="Calibri" w:cs="Calibri"/>
          <w:sz w:val="24"/>
          <w:lang w:eastAsia="ar-SA"/>
        </w:rPr>
        <w:t> </w:t>
      </w:r>
      <w:r w:rsidRPr="00602474">
        <w:rPr>
          <w:rFonts w:ascii="Calibri" w:hAnsi="Calibri" w:cs="Calibri"/>
          <w:sz w:val="24"/>
          <w:lang w:eastAsia="ar-SA"/>
        </w:rPr>
        <w:t xml:space="preserve">podmiotów. </w:t>
      </w:r>
      <w:r w:rsidRPr="00602474">
        <w:rPr>
          <w:rFonts w:ascii="Calibri" w:hAnsi="Calibri" w:cs="Calibri"/>
          <w:sz w:val="24"/>
        </w:rPr>
        <w:t>Szczegółowe uregulowania w tym zakresie zawarto w § 1</w:t>
      </w:r>
      <w:r w:rsidR="009B3A34">
        <w:rPr>
          <w:rFonts w:ascii="Calibri" w:hAnsi="Calibri" w:cs="Calibri"/>
          <w:sz w:val="24"/>
        </w:rPr>
        <w:t>3</w:t>
      </w:r>
      <w:r w:rsidRPr="00602474">
        <w:rPr>
          <w:rFonts w:ascii="Calibri" w:hAnsi="Calibri" w:cs="Calibri"/>
          <w:sz w:val="24"/>
        </w:rPr>
        <w:t xml:space="preserve"> niniejszej umowy.</w:t>
      </w:r>
    </w:p>
    <w:p w14:paraId="7897A172" w14:textId="7B878752" w:rsidR="00DE0B7D" w:rsidRPr="005E6DC9" w:rsidRDefault="004711B7" w:rsidP="00BB45B9">
      <w:pPr>
        <w:pStyle w:val="Nagwek2"/>
        <w:spacing w:before="120" w:after="0"/>
        <w:rPr>
          <w:rFonts w:ascii="Calibri" w:hAnsi="Calibri" w:cs="Calibri"/>
          <w:b w:val="0"/>
          <w:bCs w:val="0"/>
          <w:sz w:val="28"/>
          <w:szCs w:val="28"/>
        </w:rPr>
      </w:pPr>
      <w:r w:rsidRPr="005E6DC9">
        <w:rPr>
          <w:rFonts w:ascii="Calibri" w:hAnsi="Calibri" w:cs="Calibri"/>
          <w:sz w:val="28"/>
          <w:szCs w:val="28"/>
        </w:rPr>
        <w:t xml:space="preserve">§ </w:t>
      </w:r>
      <w:r w:rsidR="00136B86">
        <w:rPr>
          <w:rFonts w:ascii="Calibri" w:hAnsi="Calibri" w:cs="Calibri"/>
          <w:sz w:val="28"/>
          <w:szCs w:val="28"/>
        </w:rPr>
        <w:t>4</w:t>
      </w:r>
      <w:r w:rsidR="0096555A" w:rsidRPr="005E6DC9">
        <w:rPr>
          <w:rFonts w:ascii="Calibri" w:hAnsi="Calibri" w:cs="Calibri"/>
          <w:sz w:val="28"/>
          <w:szCs w:val="28"/>
        </w:rPr>
        <w:t xml:space="preserve"> </w:t>
      </w:r>
      <w:r w:rsidR="00260720" w:rsidRPr="005E6DC9">
        <w:rPr>
          <w:rFonts w:ascii="Calibri" w:hAnsi="Calibri" w:cs="Calibri"/>
          <w:sz w:val="28"/>
          <w:szCs w:val="28"/>
        </w:rPr>
        <w:t>Termin wykonania umowy</w:t>
      </w:r>
    </w:p>
    <w:p w14:paraId="6C199011" w14:textId="07384113" w:rsidR="00144603" w:rsidRPr="001973FA" w:rsidRDefault="00581017" w:rsidP="0056490D">
      <w:pPr>
        <w:pStyle w:val="Akapitzlist"/>
        <w:widowControl w:val="0"/>
        <w:numPr>
          <w:ilvl w:val="0"/>
          <w:numId w:val="12"/>
        </w:numPr>
        <w:autoSpaceDE w:val="0"/>
        <w:autoSpaceDN w:val="0"/>
        <w:adjustRightInd w:val="0"/>
        <w:ind w:left="284" w:hanging="284"/>
        <w:jc w:val="both"/>
        <w:rPr>
          <w:rFonts w:ascii="Calibri" w:hAnsi="Calibri" w:cs="Calibri"/>
          <w:b/>
          <w:bCs/>
          <w:sz w:val="24"/>
        </w:rPr>
      </w:pPr>
      <w:r w:rsidRPr="001973FA">
        <w:rPr>
          <w:rFonts w:ascii="Calibri" w:hAnsi="Calibri" w:cs="Calibri"/>
          <w:sz w:val="24"/>
        </w:rPr>
        <w:t xml:space="preserve">Termin </w:t>
      </w:r>
      <w:r w:rsidR="000945C0">
        <w:rPr>
          <w:rFonts w:ascii="Calibri" w:hAnsi="Calibri" w:cs="Calibri"/>
          <w:sz w:val="24"/>
        </w:rPr>
        <w:t xml:space="preserve">zakończenia </w:t>
      </w:r>
      <w:r w:rsidRPr="001973FA">
        <w:rPr>
          <w:rFonts w:ascii="Calibri" w:hAnsi="Calibri" w:cs="Calibri"/>
          <w:sz w:val="24"/>
        </w:rPr>
        <w:t>realizacji</w:t>
      </w:r>
      <w:r w:rsidR="00B60291" w:rsidRPr="001973FA">
        <w:rPr>
          <w:rFonts w:ascii="Calibri" w:hAnsi="Calibri" w:cs="Calibri"/>
          <w:sz w:val="24"/>
        </w:rPr>
        <w:t xml:space="preserve"> </w:t>
      </w:r>
      <w:r w:rsidR="00FE6EA5" w:rsidRPr="001973FA">
        <w:rPr>
          <w:rFonts w:ascii="Calibri" w:hAnsi="Calibri" w:cs="Calibri"/>
          <w:sz w:val="24"/>
        </w:rPr>
        <w:t xml:space="preserve">przedmiotu </w:t>
      </w:r>
      <w:r w:rsidR="00100684" w:rsidRPr="001973FA">
        <w:rPr>
          <w:rFonts w:ascii="Calibri" w:hAnsi="Calibri" w:cs="Calibri"/>
          <w:sz w:val="24"/>
        </w:rPr>
        <w:t>umowy</w:t>
      </w:r>
      <w:r w:rsidR="00735499">
        <w:rPr>
          <w:rFonts w:ascii="Calibri" w:hAnsi="Calibri" w:cs="Calibri"/>
          <w:sz w:val="24"/>
        </w:rPr>
        <w:t xml:space="preserve"> </w:t>
      </w:r>
      <w:r w:rsidR="00B511A2">
        <w:rPr>
          <w:rFonts w:ascii="Calibri" w:hAnsi="Calibri" w:cs="Calibri"/>
          <w:sz w:val="24"/>
        </w:rPr>
        <w:t>-</w:t>
      </w:r>
      <w:r w:rsidR="00735499">
        <w:rPr>
          <w:rFonts w:ascii="Calibri" w:hAnsi="Calibri" w:cs="Calibri"/>
          <w:sz w:val="24"/>
        </w:rPr>
        <w:t xml:space="preserve"> 5 miesięcy  </w:t>
      </w:r>
      <w:r w:rsidR="00735499" w:rsidRPr="00735499">
        <w:rPr>
          <w:rFonts w:ascii="Calibri" w:hAnsi="Calibri" w:cs="Calibri"/>
          <w:sz w:val="24"/>
        </w:rPr>
        <w:t>od daty podpisania umowy</w:t>
      </w:r>
    </w:p>
    <w:p w14:paraId="2BB8CD8B" w14:textId="74FCEC7E" w:rsidR="001D40DA" w:rsidRPr="00602474" w:rsidRDefault="001D40DA" w:rsidP="0056490D">
      <w:pPr>
        <w:pStyle w:val="Akapitzlist"/>
        <w:widowControl w:val="0"/>
        <w:numPr>
          <w:ilvl w:val="0"/>
          <w:numId w:val="12"/>
        </w:numPr>
        <w:autoSpaceDE w:val="0"/>
        <w:autoSpaceDN w:val="0"/>
        <w:adjustRightInd w:val="0"/>
        <w:ind w:left="284" w:hanging="284"/>
        <w:jc w:val="both"/>
        <w:rPr>
          <w:rFonts w:ascii="Calibri" w:hAnsi="Calibri" w:cs="Calibri"/>
          <w:b/>
          <w:bCs/>
          <w:sz w:val="24"/>
        </w:rPr>
      </w:pPr>
      <w:r w:rsidRPr="00602474">
        <w:rPr>
          <w:rFonts w:ascii="Calibri" w:hAnsi="Calibri" w:cs="Calibri"/>
          <w:sz w:val="24"/>
        </w:rPr>
        <w:t xml:space="preserve">Za termin </w:t>
      </w:r>
      <w:r w:rsidR="00FE6EA5" w:rsidRPr="00602474">
        <w:rPr>
          <w:rFonts w:ascii="Calibri" w:hAnsi="Calibri" w:cs="Calibri"/>
          <w:sz w:val="24"/>
        </w:rPr>
        <w:t xml:space="preserve">zakończenia </w:t>
      </w:r>
      <w:r w:rsidRPr="00602474">
        <w:rPr>
          <w:rFonts w:ascii="Calibri" w:hAnsi="Calibri" w:cs="Calibri"/>
          <w:sz w:val="24"/>
        </w:rPr>
        <w:t xml:space="preserve">realizacji </w:t>
      </w:r>
      <w:r w:rsidR="00FE6EA5" w:rsidRPr="00602474">
        <w:rPr>
          <w:rFonts w:ascii="Calibri" w:hAnsi="Calibri" w:cs="Calibri"/>
          <w:sz w:val="24"/>
        </w:rPr>
        <w:t>przedmiotu umowy</w:t>
      </w:r>
      <w:r w:rsidRPr="00602474">
        <w:rPr>
          <w:rFonts w:ascii="Calibri" w:hAnsi="Calibri" w:cs="Calibri"/>
          <w:sz w:val="24"/>
        </w:rPr>
        <w:t xml:space="preserve"> określony w </w:t>
      </w:r>
      <w:r w:rsidR="00E02C83" w:rsidRPr="00602474">
        <w:rPr>
          <w:rFonts w:ascii="Calibri" w:hAnsi="Calibri" w:cs="Calibri"/>
          <w:sz w:val="24"/>
        </w:rPr>
        <w:t>ust.</w:t>
      </w:r>
      <w:r w:rsidRPr="00602474">
        <w:rPr>
          <w:rFonts w:ascii="Calibri" w:hAnsi="Calibri" w:cs="Calibri"/>
          <w:sz w:val="24"/>
        </w:rPr>
        <w:t xml:space="preserve"> 1 uznaje się </w:t>
      </w:r>
      <w:r w:rsidR="00E977B9" w:rsidRPr="00602474">
        <w:rPr>
          <w:rFonts w:ascii="Calibri" w:hAnsi="Calibri" w:cs="Calibri"/>
          <w:sz w:val="24"/>
        </w:rPr>
        <w:t>datę podpisania protokoł</w:t>
      </w:r>
      <w:r w:rsidR="0076249B">
        <w:rPr>
          <w:rFonts w:ascii="Calibri" w:hAnsi="Calibri" w:cs="Calibri"/>
          <w:sz w:val="24"/>
        </w:rPr>
        <w:t>u</w:t>
      </w:r>
      <w:r w:rsidR="00E977B9" w:rsidRPr="00602474">
        <w:rPr>
          <w:rFonts w:ascii="Calibri" w:hAnsi="Calibri" w:cs="Calibri"/>
          <w:sz w:val="24"/>
        </w:rPr>
        <w:t xml:space="preserve"> odbioru końcowego robót</w:t>
      </w:r>
      <w:r w:rsidR="0076249B">
        <w:rPr>
          <w:rFonts w:ascii="Calibri" w:hAnsi="Calibri" w:cs="Calibri"/>
          <w:sz w:val="24"/>
        </w:rPr>
        <w:t>.</w:t>
      </w:r>
    </w:p>
    <w:p w14:paraId="513C01F2" w14:textId="75A63020" w:rsidR="00E7424C" w:rsidRPr="005E6DC9" w:rsidRDefault="000B178D" w:rsidP="00BB45B9">
      <w:pPr>
        <w:pStyle w:val="Nagwek2"/>
        <w:spacing w:before="120" w:after="0"/>
        <w:rPr>
          <w:rFonts w:ascii="Calibri" w:hAnsi="Calibri" w:cs="Calibri"/>
          <w:sz w:val="28"/>
          <w:szCs w:val="28"/>
        </w:rPr>
      </w:pPr>
      <w:r w:rsidRPr="005E6DC9">
        <w:rPr>
          <w:rFonts w:ascii="Calibri" w:hAnsi="Calibri" w:cs="Calibri"/>
          <w:sz w:val="28"/>
          <w:szCs w:val="28"/>
        </w:rPr>
        <w:t xml:space="preserve">§ </w:t>
      </w:r>
      <w:r w:rsidR="00136B86">
        <w:rPr>
          <w:rFonts w:ascii="Calibri" w:hAnsi="Calibri" w:cs="Calibri"/>
          <w:sz w:val="28"/>
          <w:szCs w:val="28"/>
        </w:rPr>
        <w:t>5</w:t>
      </w:r>
      <w:r w:rsidR="0096555A" w:rsidRPr="005E6DC9">
        <w:rPr>
          <w:rFonts w:ascii="Calibri" w:hAnsi="Calibri" w:cs="Calibri"/>
          <w:sz w:val="28"/>
          <w:szCs w:val="28"/>
        </w:rPr>
        <w:t xml:space="preserve"> </w:t>
      </w:r>
      <w:r w:rsidR="00E7424C" w:rsidRPr="005E6DC9">
        <w:rPr>
          <w:rFonts w:ascii="Calibri" w:hAnsi="Calibri" w:cs="Calibri"/>
          <w:sz w:val="28"/>
          <w:szCs w:val="28"/>
        </w:rPr>
        <w:t>Zatrudnienie na podstawie umowy o pracę</w:t>
      </w:r>
    </w:p>
    <w:p w14:paraId="67534830" w14:textId="09724BFF" w:rsidR="003D6513" w:rsidRPr="002C3008" w:rsidRDefault="000B178D" w:rsidP="002C3008">
      <w:pPr>
        <w:pStyle w:val="Akapitzlist"/>
        <w:numPr>
          <w:ilvl w:val="0"/>
          <w:numId w:val="5"/>
        </w:numPr>
        <w:suppressAutoHyphens/>
        <w:ind w:left="284" w:hanging="284"/>
        <w:jc w:val="both"/>
        <w:rPr>
          <w:rFonts w:asciiTheme="minorHAnsi" w:hAnsiTheme="minorHAnsi" w:cstheme="minorHAnsi"/>
          <w:sz w:val="24"/>
        </w:rPr>
      </w:pPr>
      <w:r w:rsidRPr="002C3008">
        <w:rPr>
          <w:rFonts w:asciiTheme="minorHAnsi" w:hAnsiTheme="minorHAnsi" w:cstheme="minorHAnsi"/>
          <w:sz w:val="24"/>
        </w:rPr>
        <w:t xml:space="preserve">Wykonawca oświadcza, że </w:t>
      </w:r>
      <w:r w:rsidR="00572027" w:rsidRPr="002C3008">
        <w:rPr>
          <w:rFonts w:asciiTheme="minorHAnsi" w:hAnsiTheme="minorHAnsi" w:cstheme="minorHAnsi"/>
          <w:bCs/>
          <w:iCs/>
          <w:sz w:val="24"/>
        </w:rPr>
        <w:t xml:space="preserve">przy realizacji zamówienia </w:t>
      </w:r>
      <w:r w:rsidRPr="002C3008">
        <w:rPr>
          <w:rFonts w:asciiTheme="minorHAnsi" w:hAnsiTheme="minorHAnsi" w:cstheme="minorHAnsi"/>
          <w:bCs/>
          <w:iCs/>
          <w:sz w:val="24"/>
        </w:rPr>
        <w:t>zatrudni</w:t>
      </w:r>
      <w:r w:rsidR="00424545" w:rsidRPr="002C3008">
        <w:rPr>
          <w:rFonts w:asciiTheme="minorHAnsi" w:hAnsiTheme="minorHAnsi" w:cstheme="minorHAnsi"/>
          <w:bCs/>
          <w:iCs/>
          <w:sz w:val="24"/>
        </w:rPr>
        <w:t xml:space="preserve"> </w:t>
      </w:r>
      <w:r w:rsidRPr="002C3008">
        <w:rPr>
          <w:rFonts w:asciiTheme="minorHAnsi" w:hAnsiTheme="minorHAnsi" w:cstheme="minorHAnsi"/>
          <w:bCs/>
          <w:iCs/>
          <w:sz w:val="24"/>
        </w:rPr>
        <w:t>na podstawie</w:t>
      </w:r>
      <w:r w:rsidR="00D33EB1" w:rsidRPr="002C3008">
        <w:rPr>
          <w:rFonts w:asciiTheme="minorHAnsi" w:hAnsiTheme="minorHAnsi" w:cstheme="minorHAnsi"/>
          <w:bCs/>
          <w:iCs/>
          <w:sz w:val="24"/>
        </w:rPr>
        <w:t xml:space="preserve"> </w:t>
      </w:r>
      <w:r w:rsidR="002E5B66" w:rsidRPr="002C3008">
        <w:rPr>
          <w:rFonts w:asciiTheme="minorHAnsi" w:hAnsiTheme="minorHAnsi" w:cstheme="minorHAnsi"/>
          <w:bCs/>
          <w:iCs/>
          <w:sz w:val="24"/>
        </w:rPr>
        <w:t>stosunku pracy</w:t>
      </w:r>
      <w:r w:rsidRPr="002C3008">
        <w:rPr>
          <w:rFonts w:asciiTheme="minorHAnsi" w:hAnsiTheme="minorHAnsi" w:cstheme="minorHAnsi"/>
          <w:bCs/>
          <w:iCs/>
          <w:sz w:val="24"/>
        </w:rPr>
        <w:t xml:space="preserve"> </w:t>
      </w:r>
      <w:r w:rsidR="009C3837" w:rsidRPr="002C3008">
        <w:rPr>
          <w:rFonts w:asciiTheme="minorHAnsi" w:hAnsiTheme="minorHAnsi" w:cstheme="minorHAnsi"/>
          <w:bCs/>
          <w:iCs/>
          <w:sz w:val="24"/>
        </w:rPr>
        <w:t>osoby</w:t>
      </w:r>
      <w:r w:rsidR="0009708A" w:rsidRPr="002C3008">
        <w:rPr>
          <w:rFonts w:asciiTheme="minorHAnsi" w:hAnsiTheme="minorHAnsi" w:cstheme="minorHAnsi"/>
          <w:bCs/>
          <w:iCs/>
          <w:sz w:val="24"/>
        </w:rPr>
        <w:t xml:space="preserve"> </w:t>
      </w:r>
      <w:r w:rsidR="009C3837" w:rsidRPr="002C3008">
        <w:rPr>
          <w:rFonts w:asciiTheme="minorHAnsi" w:hAnsiTheme="minorHAnsi" w:cstheme="minorHAnsi"/>
          <w:sz w:val="24"/>
        </w:rPr>
        <w:t>wykonujące</w:t>
      </w:r>
      <w:r w:rsidRPr="002C3008">
        <w:rPr>
          <w:rFonts w:asciiTheme="minorHAnsi" w:hAnsiTheme="minorHAnsi" w:cstheme="minorHAnsi"/>
          <w:sz w:val="24"/>
        </w:rPr>
        <w:t xml:space="preserve"> wskazan</w:t>
      </w:r>
      <w:r w:rsidR="005272FF" w:rsidRPr="002C3008">
        <w:rPr>
          <w:rFonts w:asciiTheme="minorHAnsi" w:hAnsiTheme="minorHAnsi" w:cstheme="minorHAnsi"/>
          <w:sz w:val="24"/>
        </w:rPr>
        <w:t xml:space="preserve">e przez Zamawiającego czynności </w:t>
      </w:r>
      <w:r w:rsidRPr="002C3008">
        <w:rPr>
          <w:rFonts w:asciiTheme="minorHAnsi" w:hAnsiTheme="minorHAnsi" w:cstheme="minorHAnsi"/>
          <w:sz w:val="24"/>
        </w:rPr>
        <w:t>w</w:t>
      </w:r>
      <w:r w:rsidR="00B7418D" w:rsidRPr="002C3008">
        <w:rPr>
          <w:rFonts w:asciiTheme="minorHAnsi" w:hAnsiTheme="minorHAnsi" w:cstheme="minorHAnsi"/>
          <w:sz w:val="24"/>
        </w:rPr>
        <w:t xml:space="preserve"> zakresie realizacji zamówienia tj.</w:t>
      </w:r>
      <w:r w:rsidR="00945C49" w:rsidRPr="002C3008">
        <w:rPr>
          <w:rFonts w:asciiTheme="minorHAnsi" w:hAnsiTheme="minorHAnsi" w:cstheme="minorHAnsi"/>
          <w:sz w:val="24"/>
        </w:rPr>
        <w:t xml:space="preserve"> </w:t>
      </w:r>
      <w:r w:rsidR="002C3008" w:rsidRPr="002C3008">
        <w:rPr>
          <w:rFonts w:asciiTheme="minorHAnsi" w:hAnsiTheme="minorHAnsi" w:cstheme="minorHAnsi"/>
          <w:sz w:val="24"/>
        </w:rPr>
        <w:t>roboty przygotowawcze, roboty ziemne, utwardzenie placów budowy, wykonanie fundamentów oraz słupów żelbetowych, wykonanie konstrukcji drewnianej sceny plenerowej, wykonanie konstrukcji dachu sceny plenerowej, wykonanie muru oporowego wraz z trybuną, wykonanie instalacji elektrycznej, oświetleniowej wraz z monitoringiem, wykonanie chodników i terenów utwardzonych, montaż elementów małej architektury.</w:t>
      </w:r>
    </w:p>
    <w:p w14:paraId="0D1B681A" w14:textId="58FEC32A" w:rsidR="004121AC" w:rsidRPr="0009708A" w:rsidRDefault="00B7418D" w:rsidP="0056490D">
      <w:pPr>
        <w:pStyle w:val="Akapitzlist"/>
        <w:numPr>
          <w:ilvl w:val="0"/>
          <w:numId w:val="5"/>
        </w:numPr>
        <w:ind w:left="284" w:hanging="284"/>
        <w:jc w:val="both"/>
        <w:rPr>
          <w:rFonts w:ascii="Calibri" w:hAnsi="Calibri" w:cs="Calibri"/>
          <w:bCs/>
          <w:iCs/>
          <w:sz w:val="24"/>
        </w:rPr>
      </w:pPr>
      <w:r w:rsidRPr="0009708A">
        <w:rPr>
          <w:rFonts w:ascii="Calibri" w:hAnsi="Calibri" w:cs="Calibri"/>
          <w:sz w:val="24"/>
        </w:rPr>
        <w:t xml:space="preserve">Wykonawca lub Podwykonawca w </w:t>
      </w:r>
      <w:r w:rsidR="00E02C83" w:rsidRPr="0009708A">
        <w:rPr>
          <w:rFonts w:ascii="Calibri" w:hAnsi="Calibri" w:cs="Calibri"/>
          <w:sz w:val="24"/>
        </w:rPr>
        <w:t>terminie 7 dni od daty</w:t>
      </w:r>
      <w:r w:rsidR="0042421E" w:rsidRPr="0009708A">
        <w:rPr>
          <w:rFonts w:ascii="Calibri" w:hAnsi="Calibri" w:cs="Calibri"/>
          <w:sz w:val="24"/>
        </w:rPr>
        <w:t xml:space="preserve"> </w:t>
      </w:r>
      <w:r w:rsidRPr="0009708A">
        <w:rPr>
          <w:rFonts w:ascii="Calibri" w:hAnsi="Calibri" w:cs="Calibri"/>
          <w:sz w:val="24"/>
        </w:rPr>
        <w:t>podpisania umowy</w:t>
      </w:r>
      <w:r w:rsidRPr="0009708A">
        <w:rPr>
          <w:rFonts w:ascii="Calibri" w:hAnsi="Calibri" w:cs="Calibri"/>
          <w:bCs/>
          <w:iCs/>
          <w:sz w:val="24"/>
        </w:rPr>
        <w:t xml:space="preserve"> </w:t>
      </w:r>
      <w:r w:rsidR="00E02C83" w:rsidRPr="0009708A">
        <w:rPr>
          <w:rFonts w:ascii="Calibri" w:hAnsi="Calibri" w:cs="Calibri"/>
          <w:bCs/>
          <w:iCs/>
          <w:sz w:val="24"/>
        </w:rPr>
        <w:t>złoży</w:t>
      </w:r>
      <w:r w:rsidRPr="0009708A">
        <w:rPr>
          <w:rFonts w:ascii="Calibri" w:hAnsi="Calibri" w:cs="Calibri"/>
          <w:bCs/>
          <w:iCs/>
          <w:sz w:val="24"/>
        </w:rPr>
        <w:t xml:space="preserve"> Zamawiającemu oświadczenie o zatrudnieniu na podstawie</w:t>
      </w:r>
      <w:r w:rsidR="002E5B66" w:rsidRPr="0009708A">
        <w:rPr>
          <w:rFonts w:ascii="Calibri" w:hAnsi="Calibri" w:cs="Calibri"/>
          <w:bCs/>
          <w:iCs/>
          <w:sz w:val="24"/>
        </w:rPr>
        <w:t xml:space="preserve"> stosunku pracy</w:t>
      </w:r>
      <w:r w:rsidRPr="0009708A">
        <w:rPr>
          <w:rFonts w:ascii="Calibri" w:hAnsi="Calibri" w:cs="Calibri"/>
          <w:bCs/>
          <w:iCs/>
          <w:sz w:val="24"/>
        </w:rPr>
        <w:t xml:space="preserve"> osób wykonujących opisane wyżej czynności. Oświadczenie zawiera w szczególności: wykaz osób zatrudnionych przy realizacji zamówienia (imię i</w:t>
      </w:r>
      <w:r w:rsidR="002E5B66" w:rsidRPr="0009708A">
        <w:rPr>
          <w:rFonts w:ascii="Calibri" w:hAnsi="Calibri" w:cs="Calibri"/>
          <w:bCs/>
          <w:iCs/>
          <w:sz w:val="24"/>
        </w:rPr>
        <w:t> </w:t>
      </w:r>
      <w:r w:rsidRPr="0009708A">
        <w:rPr>
          <w:rFonts w:ascii="Calibri" w:hAnsi="Calibri" w:cs="Calibri"/>
          <w:bCs/>
          <w:iCs/>
          <w:sz w:val="24"/>
        </w:rPr>
        <w:t>nazwisko), rodzaj umowy o pracę i wymiar etatu oraz wskazanie czynności jakie osoby te będą wykonywać.</w:t>
      </w:r>
    </w:p>
    <w:p w14:paraId="5C72FD2C" w14:textId="4502A9FE" w:rsidR="004121AC" w:rsidRPr="00602474" w:rsidRDefault="004121AC" w:rsidP="0056490D">
      <w:pPr>
        <w:pStyle w:val="Akapitzlist"/>
        <w:numPr>
          <w:ilvl w:val="0"/>
          <w:numId w:val="5"/>
        </w:numPr>
        <w:ind w:left="284" w:hanging="284"/>
        <w:jc w:val="both"/>
        <w:rPr>
          <w:rFonts w:ascii="Calibri" w:hAnsi="Calibri" w:cs="Calibri"/>
          <w:bCs/>
          <w:iCs/>
          <w:sz w:val="24"/>
        </w:rPr>
      </w:pPr>
      <w:r w:rsidRPr="00602474">
        <w:rPr>
          <w:rFonts w:ascii="Calibri" w:hAnsi="Calibri" w:cs="Calibri"/>
          <w:sz w:val="24"/>
        </w:rPr>
        <w:t>W trakcie realizacji zamówienia</w:t>
      </w:r>
      <w:r w:rsidR="00E02C83" w:rsidRPr="00602474">
        <w:rPr>
          <w:rFonts w:ascii="Calibri" w:hAnsi="Calibri" w:cs="Calibri"/>
          <w:sz w:val="24"/>
        </w:rPr>
        <w:t>,</w:t>
      </w:r>
      <w:r w:rsidRPr="00602474">
        <w:rPr>
          <w:rFonts w:ascii="Calibri" w:hAnsi="Calibri" w:cs="Calibri"/>
          <w:sz w:val="24"/>
        </w:rPr>
        <w:t xml:space="preserve"> na każde pisemne wezwanie zamawiającego</w:t>
      </w:r>
      <w:r w:rsidR="00E02C83" w:rsidRPr="00602474">
        <w:rPr>
          <w:rFonts w:ascii="Calibri" w:hAnsi="Calibri" w:cs="Calibri"/>
          <w:sz w:val="24"/>
        </w:rPr>
        <w:t>,</w:t>
      </w:r>
      <w:r w:rsidRPr="00602474">
        <w:rPr>
          <w:rFonts w:ascii="Calibri" w:hAnsi="Calibri" w:cs="Calibri"/>
          <w:sz w:val="24"/>
        </w:rPr>
        <w:t xml:space="preserve"> w wyznaczonym w tym wezwaniu terminie </w:t>
      </w:r>
      <w:r w:rsidR="00E02C83" w:rsidRPr="00602474">
        <w:rPr>
          <w:rFonts w:ascii="Calibri" w:hAnsi="Calibri" w:cs="Calibri"/>
          <w:sz w:val="24"/>
        </w:rPr>
        <w:t>W</w:t>
      </w:r>
      <w:r w:rsidRPr="00602474">
        <w:rPr>
          <w:rFonts w:ascii="Calibri" w:hAnsi="Calibri" w:cs="Calibri"/>
          <w:sz w:val="24"/>
        </w:rPr>
        <w:t xml:space="preserve">ykonawca </w:t>
      </w:r>
      <w:r w:rsidR="00E02C83" w:rsidRPr="00602474">
        <w:rPr>
          <w:rFonts w:ascii="Calibri" w:hAnsi="Calibri" w:cs="Calibri"/>
          <w:sz w:val="24"/>
        </w:rPr>
        <w:t>zł</w:t>
      </w:r>
      <w:r w:rsidRPr="00602474">
        <w:rPr>
          <w:rFonts w:ascii="Calibri" w:hAnsi="Calibri" w:cs="Calibri"/>
          <w:sz w:val="24"/>
        </w:rPr>
        <w:t xml:space="preserve">oży </w:t>
      </w:r>
      <w:r w:rsidR="00E02C83" w:rsidRPr="00602474">
        <w:rPr>
          <w:rFonts w:ascii="Calibri" w:hAnsi="Calibri" w:cs="Calibri"/>
          <w:sz w:val="24"/>
        </w:rPr>
        <w:t>Z</w:t>
      </w:r>
      <w:r w:rsidRPr="00602474">
        <w:rPr>
          <w:rFonts w:ascii="Calibri" w:hAnsi="Calibri" w:cs="Calibri"/>
          <w:sz w:val="24"/>
        </w:rPr>
        <w:t>amawiającemu wskazane poniżej dowody w celu potwierdzenia spełnienia wymogu zatrudnienia na podstawie umowy o pracę przez wykonawcę lub</w:t>
      </w:r>
      <w:r w:rsidR="00E02C83" w:rsidRPr="00602474">
        <w:rPr>
          <w:rFonts w:ascii="Calibri" w:hAnsi="Calibri" w:cs="Calibri"/>
          <w:sz w:val="24"/>
        </w:rPr>
        <w:t> </w:t>
      </w:r>
      <w:r w:rsidRPr="00602474">
        <w:rPr>
          <w:rFonts w:ascii="Calibri" w:hAnsi="Calibri" w:cs="Calibri"/>
          <w:sz w:val="24"/>
        </w:rPr>
        <w:t>podwykonawcę osób wykonujących wskazane w</w:t>
      </w:r>
      <w:r w:rsidR="0017323F" w:rsidRPr="00602474">
        <w:rPr>
          <w:rFonts w:ascii="Calibri" w:hAnsi="Calibri" w:cs="Calibri"/>
          <w:sz w:val="24"/>
        </w:rPr>
        <w:t xml:space="preserve"> ust.</w:t>
      </w:r>
      <w:r w:rsidRPr="00602474">
        <w:rPr>
          <w:rFonts w:ascii="Calibri" w:hAnsi="Calibri" w:cs="Calibri"/>
          <w:sz w:val="24"/>
        </w:rPr>
        <w:t xml:space="preserve"> 1 czynności w trakcie realizacji zamówienia:</w:t>
      </w:r>
    </w:p>
    <w:p w14:paraId="4223E463" w14:textId="22D1349B" w:rsidR="001A5196" w:rsidRPr="00602474" w:rsidRDefault="00D90990" w:rsidP="00482F08">
      <w:pPr>
        <w:pStyle w:val="Akapitzlist"/>
        <w:numPr>
          <w:ilvl w:val="0"/>
          <w:numId w:val="18"/>
        </w:numPr>
        <w:ind w:left="567" w:hanging="283"/>
        <w:jc w:val="both"/>
        <w:rPr>
          <w:rFonts w:ascii="Calibri" w:hAnsi="Calibri" w:cs="Calibri"/>
          <w:i/>
          <w:sz w:val="24"/>
        </w:rPr>
      </w:pPr>
      <w:r w:rsidRPr="00602474">
        <w:rPr>
          <w:rFonts w:ascii="Calibri" w:hAnsi="Calibri" w:cs="Calibri"/>
          <w:iCs/>
          <w:sz w:val="24"/>
        </w:rPr>
        <w:t>o</w:t>
      </w:r>
      <w:r w:rsidR="001A5196" w:rsidRPr="00602474">
        <w:rPr>
          <w:rFonts w:ascii="Calibri" w:hAnsi="Calibri" w:cs="Calibri"/>
          <w:iCs/>
          <w:sz w:val="24"/>
        </w:rPr>
        <w:t>świadczenie zatrudnionego pracownika;</w:t>
      </w:r>
    </w:p>
    <w:p w14:paraId="426757FA" w14:textId="68E03855" w:rsidR="004121AC" w:rsidRPr="00602474" w:rsidRDefault="004121AC" w:rsidP="00482F08">
      <w:pPr>
        <w:pStyle w:val="Akapitzlist"/>
        <w:numPr>
          <w:ilvl w:val="0"/>
          <w:numId w:val="18"/>
        </w:numPr>
        <w:ind w:left="567" w:hanging="283"/>
        <w:jc w:val="both"/>
        <w:rPr>
          <w:rFonts w:ascii="Calibri" w:hAnsi="Calibri" w:cs="Calibri"/>
          <w:i/>
          <w:sz w:val="24"/>
        </w:rPr>
      </w:pPr>
      <w:r w:rsidRPr="00602474">
        <w:rPr>
          <w:rFonts w:ascii="Calibri" w:hAnsi="Calibri" w:cs="Calibri"/>
          <w:bCs/>
          <w:sz w:val="24"/>
        </w:rPr>
        <w:t>oświadczenie wykonawcy lub podwykonawcy</w:t>
      </w:r>
      <w:r w:rsidRPr="00602474">
        <w:rPr>
          <w:rFonts w:ascii="Calibri" w:hAnsi="Calibri" w:cs="Calibri"/>
          <w:b/>
          <w:sz w:val="24"/>
        </w:rPr>
        <w:t xml:space="preserve"> </w:t>
      </w:r>
      <w:r w:rsidRPr="00602474">
        <w:rPr>
          <w:rFonts w:ascii="Calibri" w:hAnsi="Calibri" w:cs="Calibri"/>
          <w:sz w:val="24"/>
        </w:rPr>
        <w:t xml:space="preserve">o zatrudnieniu na podstawie </w:t>
      </w:r>
      <w:r w:rsidR="002E5B66" w:rsidRPr="00602474">
        <w:rPr>
          <w:rFonts w:ascii="Calibri" w:hAnsi="Calibri" w:cs="Calibri"/>
          <w:sz w:val="24"/>
        </w:rPr>
        <w:t>stosunku</w:t>
      </w:r>
      <w:r w:rsidRPr="00602474">
        <w:rPr>
          <w:rFonts w:ascii="Calibri" w:hAnsi="Calibri" w:cs="Calibri"/>
          <w:sz w:val="24"/>
        </w:rPr>
        <w:t> prac</w:t>
      </w:r>
      <w:r w:rsidR="002E5B66" w:rsidRPr="00602474">
        <w:rPr>
          <w:rFonts w:ascii="Calibri" w:hAnsi="Calibri" w:cs="Calibri"/>
          <w:sz w:val="24"/>
        </w:rPr>
        <w:t>y</w:t>
      </w:r>
      <w:r w:rsidRPr="00602474">
        <w:rPr>
          <w:rFonts w:ascii="Calibri" w:hAnsi="Calibri" w:cs="Calibri"/>
          <w:sz w:val="24"/>
        </w:rPr>
        <w:t xml:space="preserve"> osób wykonujących czynności, których dotyczy wezwanie zamawiającego.</w:t>
      </w:r>
      <w:r w:rsidRPr="00602474">
        <w:rPr>
          <w:rFonts w:ascii="Calibri" w:hAnsi="Calibri" w:cs="Calibri"/>
          <w:b/>
          <w:sz w:val="24"/>
        </w:rPr>
        <w:t xml:space="preserve"> </w:t>
      </w:r>
      <w:r w:rsidRPr="00602474">
        <w:rPr>
          <w:rFonts w:ascii="Calibri" w:hAnsi="Calibri" w:cs="Calibri"/>
          <w:sz w:val="24"/>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11A6E73E" w14:textId="47F6FF68" w:rsidR="004121AC" w:rsidRPr="00602474" w:rsidRDefault="004121AC" w:rsidP="00482F08">
      <w:pPr>
        <w:pStyle w:val="Akapitzlist"/>
        <w:numPr>
          <w:ilvl w:val="0"/>
          <w:numId w:val="18"/>
        </w:numPr>
        <w:ind w:left="567" w:hanging="283"/>
        <w:jc w:val="both"/>
        <w:rPr>
          <w:rFonts w:ascii="Calibri" w:hAnsi="Calibri" w:cs="Calibri"/>
          <w:i/>
          <w:sz w:val="24"/>
        </w:rPr>
      </w:pPr>
      <w:r w:rsidRPr="00602474">
        <w:rPr>
          <w:rFonts w:ascii="Calibri" w:hAnsi="Calibri" w:cs="Calibri"/>
          <w:sz w:val="24"/>
        </w:rPr>
        <w:t>poświadczoną za zgodność z oryginałem odpowiednio przez wykonawcę lub podwykonawcę</w:t>
      </w:r>
      <w:r w:rsidRPr="00602474">
        <w:rPr>
          <w:rFonts w:ascii="Calibri" w:hAnsi="Calibri" w:cs="Calibri"/>
          <w:b/>
          <w:sz w:val="24"/>
        </w:rPr>
        <w:t xml:space="preserve"> </w:t>
      </w:r>
      <w:r w:rsidRPr="00602474">
        <w:rPr>
          <w:rFonts w:ascii="Calibri" w:hAnsi="Calibri" w:cs="Calibri"/>
          <w:bCs/>
          <w:sz w:val="24"/>
        </w:rPr>
        <w:t>kopię umowy/umów o pracę</w:t>
      </w:r>
      <w:r w:rsidRPr="00602474">
        <w:rPr>
          <w:rFonts w:ascii="Calibri" w:hAnsi="Calibri" w:cs="Calibri"/>
          <w:sz w:val="24"/>
        </w:rPr>
        <w:t xml:space="preserve"> osób wykonujących w trakcie realizacji zamówienia czynności, których dotyczy ww. oświadczenie wykonawcy lub podwykonawcy (wraz z dokumentem regulującym zakres obowiązków, jeżeli został sporządzony). Kopia umowy/umów powinna zostać zanonimizowaną w sposób zapewniający ochronę danych osobowych pracowników, zgodnie z</w:t>
      </w:r>
      <w:r w:rsidR="00E02C83" w:rsidRPr="00602474">
        <w:rPr>
          <w:rFonts w:ascii="Calibri" w:hAnsi="Calibri" w:cs="Calibri"/>
          <w:sz w:val="24"/>
        </w:rPr>
        <w:t> </w:t>
      </w:r>
      <w:r w:rsidRPr="00602474">
        <w:rPr>
          <w:rFonts w:ascii="Calibri" w:hAnsi="Calibri" w:cs="Calibri"/>
          <w:sz w:val="24"/>
        </w:rPr>
        <w:t xml:space="preserve">przepisami ustawy z dnia 29 sierpnia 1997 r. </w:t>
      </w:r>
      <w:r w:rsidRPr="00602474">
        <w:rPr>
          <w:rFonts w:ascii="Calibri" w:hAnsi="Calibri" w:cs="Calibri"/>
          <w:i/>
          <w:sz w:val="24"/>
        </w:rPr>
        <w:t>o ochronie danych osobowych</w:t>
      </w:r>
      <w:r w:rsidRPr="00602474">
        <w:rPr>
          <w:rFonts w:ascii="Calibri" w:hAnsi="Calibri" w:cs="Calibri"/>
          <w:sz w:val="24"/>
        </w:rPr>
        <w:t xml:space="preserve"> (tj. w szczególności bez adresów, nr PESEL pracowników). Imię i nazwisko pracownika nie podlega </w:t>
      </w:r>
      <w:proofErr w:type="spellStart"/>
      <w:r w:rsidRPr="00602474">
        <w:rPr>
          <w:rFonts w:ascii="Calibri" w:hAnsi="Calibri" w:cs="Calibri"/>
          <w:sz w:val="24"/>
        </w:rPr>
        <w:t>anonimizacji</w:t>
      </w:r>
      <w:proofErr w:type="spellEnd"/>
      <w:r w:rsidRPr="00602474">
        <w:rPr>
          <w:rFonts w:ascii="Calibri" w:hAnsi="Calibri" w:cs="Calibri"/>
          <w:sz w:val="24"/>
        </w:rPr>
        <w:t>. Informacje takie jak: data zawarcia umowy, rodzaj umowy o pracę i wymiar etatu powinny być możliwe do zidentyfikowania;</w:t>
      </w:r>
    </w:p>
    <w:p w14:paraId="4B01EBB2" w14:textId="50EA0D71" w:rsidR="004121AC" w:rsidRPr="00602474" w:rsidRDefault="004121AC" w:rsidP="00482F08">
      <w:pPr>
        <w:pStyle w:val="Akapitzlist"/>
        <w:numPr>
          <w:ilvl w:val="0"/>
          <w:numId w:val="18"/>
        </w:numPr>
        <w:ind w:left="567" w:hanging="283"/>
        <w:jc w:val="both"/>
        <w:rPr>
          <w:rFonts w:ascii="Calibri" w:hAnsi="Calibri" w:cs="Calibri"/>
          <w:i/>
          <w:sz w:val="24"/>
        </w:rPr>
      </w:pPr>
      <w:r w:rsidRPr="00602474">
        <w:rPr>
          <w:rFonts w:ascii="Calibri" w:hAnsi="Calibri" w:cs="Calibri"/>
          <w:bCs/>
          <w:sz w:val="24"/>
        </w:rPr>
        <w:lastRenderedPageBreak/>
        <w:t>zaświadczenie właściwego oddziału ZUS,</w:t>
      </w:r>
      <w:r w:rsidRPr="00602474">
        <w:rPr>
          <w:rFonts w:ascii="Calibri" w:hAnsi="Calibri" w:cs="Calibri"/>
          <w:sz w:val="24"/>
        </w:rPr>
        <w:t xml:space="preserve"> potwierdzające opłacanie przez wykonawcę lub</w:t>
      </w:r>
      <w:r w:rsidR="00E02C83" w:rsidRPr="00602474">
        <w:rPr>
          <w:rFonts w:ascii="Calibri" w:hAnsi="Calibri" w:cs="Calibri"/>
          <w:sz w:val="24"/>
        </w:rPr>
        <w:t> </w:t>
      </w:r>
      <w:r w:rsidRPr="00602474">
        <w:rPr>
          <w:rFonts w:ascii="Calibri" w:hAnsi="Calibri" w:cs="Calibri"/>
          <w:sz w:val="24"/>
        </w:rPr>
        <w:t>podwykonawcę składek na ubezpieczenia społeczne i zdrowotne z tytułu zatrudnienia na</w:t>
      </w:r>
      <w:r w:rsidR="00E02C83" w:rsidRPr="00602474">
        <w:rPr>
          <w:rFonts w:ascii="Calibri" w:hAnsi="Calibri" w:cs="Calibri"/>
          <w:sz w:val="24"/>
        </w:rPr>
        <w:t> </w:t>
      </w:r>
      <w:r w:rsidRPr="00602474">
        <w:rPr>
          <w:rFonts w:ascii="Calibri" w:hAnsi="Calibri" w:cs="Calibri"/>
          <w:sz w:val="24"/>
        </w:rPr>
        <w:t>podstawie umów o pracę za ostatni okres rozliczeniowy;</w:t>
      </w:r>
    </w:p>
    <w:p w14:paraId="23BBF205" w14:textId="69162217" w:rsidR="004121AC" w:rsidRPr="00602474" w:rsidRDefault="004121AC" w:rsidP="00482F08">
      <w:pPr>
        <w:pStyle w:val="Akapitzlist"/>
        <w:numPr>
          <w:ilvl w:val="0"/>
          <w:numId w:val="18"/>
        </w:numPr>
        <w:ind w:left="567" w:hanging="283"/>
        <w:jc w:val="both"/>
        <w:rPr>
          <w:rFonts w:ascii="Calibri" w:hAnsi="Calibri" w:cs="Calibri"/>
          <w:i/>
          <w:sz w:val="24"/>
        </w:rPr>
      </w:pPr>
      <w:r w:rsidRPr="00602474">
        <w:rPr>
          <w:rFonts w:ascii="Calibri" w:hAnsi="Calibri" w:cs="Calibri"/>
          <w:sz w:val="24"/>
        </w:rPr>
        <w:t>poświadczoną za zgodność z oryginałem odpowiednio przez wykonawcę lub podwykonawcę</w:t>
      </w:r>
      <w:r w:rsidRPr="00602474">
        <w:rPr>
          <w:rFonts w:ascii="Calibri" w:hAnsi="Calibri" w:cs="Calibri"/>
          <w:b/>
          <w:sz w:val="24"/>
        </w:rPr>
        <w:t xml:space="preserve"> </w:t>
      </w:r>
      <w:r w:rsidRPr="00602474">
        <w:rPr>
          <w:rFonts w:ascii="Calibri" w:hAnsi="Calibri" w:cs="Calibri"/>
          <w:bCs/>
          <w:sz w:val="24"/>
        </w:rPr>
        <w:t xml:space="preserve">kopię dowodu potwierdzającego zgłoszenie pracownika przez pracodawcę do ubezpieczeń, </w:t>
      </w:r>
      <w:r w:rsidRPr="00602474">
        <w:rPr>
          <w:rFonts w:ascii="Calibri" w:hAnsi="Calibri" w:cs="Calibri"/>
          <w:sz w:val="24"/>
        </w:rPr>
        <w:t>zanonimizowaną w sposób zapewniający ochronę danych osobowych pracowników, zgodnie z</w:t>
      </w:r>
      <w:r w:rsidR="00E02C83" w:rsidRPr="00602474">
        <w:rPr>
          <w:rFonts w:ascii="Calibri" w:hAnsi="Calibri" w:cs="Calibri"/>
          <w:sz w:val="24"/>
        </w:rPr>
        <w:t> </w:t>
      </w:r>
      <w:r w:rsidRPr="00602474">
        <w:rPr>
          <w:rFonts w:ascii="Calibri" w:hAnsi="Calibri" w:cs="Calibri"/>
          <w:sz w:val="24"/>
        </w:rPr>
        <w:t xml:space="preserve">przepisami ustawy z dnia 29 sierpnia 1997 r. </w:t>
      </w:r>
      <w:r w:rsidRPr="00602474">
        <w:rPr>
          <w:rFonts w:ascii="Calibri" w:hAnsi="Calibri" w:cs="Calibri"/>
          <w:i/>
          <w:sz w:val="24"/>
        </w:rPr>
        <w:t>o ochronie danych osobowych.</w:t>
      </w:r>
      <w:r w:rsidRPr="00602474">
        <w:rPr>
          <w:rFonts w:ascii="Calibri" w:hAnsi="Calibri" w:cs="Calibri"/>
          <w:sz w:val="24"/>
        </w:rPr>
        <w:t xml:space="preserve"> Imię i nazwisko pracownika nie podlega </w:t>
      </w:r>
      <w:proofErr w:type="spellStart"/>
      <w:r w:rsidRPr="00602474">
        <w:rPr>
          <w:rFonts w:ascii="Calibri" w:hAnsi="Calibri" w:cs="Calibri"/>
          <w:sz w:val="24"/>
        </w:rPr>
        <w:t>anonimizacji</w:t>
      </w:r>
      <w:proofErr w:type="spellEnd"/>
      <w:r w:rsidRPr="00602474">
        <w:rPr>
          <w:rFonts w:ascii="Calibri" w:hAnsi="Calibri" w:cs="Calibri"/>
          <w:sz w:val="24"/>
        </w:rPr>
        <w:t>.</w:t>
      </w:r>
    </w:p>
    <w:p w14:paraId="16C49333" w14:textId="6B790774" w:rsidR="004121AC" w:rsidRPr="00602474" w:rsidRDefault="004121AC" w:rsidP="0056490D">
      <w:pPr>
        <w:pStyle w:val="Akapitzlist"/>
        <w:numPr>
          <w:ilvl w:val="0"/>
          <w:numId w:val="5"/>
        </w:numPr>
        <w:ind w:left="284" w:hanging="284"/>
        <w:jc w:val="both"/>
        <w:rPr>
          <w:rFonts w:ascii="Calibri" w:hAnsi="Calibri" w:cs="Calibri"/>
          <w:sz w:val="24"/>
        </w:rPr>
      </w:pPr>
      <w:r w:rsidRPr="00602474">
        <w:rPr>
          <w:rFonts w:ascii="Calibri" w:hAnsi="Calibri" w:cs="Calibri"/>
          <w:sz w:val="24"/>
        </w:rPr>
        <w:t>W przypadku uzasadnionych wątpliwości co do przestrzegania prawa pracy przez wykonawcę lub</w:t>
      </w:r>
      <w:r w:rsidR="002E5B66" w:rsidRPr="00602474">
        <w:rPr>
          <w:rFonts w:ascii="Calibri" w:hAnsi="Calibri" w:cs="Calibri"/>
          <w:sz w:val="24"/>
        </w:rPr>
        <w:t> </w:t>
      </w:r>
      <w:r w:rsidRPr="00602474">
        <w:rPr>
          <w:rFonts w:ascii="Calibri" w:hAnsi="Calibri" w:cs="Calibri"/>
          <w:sz w:val="24"/>
        </w:rPr>
        <w:t>podwykonawcę, zamawiający może zwrócić się o przeprowadzenie kontroli przez Państwową Inspekcję Pracy.</w:t>
      </w:r>
    </w:p>
    <w:p w14:paraId="5297DF49" w14:textId="388A86B9" w:rsidR="004121AC" w:rsidRPr="00602474" w:rsidRDefault="004121AC" w:rsidP="0056490D">
      <w:pPr>
        <w:pStyle w:val="Akapitzlist"/>
        <w:numPr>
          <w:ilvl w:val="0"/>
          <w:numId w:val="5"/>
        </w:numPr>
        <w:ind w:left="284" w:hanging="284"/>
        <w:jc w:val="both"/>
        <w:rPr>
          <w:rFonts w:ascii="Calibri" w:hAnsi="Calibri" w:cs="Calibri"/>
          <w:sz w:val="24"/>
        </w:rPr>
      </w:pPr>
      <w:r w:rsidRPr="00602474">
        <w:rPr>
          <w:rFonts w:ascii="Calibri" w:hAnsi="Calibri" w:cs="Calibri"/>
          <w:sz w:val="24"/>
        </w:rPr>
        <w:t>Z tytułu niespełnienia przez wykonawcę lub podwykonawcę wymogu zatrudnienia na podstawie umowy o pracę osób wykonujących wskazane w ust. 1 czynności zamawiający przewiduje sankcję w</w:t>
      </w:r>
      <w:r w:rsidR="002E5B66" w:rsidRPr="00602474">
        <w:rPr>
          <w:rFonts w:ascii="Calibri" w:hAnsi="Calibri" w:cs="Calibri"/>
          <w:sz w:val="24"/>
        </w:rPr>
        <w:t> </w:t>
      </w:r>
      <w:r w:rsidRPr="00602474">
        <w:rPr>
          <w:rFonts w:ascii="Calibri" w:hAnsi="Calibri" w:cs="Calibri"/>
          <w:sz w:val="24"/>
        </w:rPr>
        <w:t xml:space="preserve">postaci obowiązku zapłaty przez wykonawcę kary umownej w wysokości określonej </w:t>
      </w:r>
      <w:r w:rsidRPr="00C835FB">
        <w:rPr>
          <w:rFonts w:ascii="Calibri" w:hAnsi="Calibri" w:cs="Calibri"/>
          <w:sz w:val="24"/>
        </w:rPr>
        <w:t>w</w:t>
      </w:r>
      <w:r w:rsidR="00C835FB" w:rsidRPr="00C835FB">
        <w:rPr>
          <w:rFonts w:ascii="Calibri" w:hAnsi="Calibri" w:cs="Calibri"/>
          <w:sz w:val="24"/>
        </w:rPr>
        <w:t> </w:t>
      </w:r>
      <w:r w:rsidR="0017323F" w:rsidRPr="00C835FB">
        <w:rPr>
          <w:rFonts w:ascii="Calibri" w:hAnsi="Calibri" w:cs="Calibri"/>
          <w:sz w:val="24"/>
        </w:rPr>
        <w:t>§ 1</w:t>
      </w:r>
      <w:r w:rsidR="009B3A34">
        <w:rPr>
          <w:rFonts w:ascii="Calibri" w:hAnsi="Calibri" w:cs="Calibri"/>
          <w:sz w:val="24"/>
        </w:rPr>
        <w:t>2</w:t>
      </w:r>
      <w:r w:rsidR="0017323F" w:rsidRPr="00C835FB">
        <w:rPr>
          <w:rFonts w:ascii="Calibri" w:hAnsi="Calibri" w:cs="Calibri"/>
          <w:sz w:val="24"/>
        </w:rPr>
        <w:t xml:space="preserve"> niniejszej umowy. </w:t>
      </w:r>
      <w:r w:rsidRPr="00C835FB">
        <w:rPr>
          <w:rFonts w:ascii="Calibri" w:hAnsi="Calibri" w:cs="Calibri"/>
          <w:sz w:val="24"/>
        </w:rPr>
        <w:t>Niezłożenie przez wykonawcę w wyznaczonym przez zamawiającego</w:t>
      </w:r>
      <w:r w:rsidRPr="00602474">
        <w:rPr>
          <w:rFonts w:ascii="Calibri" w:hAnsi="Calibri" w:cs="Calibri"/>
          <w:sz w:val="24"/>
        </w:rPr>
        <w:t xml:space="preserve"> terminie żądanych przez zamawiającego dowodów w celu potwierdzenia spełnienia przez wykonawcę lub</w:t>
      </w:r>
      <w:r w:rsidR="002E5B66" w:rsidRPr="00602474">
        <w:rPr>
          <w:rFonts w:ascii="Calibri" w:hAnsi="Calibri" w:cs="Calibri"/>
          <w:sz w:val="24"/>
        </w:rPr>
        <w:t> </w:t>
      </w:r>
      <w:r w:rsidRPr="00602474">
        <w:rPr>
          <w:rFonts w:ascii="Calibri" w:hAnsi="Calibri" w:cs="Calibri"/>
          <w:sz w:val="24"/>
        </w:rPr>
        <w:t xml:space="preserve">podwykonawcę wymogu zatrudnienia na podstawie umowy o pracę traktowane będzie jako niespełnienie przez wykonawcę lub podwykonawcę wymogu zatrudnienia na podstawie </w:t>
      </w:r>
      <w:r w:rsidR="002E5B66" w:rsidRPr="00602474">
        <w:rPr>
          <w:rFonts w:ascii="Calibri" w:hAnsi="Calibri" w:cs="Calibri"/>
          <w:sz w:val="24"/>
        </w:rPr>
        <w:t>stosunku</w:t>
      </w:r>
      <w:r w:rsidRPr="00602474">
        <w:rPr>
          <w:rFonts w:ascii="Calibri" w:hAnsi="Calibri" w:cs="Calibri"/>
          <w:sz w:val="24"/>
        </w:rPr>
        <w:t xml:space="preserve"> prac</w:t>
      </w:r>
      <w:r w:rsidR="002E5B66" w:rsidRPr="00602474">
        <w:rPr>
          <w:rFonts w:ascii="Calibri" w:hAnsi="Calibri" w:cs="Calibri"/>
          <w:sz w:val="24"/>
        </w:rPr>
        <w:t>y</w:t>
      </w:r>
      <w:r w:rsidRPr="00602474">
        <w:rPr>
          <w:rFonts w:ascii="Calibri" w:hAnsi="Calibri" w:cs="Calibri"/>
          <w:sz w:val="24"/>
        </w:rPr>
        <w:t xml:space="preserve"> osób wykonujących wskazane w </w:t>
      </w:r>
      <w:r w:rsidR="002E5B66" w:rsidRPr="00602474">
        <w:rPr>
          <w:rFonts w:ascii="Calibri" w:hAnsi="Calibri" w:cs="Calibri"/>
          <w:sz w:val="24"/>
        </w:rPr>
        <w:t xml:space="preserve">ust. </w:t>
      </w:r>
      <w:r w:rsidRPr="00602474">
        <w:rPr>
          <w:rFonts w:ascii="Calibri" w:hAnsi="Calibri" w:cs="Calibri"/>
          <w:sz w:val="24"/>
        </w:rPr>
        <w:t xml:space="preserve">1 czynności. </w:t>
      </w:r>
    </w:p>
    <w:p w14:paraId="1E9779B1" w14:textId="1D93C872" w:rsidR="00424545" w:rsidRPr="00602474" w:rsidRDefault="000B178D" w:rsidP="0056490D">
      <w:pPr>
        <w:pStyle w:val="Akapitzlist"/>
        <w:numPr>
          <w:ilvl w:val="0"/>
          <w:numId w:val="5"/>
        </w:numPr>
        <w:ind w:left="284" w:hanging="284"/>
        <w:jc w:val="both"/>
        <w:rPr>
          <w:rFonts w:ascii="Calibri" w:hAnsi="Calibri" w:cs="Calibri"/>
          <w:sz w:val="24"/>
        </w:rPr>
      </w:pPr>
      <w:r w:rsidRPr="00602474">
        <w:rPr>
          <w:rFonts w:ascii="Calibri" w:hAnsi="Calibri" w:cs="Calibri"/>
          <w:bCs/>
          <w:iCs/>
          <w:sz w:val="24"/>
        </w:rPr>
        <w:t xml:space="preserve">W przypadku konieczności wprowadzenia zmian </w:t>
      </w:r>
      <w:r w:rsidR="00424545" w:rsidRPr="00602474">
        <w:rPr>
          <w:rFonts w:ascii="Calibri" w:hAnsi="Calibri" w:cs="Calibri"/>
          <w:bCs/>
          <w:iCs/>
          <w:sz w:val="24"/>
        </w:rPr>
        <w:t xml:space="preserve">zatrudnionych </w:t>
      </w:r>
      <w:r w:rsidRPr="00602474">
        <w:rPr>
          <w:rFonts w:ascii="Calibri" w:hAnsi="Calibri" w:cs="Calibri"/>
          <w:bCs/>
          <w:iCs/>
          <w:sz w:val="24"/>
        </w:rPr>
        <w:t xml:space="preserve">osób, Wykonawca w  terminie </w:t>
      </w:r>
      <w:r w:rsidR="00424545" w:rsidRPr="00602474">
        <w:rPr>
          <w:rFonts w:ascii="Calibri" w:hAnsi="Calibri" w:cs="Calibri"/>
          <w:bCs/>
          <w:iCs/>
          <w:sz w:val="24"/>
        </w:rPr>
        <w:t xml:space="preserve"> </w:t>
      </w:r>
      <w:r w:rsidR="00A51DC7" w:rsidRPr="00602474">
        <w:rPr>
          <w:rFonts w:ascii="Calibri" w:hAnsi="Calibri" w:cs="Calibri"/>
          <w:bCs/>
          <w:iCs/>
          <w:sz w:val="24"/>
        </w:rPr>
        <w:t>7 dni od dnia zaistnienia zmian</w:t>
      </w:r>
      <w:r w:rsidRPr="00602474">
        <w:rPr>
          <w:rFonts w:ascii="Calibri" w:hAnsi="Calibri" w:cs="Calibri"/>
          <w:bCs/>
          <w:iCs/>
          <w:sz w:val="24"/>
        </w:rPr>
        <w:t>, przedłoży Zamawiającemu zaktualizowany wykaz</w:t>
      </w:r>
      <w:r w:rsidR="0017323F" w:rsidRPr="00602474">
        <w:rPr>
          <w:rFonts w:ascii="Calibri" w:hAnsi="Calibri" w:cs="Calibri"/>
          <w:bCs/>
          <w:iCs/>
          <w:sz w:val="24"/>
        </w:rPr>
        <w:t xml:space="preserve"> osób</w:t>
      </w:r>
      <w:r w:rsidRPr="00602474">
        <w:rPr>
          <w:rFonts w:ascii="Calibri" w:hAnsi="Calibri" w:cs="Calibri"/>
          <w:bCs/>
          <w:iCs/>
          <w:sz w:val="24"/>
        </w:rPr>
        <w:t>, o</w:t>
      </w:r>
      <w:r w:rsidR="00C835FB">
        <w:rPr>
          <w:rFonts w:ascii="Calibri" w:hAnsi="Calibri" w:cs="Calibri"/>
          <w:bCs/>
          <w:iCs/>
          <w:sz w:val="24"/>
        </w:rPr>
        <w:t> </w:t>
      </w:r>
      <w:r w:rsidRPr="00602474">
        <w:rPr>
          <w:rFonts w:ascii="Calibri" w:hAnsi="Calibri" w:cs="Calibri"/>
          <w:bCs/>
          <w:iCs/>
          <w:sz w:val="24"/>
        </w:rPr>
        <w:t>którym</w:t>
      </w:r>
      <w:r w:rsidR="00A51DC7" w:rsidRPr="00602474">
        <w:rPr>
          <w:rFonts w:ascii="Calibri" w:hAnsi="Calibri" w:cs="Calibri"/>
          <w:bCs/>
          <w:iCs/>
          <w:sz w:val="24"/>
        </w:rPr>
        <w:t xml:space="preserve"> mowa </w:t>
      </w:r>
      <w:r w:rsidR="00CE16E9" w:rsidRPr="00602474">
        <w:rPr>
          <w:rFonts w:ascii="Calibri" w:hAnsi="Calibri" w:cs="Calibri"/>
          <w:bCs/>
          <w:iCs/>
          <w:sz w:val="24"/>
        </w:rPr>
        <w:t>w</w:t>
      </w:r>
      <w:r w:rsidR="002E5B66" w:rsidRPr="00602474">
        <w:rPr>
          <w:rFonts w:ascii="Calibri" w:hAnsi="Calibri" w:cs="Calibri"/>
          <w:bCs/>
          <w:iCs/>
          <w:sz w:val="24"/>
        </w:rPr>
        <w:t> </w:t>
      </w:r>
      <w:r w:rsidR="00CE16E9" w:rsidRPr="00602474">
        <w:rPr>
          <w:rFonts w:ascii="Calibri" w:hAnsi="Calibri" w:cs="Calibri"/>
          <w:bCs/>
          <w:iCs/>
          <w:sz w:val="24"/>
        </w:rPr>
        <w:t>ust. 2.</w:t>
      </w:r>
      <w:r w:rsidRPr="00602474">
        <w:rPr>
          <w:rFonts w:ascii="Calibri" w:hAnsi="Calibri" w:cs="Calibri"/>
          <w:bCs/>
          <w:iCs/>
          <w:sz w:val="24"/>
        </w:rPr>
        <w:t xml:space="preserve"> Forma zatrudnienia nowych osób nie może ulec zmianie</w:t>
      </w:r>
      <w:r w:rsidR="00424545" w:rsidRPr="00602474">
        <w:rPr>
          <w:rFonts w:ascii="Calibri" w:hAnsi="Calibri" w:cs="Calibri"/>
          <w:bCs/>
          <w:iCs/>
          <w:sz w:val="24"/>
        </w:rPr>
        <w:t>.</w:t>
      </w:r>
    </w:p>
    <w:p w14:paraId="342449AD" w14:textId="6AA48712" w:rsidR="009D1CD0" w:rsidRPr="00602474" w:rsidRDefault="00AD6128" w:rsidP="00C835FB">
      <w:pPr>
        <w:pStyle w:val="Akapitzlist"/>
        <w:numPr>
          <w:ilvl w:val="0"/>
          <w:numId w:val="7"/>
        </w:numPr>
        <w:ind w:left="284" w:hanging="284"/>
        <w:jc w:val="both"/>
        <w:rPr>
          <w:rFonts w:ascii="Calibri" w:hAnsi="Calibri" w:cs="Calibri"/>
          <w:bCs/>
          <w:iCs/>
          <w:sz w:val="24"/>
        </w:rPr>
      </w:pPr>
      <w:r w:rsidRPr="00602474">
        <w:rPr>
          <w:rFonts w:ascii="Calibri" w:hAnsi="Calibri" w:cs="Calibri"/>
          <w:bCs/>
          <w:iCs/>
          <w:sz w:val="24"/>
        </w:rPr>
        <w:t>Obowiązek zatrudnienia na podstawie umowy o pracę osób, o których mowa w ust. 1</w:t>
      </w:r>
      <w:r w:rsidR="007B2BF3" w:rsidRPr="00602474">
        <w:rPr>
          <w:rFonts w:ascii="Calibri" w:hAnsi="Calibri" w:cs="Calibri"/>
          <w:bCs/>
          <w:iCs/>
          <w:sz w:val="24"/>
        </w:rPr>
        <w:t xml:space="preserve"> dotyczy </w:t>
      </w:r>
      <w:r w:rsidR="00F77B0C" w:rsidRPr="00602474">
        <w:rPr>
          <w:rFonts w:ascii="Calibri" w:hAnsi="Calibri" w:cs="Calibri"/>
          <w:bCs/>
          <w:iCs/>
          <w:sz w:val="24"/>
        </w:rPr>
        <w:t>także P</w:t>
      </w:r>
      <w:r w:rsidRPr="00602474">
        <w:rPr>
          <w:rFonts w:ascii="Calibri" w:hAnsi="Calibri" w:cs="Calibri"/>
          <w:bCs/>
          <w:iCs/>
          <w:sz w:val="24"/>
        </w:rPr>
        <w:t>odwykonawcy realizującego zadanie</w:t>
      </w:r>
      <w:r w:rsidR="007B2BF3" w:rsidRPr="00602474">
        <w:rPr>
          <w:rFonts w:ascii="Calibri" w:hAnsi="Calibri" w:cs="Calibri"/>
          <w:bCs/>
          <w:iCs/>
          <w:sz w:val="24"/>
        </w:rPr>
        <w:t xml:space="preserve"> </w:t>
      </w:r>
      <w:r w:rsidRPr="00602474">
        <w:rPr>
          <w:rFonts w:ascii="Calibri" w:hAnsi="Calibri" w:cs="Calibri"/>
          <w:bCs/>
          <w:iCs/>
          <w:sz w:val="24"/>
        </w:rPr>
        <w:t>objęte niniejszą umową.</w:t>
      </w:r>
    </w:p>
    <w:p w14:paraId="34A2F3CF" w14:textId="71755697" w:rsidR="00260720" w:rsidRPr="005E6DC9" w:rsidRDefault="004711B7" w:rsidP="00BB45B9">
      <w:pPr>
        <w:pStyle w:val="Nagwek2"/>
        <w:spacing w:before="120" w:after="0"/>
        <w:rPr>
          <w:rFonts w:ascii="Calibri" w:hAnsi="Calibri" w:cs="Calibri"/>
          <w:b w:val="0"/>
          <w:bCs w:val="0"/>
          <w:sz w:val="28"/>
          <w:szCs w:val="28"/>
        </w:rPr>
      </w:pPr>
      <w:r w:rsidRPr="005E6DC9">
        <w:rPr>
          <w:rFonts w:ascii="Calibri" w:hAnsi="Calibri" w:cs="Calibri"/>
          <w:sz w:val="28"/>
          <w:szCs w:val="28"/>
        </w:rPr>
        <w:t xml:space="preserve">§ </w:t>
      </w:r>
      <w:r w:rsidR="00136B86">
        <w:rPr>
          <w:rFonts w:ascii="Calibri" w:hAnsi="Calibri" w:cs="Calibri"/>
          <w:sz w:val="28"/>
          <w:szCs w:val="28"/>
        </w:rPr>
        <w:t>6</w:t>
      </w:r>
      <w:r w:rsidR="0096555A" w:rsidRPr="005E6DC9">
        <w:rPr>
          <w:rFonts w:ascii="Calibri" w:hAnsi="Calibri" w:cs="Calibri"/>
          <w:sz w:val="28"/>
          <w:szCs w:val="28"/>
        </w:rPr>
        <w:t xml:space="preserve"> </w:t>
      </w:r>
      <w:r w:rsidR="00260720" w:rsidRPr="005E6DC9">
        <w:rPr>
          <w:rFonts w:ascii="Calibri" w:hAnsi="Calibri" w:cs="Calibri"/>
          <w:sz w:val="28"/>
          <w:szCs w:val="28"/>
        </w:rPr>
        <w:t xml:space="preserve">Osoby </w:t>
      </w:r>
      <w:r w:rsidR="007D76EC" w:rsidRPr="005E6DC9">
        <w:rPr>
          <w:rFonts w:ascii="Calibri" w:hAnsi="Calibri" w:cs="Calibri"/>
          <w:sz w:val="28"/>
          <w:szCs w:val="28"/>
        </w:rPr>
        <w:t xml:space="preserve">reprezentujące Strony </w:t>
      </w:r>
      <w:r w:rsidR="00260720" w:rsidRPr="005E6DC9">
        <w:rPr>
          <w:rFonts w:ascii="Calibri" w:hAnsi="Calibri" w:cs="Calibri"/>
          <w:sz w:val="28"/>
          <w:szCs w:val="28"/>
        </w:rPr>
        <w:t>umowy</w:t>
      </w:r>
    </w:p>
    <w:p w14:paraId="1D3FD325" w14:textId="77777777" w:rsidR="00E63952" w:rsidRPr="00E63952" w:rsidRDefault="00E63952" w:rsidP="00E63952">
      <w:pPr>
        <w:spacing w:line="276" w:lineRule="auto"/>
        <w:jc w:val="both"/>
        <w:rPr>
          <w:rFonts w:ascii="Calibri" w:hAnsi="Calibri" w:cs="Calibri"/>
        </w:rPr>
      </w:pPr>
      <w:r w:rsidRPr="00E63952">
        <w:rPr>
          <w:rFonts w:ascii="Calibri" w:hAnsi="Calibri" w:cs="Calibri"/>
        </w:rPr>
        <w:t xml:space="preserve">1.  W sprawach związanych z realizacją niniejszej umowy Strony reprezentować będą: </w:t>
      </w:r>
    </w:p>
    <w:p w14:paraId="3493E34C" w14:textId="77777777" w:rsidR="00E63952" w:rsidRPr="00E63952" w:rsidRDefault="00E63952" w:rsidP="00C835FB">
      <w:pPr>
        <w:spacing w:line="276" w:lineRule="auto"/>
        <w:ind w:left="284"/>
        <w:jc w:val="both"/>
        <w:rPr>
          <w:rFonts w:ascii="Calibri" w:hAnsi="Calibri" w:cs="Calibri"/>
        </w:rPr>
      </w:pPr>
      <w:r w:rsidRPr="00E63952">
        <w:rPr>
          <w:rFonts w:ascii="Calibri" w:hAnsi="Calibri" w:cs="Calibri"/>
        </w:rPr>
        <w:t>Ze strony Zamawiającego : …………………………………………….</w:t>
      </w:r>
    </w:p>
    <w:p w14:paraId="28839E92" w14:textId="77777777" w:rsidR="00E63952" w:rsidRPr="00E63952" w:rsidRDefault="00E63952" w:rsidP="00C835FB">
      <w:pPr>
        <w:spacing w:line="276" w:lineRule="auto"/>
        <w:ind w:firstLine="284"/>
        <w:jc w:val="both"/>
        <w:rPr>
          <w:rFonts w:ascii="Calibri" w:hAnsi="Calibri" w:cs="Calibri"/>
        </w:rPr>
      </w:pPr>
      <w:r w:rsidRPr="00E63952">
        <w:rPr>
          <w:rFonts w:ascii="Calibri" w:hAnsi="Calibri" w:cs="Calibri"/>
        </w:rPr>
        <w:t>telefon do kontaktu: ……………………………………………</w:t>
      </w:r>
    </w:p>
    <w:p w14:paraId="5C671736" w14:textId="77777777" w:rsidR="00E63952" w:rsidRPr="00E63952" w:rsidRDefault="00E63952" w:rsidP="00C835FB">
      <w:pPr>
        <w:spacing w:line="276" w:lineRule="auto"/>
        <w:ind w:firstLine="284"/>
        <w:jc w:val="both"/>
        <w:rPr>
          <w:rFonts w:ascii="Calibri" w:hAnsi="Calibri" w:cs="Calibri"/>
        </w:rPr>
      </w:pPr>
      <w:r w:rsidRPr="00E63952">
        <w:rPr>
          <w:rFonts w:ascii="Calibri" w:hAnsi="Calibri" w:cs="Calibri"/>
        </w:rPr>
        <w:t>e-mail: ……………………………………………………</w:t>
      </w:r>
    </w:p>
    <w:p w14:paraId="79F25A17" w14:textId="77777777" w:rsidR="00E63952" w:rsidRPr="00E63952" w:rsidRDefault="00E63952" w:rsidP="00C835FB">
      <w:pPr>
        <w:spacing w:line="276" w:lineRule="auto"/>
        <w:ind w:firstLine="284"/>
        <w:jc w:val="both"/>
        <w:rPr>
          <w:rFonts w:ascii="Calibri" w:hAnsi="Calibri" w:cs="Calibri"/>
        </w:rPr>
      </w:pPr>
      <w:r w:rsidRPr="00E63952">
        <w:rPr>
          <w:rFonts w:ascii="Calibri" w:hAnsi="Calibri" w:cs="Calibri"/>
        </w:rPr>
        <w:t>Ze strony Wykonawcy : …………………………………………………….</w:t>
      </w:r>
    </w:p>
    <w:p w14:paraId="61771EA3" w14:textId="77777777" w:rsidR="00E63952" w:rsidRPr="00E63952" w:rsidRDefault="00E63952" w:rsidP="00C835FB">
      <w:pPr>
        <w:spacing w:line="276" w:lineRule="auto"/>
        <w:ind w:firstLine="284"/>
        <w:jc w:val="both"/>
        <w:rPr>
          <w:rFonts w:ascii="Calibri" w:hAnsi="Calibri" w:cs="Calibri"/>
        </w:rPr>
      </w:pPr>
      <w:r w:rsidRPr="00E63952">
        <w:rPr>
          <w:rFonts w:ascii="Calibri" w:hAnsi="Calibri" w:cs="Calibri"/>
        </w:rPr>
        <w:t>telefon do kontaktu: ……………………………………………</w:t>
      </w:r>
    </w:p>
    <w:p w14:paraId="31DF3DD7" w14:textId="77777777" w:rsidR="00E63952" w:rsidRPr="00E63952" w:rsidRDefault="00E63952" w:rsidP="00C835FB">
      <w:pPr>
        <w:spacing w:line="276" w:lineRule="auto"/>
        <w:ind w:firstLine="284"/>
        <w:jc w:val="both"/>
        <w:rPr>
          <w:rFonts w:ascii="Calibri" w:hAnsi="Calibri" w:cs="Calibri"/>
        </w:rPr>
      </w:pPr>
      <w:r w:rsidRPr="00E63952">
        <w:rPr>
          <w:rFonts w:ascii="Calibri" w:hAnsi="Calibri" w:cs="Calibri"/>
        </w:rPr>
        <w:t>e-mail : ………………………………………………….</w:t>
      </w:r>
    </w:p>
    <w:p w14:paraId="7B9F0E6E" w14:textId="77777777" w:rsidR="00D84709" w:rsidRPr="007E4FCF" w:rsidRDefault="00E63952" w:rsidP="00D84709">
      <w:pPr>
        <w:widowControl w:val="0"/>
        <w:autoSpaceDE w:val="0"/>
        <w:autoSpaceDN w:val="0"/>
        <w:adjustRightInd w:val="0"/>
        <w:spacing w:line="276" w:lineRule="auto"/>
        <w:ind w:left="284" w:hanging="284"/>
        <w:rPr>
          <w:rFonts w:ascii="Calibri" w:hAnsi="Calibri" w:cs="Calibri"/>
        </w:rPr>
      </w:pPr>
      <w:r w:rsidRPr="00B7700A">
        <w:rPr>
          <w:rFonts w:ascii="Calibri" w:hAnsi="Calibri" w:cs="Calibri"/>
        </w:rPr>
        <w:t>2</w:t>
      </w:r>
      <w:r w:rsidRPr="007E4FCF">
        <w:rPr>
          <w:rFonts w:ascii="Calibri" w:hAnsi="Calibri" w:cs="Calibri"/>
        </w:rPr>
        <w:t xml:space="preserve">.  </w:t>
      </w:r>
      <w:r w:rsidR="00D84709" w:rsidRPr="007E4FCF">
        <w:rPr>
          <w:rFonts w:ascii="Calibri" w:hAnsi="Calibri" w:cs="Calibri"/>
        </w:rPr>
        <w:t>Nadzór Inwestorski z ramienia Zamawiającego nad robotami przewidzianymi niniejszą umową prowadzić będą:</w:t>
      </w:r>
    </w:p>
    <w:p w14:paraId="2EEB2AF7" w14:textId="77777777" w:rsidR="007E4FCF" w:rsidRPr="007E4FCF" w:rsidRDefault="007E4FCF" w:rsidP="007E4FCF">
      <w:pPr>
        <w:pStyle w:val="Akapitzlist"/>
        <w:numPr>
          <w:ilvl w:val="0"/>
          <w:numId w:val="29"/>
        </w:numPr>
        <w:autoSpaceDE w:val="0"/>
        <w:autoSpaceDN w:val="0"/>
        <w:adjustRightInd w:val="0"/>
        <w:jc w:val="both"/>
        <w:rPr>
          <w:rFonts w:ascii="Calibri" w:hAnsi="Calibri" w:cs="Calibri"/>
          <w:sz w:val="24"/>
        </w:rPr>
      </w:pPr>
      <w:r w:rsidRPr="007E4FCF">
        <w:rPr>
          <w:rFonts w:ascii="Calibri" w:hAnsi="Calibri" w:cs="Calibri"/>
          <w:sz w:val="24"/>
        </w:rPr>
        <w:t>branża budowlana – ………………………………………………. posiadający uprawnienia budowlane w specjalności konstrukcyjno-budowlanej.</w:t>
      </w:r>
    </w:p>
    <w:p w14:paraId="4637A498" w14:textId="77777777" w:rsidR="007E4FCF" w:rsidRPr="007E4FCF" w:rsidRDefault="007E4FCF" w:rsidP="007E4FCF">
      <w:pPr>
        <w:pStyle w:val="Akapitzlist"/>
        <w:numPr>
          <w:ilvl w:val="0"/>
          <w:numId w:val="29"/>
        </w:numPr>
        <w:autoSpaceDE w:val="0"/>
        <w:autoSpaceDN w:val="0"/>
        <w:adjustRightInd w:val="0"/>
        <w:jc w:val="both"/>
        <w:rPr>
          <w:rFonts w:ascii="Calibri" w:hAnsi="Calibri" w:cs="Calibri"/>
          <w:sz w:val="24"/>
        </w:rPr>
      </w:pPr>
      <w:r w:rsidRPr="007E4FCF">
        <w:rPr>
          <w:rFonts w:ascii="Calibri" w:hAnsi="Calibri" w:cs="Calibri"/>
          <w:sz w:val="24"/>
        </w:rPr>
        <w:t>branża instalacyjna – ………………………………………….. posiadający uprawnienia budowlane w specjalności instalacyjnej w zakresie sieci, instalacji i urządzeń elektrycznych i elektroenergetycznych.</w:t>
      </w:r>
    </w:p>
    <w:p w14:paraId="2360EA60" w14:textId="28B73A8D" w:rsidR="00E63952" w:rsidRPr="00B7700A" w:rsidRDefault="00D84709" w:rsidP="00CB6FEC">
      <w:pPr>
        <w:spacing w:line="276" w:lineRule="auto"/>
        <w:ind w:left="284"/>
        <w:jc w:val="both"/>
        <w:rPr>
          <w:rFonts w:ascii="Calibri" w:hAnsi="Calibri" w:cs="Calibri"/>
        </w:rPr>
      </w:pPr>
      <w:r w:rsidRPr="00B7700A">
        <w:rPr>
          <w:rFonts w:ascii="Calibri" w:hAnsi="Calibri" w:cs="Calibri"/>
        </w:rPr>
        <w:t>Zakres uprawnień Inspektora Nadzoru wynika z zapisów art. 25 i 26 ustawy – Prawo</w:t>
      </w:r>
      <w:r w:rsidR="001D6333" w:rsidRPr="00B7700A">
        <w:rPr>
          <w:rFonts w:ascii="Calibri" w:hAnsi="Calibri" w:cs="Calibri"/>
        </w:rPr>
        <w:t xml:space="preserve"> budowlane.</w:t>
      </w:r>
    </w:p>
    <w:p w14:paraId="1377F798" w14:textId="2AF26FD8" w:rsidR="00E25304" w:rsidRPr="007E4FCF" w:rsidRDefault="00E63952" w:rsidP="00E25304">
      <w:pPr>
        <w:spacing w:line="276" w:lineRule="auto"/>
        <w:ind w:left="284" w:hanging="284"/>
        <w:jc w:val="both"/>
        <w:rPr>
          <w:rFonts w:ascii="Calibri" w:hAnsi="Calibri" w:cs="Calibri"/>
        </w:rPr>
      </w:pPr>
      <w:r w:rsidRPr="007E4FCF">
        <w:rPr>
          <w:rFonts w:ascii="Calibri" w:hAnsi="Calibri" w:cs="Calibri"/>
        </w:rPr>
        <w:lastRenderedPageBreak/>
        <w:t xml:space="preserve">3. </w:t>
      </w:r>
      <w:r w:rsidR="00E25304" w:rsidRPr="007E4FCF">
        <w:rPr>
          <w:rFonts w:ascii="Calibri" w:hAnsi="Calibri" w:cs="Calibri"/>
        </w:rPr>
        <w:t xml:space="preserve">Kierownikiem budowy będzie ……………………………………………………………posiadający/a uprawnienia  nr …………………………… </w:t>
      </w:r>
      <w:r w:rsidR="007E4FCF" w:rsidRPr="007E4FCF">
        <w:rPr>
          <w:rFonts w:ascii="Calibri" w:hAnsi="Calibri" w:cs="Calibri"/>
        </w:rPr>
        <w:t>do kierowania robotami w specjalności konstrukcyjno-budowlanej. telefon do kontaktu: ……………………………………………</w:t>
      </w:r>
    </w:p>
    <w:p w14:paraId="25DD645A" w14:textId="21DC856A" w:rsidR="00E25304" w:rsidRPr="007E4FCF" w:rsidRDefault="00E25304" w:rsidP="00B4505A">
      <w:pPr>
        <w:spacing w:line="276" w:lineRule="auto"/>
        <w:ind w:left="284" w:hanging="284"/>
        <w:jc w:val="both"/>
        <w:rPr>
          <w:rFonts w:ascii="Calibri" w:hAnsi="Calibri" w:cs="Calibri"/>
        </w:rPr>
      </w:pPr>
      <w:r w:rsidRPr="007E4FCF">
        <w:rPr>
          <w:rFonts w:ascii="Calibri" w:hAnsi="Calibri" w:cs="Calibri"/>
        </w:rPr>
        <w:t xml:space="preserve">     Kierownikiem robót będzie ……………………………………………………………posiadający/a uprawnienia  nr …………………………… </w:t>
      </w:r>
      <w:r w:rsidR="007E4FCF" w:rsidRPr="007E4FCF">
        <w:rPr>
          <w:rFonts w:ascii="Calibri" w:hAnsi="Calibri" w:cs="Calibri"/>
        </w:rPr>
        <w:t>do kierowania robotami w specjalności instalacyjnej w zakresie sieci, instalacji i urządzeń elektrycznych i elektroenergetycznych.</w:t>
      </w:r>
    </w:p>
    <w:p w14:paraId="20619F8F" w14:textId="1FA7BE3B" w:rsidR="005C759D" w:rsidRPr="001973FA" w:rsidRDefault="00D16EF2" w:rsidP="001973FA">
      <w:pPr>
        <w:spacing w:before="120" w:line="276" w:lineRule="auto"/>
        <w:ind w:left="284" w:hanging="284"/>
        <w:jc w:val="both"/>
        <w:rPr>
          <w:rFonts w:ascii="Calibri" w:hAnsi="Calibri" w:cs="Calibri"/>
          <w:b/>
          <w:bCs/>
          <w:sz w:val="28"/>
          <w:szCs w:val="28"/>
        </w:rPr>
      </w:pPr>
      <w:r w:rsidRPr="001973FA">
        <w:rPr>
          <w:rFonts w:ascii="Calibri" w:hAnsi="Calibri" w:cs="Calibri"/>
          <w:b/>
          <w:bCs/>
          <w:sz w:val="28"/>
          <w:szCs w:val="28"/>
        </w:rPr>
        <w:t xml:space="preserve">§ </w:t>
      </w:r>
      <w:r w:rsidR="00136B86">
        <w:rPr>
          <w:rFonts w:ascii="Calibri" w:hAnsi="Calibri" w:cs="Calibri"/>
          <w:b/>
          <w:bCs/>
          <w:sz w:val="28"/>
          <w:szCs w:val="28"/>
        </w:rPr>
        <w:t>7</w:t>
      </w:r>
      <w:r w:rsidR="0096555A" w:rsidRPr="001973FA">
        <w:rPr>
          <w:rFonts w:ascii="Calibri" w:hAnsi="Calibri" w:cs="Calibri"/>
          <w:b/>
          <w:bCs/>
          <w:sz w:val="28"/>
          <w:szCs w:val="28"/>
        </w:rPr>
        <w:t xml:space="preserve"> </w:t>
      </w:r>
      <w:r w:rsidR="00E7424C" w:rsidRPr="001973FA">
        <w:rPr>
          <w:rFonts w:ascii="Calibri" w:hAnsi="Calibri" w:cs="Calibri"/>
          <w:b/>
          <w:bCs/>
          <w:sz w:val="28"/>
          <w:szCs w:val="28"/>
        </w:rPr>
        <w:t>Obowiązk</w:t>
      </w:r>
      <w:r w:rsidR="0017323F" w:rsidRPr="001973FA">
        <w:rPr>
          <w:rFonts w:ascii="Calibri" w:hAnsi="Calibri" w:cs="Calibri"/>
          <w:b/>
          <w:bCs/>
          <w:sz w:val="28"/>
          <w:szCs w:val="28"/>
        </w:rPr>
        <w:t>i</w:t>
      </w:r>
      <w:r w:rsidR="00E7424C" w:rsidRPr="001973FA">
        <w:rPr>
          <w:rFonts w:ascii="Calibri" w:hAnsi="Calibri" w:cs="Calibri"/>
          <w:b/>
          <w:bCs/>
          <w:sz w:val="28"/>
          <w:szCs w:val="28"/>
        </w:rPr>
        <w:t xml:space="preserve"> Wykonawcy</w:t>
      </w:r>
    </w:p>
    <w:p w14:paraId="5C32E6BF" w14:textId="77777777" w:rsidR="001B5F2B" w:rsidRPr="00602474" w:rsidRDefault="00DF11D6" w:rsidP="0056490D">
      <w:pPr>
        <w:pStyle w:val="Akapitzlist"/>
        <w:widowControl w:val="0"/>
        <w:numPr>
          <w:ilvl w:val="0"/>
          <w:numId w:val="6"/>
        </w:numPr>
        <w:autoSpaceDE w:val="0"/>
        <w:autoSpaceDN w:val="0"/>
        <w:adjustRightInd w:val="0"/>
        <w:ind w:left="426" w:hanging="426"/>
        <w:jc w:val="both"/>
        <w:rPr>
          <w:rFonts w:ascii="Calibri" w:hAnsi="Calibri" w:cs="Calibri"/>
          <w:sz w:val="24"/>
        </w:rPr>
      </w:pPr>
      <w:r w:rsidRPr="00602474">
        <w:rPr>
          <w:rFonts w:ascii="Calibri" w:hAnsi="Calibri" w:cs="Calibri"/>
          <w:sz w:val="24"/>
        </w:rPr>
        <w:t>Wykonawca do realizacji przedmiotu zamówienia zapewni</w:t>
      </w:r>
      <w:r w:rsidR="00581017" w:rsidRPr="00602474">
        <w:rPr>
          <w:rFonts w:ascii="Calibri" w:hAnsi="Calibri" w:cs="Calibri"/>
          <w:sz w:val="24"/>
        </w:rPr>
        <w:t xml:space="preserve"> kadrę wykonawczą</w:t>
      </w:r>
      <w:r w:rsidR="00D16EF2" w:rsidRPr="00602474">
        <w:rPr>
          <w:rFonts w:ascii="Calibri" w:hAnsi="Calibri" w:cs="Calibri"/>
          <w:sz w:val="24"/>
        </w:rPr>
        <w:t xml:space="preserve"> </w:t>
      </w:r>
      <w:r w:rsidR="00581017" w:rsidRPr="00602474">
        <w:rPr>
          <w:rFonts w:ascii="Calibri" w:hAnsi="Calibri" w:cs="Calibri"/>
          <w:sz w:val="24"/>
        </w:rPr>
        <w:t>z wymaganym</w:t>
      </w:r>
      <w:r w:rsidR="00D16EF2" w:rsidRPr="00602474">
        <w:rPr>
          <w:rFonts w:ascii="Calibri" w:hAnsi="Calibri" w:cs="Calibri"/>
          <w:sz w:val="24"/>
        </w:rPr>
        <w:t>i</w:t>
      </w:r>
      <w:r w:rsidR="00581017" w:rsidRPr="00602474">
        <w:rPr>
          <w:rFonts w:ascii="Calibri" w:hAnsi="Calibri" w:cs="Calibri"/>
          <w:sz w:val="24"/>
        </w:rPr>
        <w:t xml:space="preserve"> </w:t>
      </w:r>
      <w:r w:rsidR="00D16EF2" w:rsidRPr="00602474">
        <w:rPr>
          <w:rFonts w:ascii="Calibri" w:hAnsi="Calibri" w:cs="Calibri"/>
          <w:sz w:val="24"/>
        </w:rPr>
        <w:t xml:space="preserve">uprawnieniami i </w:t>
      </w:r>
      <w:r w:rsidR="00581017" w:rsidRPr="00602474">
        <w:rPr>
          <w:rFonts w:ascii="Calibri" w:hAnsi="Calibri" w:cs="Calibri"/>
          <w:sz w:val="24"/>
        </w:rPr>
        <w:t>doświadczeniem.</w:t>
      </w:r>
    </w:p>
    <w:p w14:paraId="27CB1743" w14:textId="1D1162A0" w:rsidR="008E746D" w:rsidRPr="00602474" w:rsidRDefault="00316C96" w:rsidP="0056490D">
      <w:pPr>
        <w:pStyle w:val="Akapitzlist"/>
        <w:widowControl w:val="0"/>
        <w:numPr>
          <w:ilvl w:val="0"/>
          <w:numId w:val="6"/>
        </w:numPr>
        <w:autoSpaceDE w:val="0"/>
        <w:autoSpaceDN w:val="0"/>
        <w:adjustRightInd w:val="0"/>
        <w:ind w:left="426" w:hanging="426"/>
        <w:jc w:val="both"/>
        <w:rPr>
          <w:rFonts w:ascii="Calibri" w:hAnsi="Calibri" w:cs="Calibri"/>
          <w:sz w:val="24"/>
        </w:rPr>
      </w:pPr>
      <w:r w:rsidRPr="00602474">
        <w:rPr>
          <w:rFonts w:ascii="Calibri" w:hAnsi="Calibri" w:cs="Calibri"/>
          <w:sz w:val="24"/>
        </w:rPr>
        <w:t xml:space="preserve">Wykonawca do realizacji przedmiotu zamówienia zastosuje </w:t>
      </w:r>
      <w:r w:rsidR="00D16EF2" w:rsidRPr="00602474">
        <w:rPr>
          <w:rFonts w:ascii="Calibri" w:hAnsi="Calibri" w:cs="Calibri"/>
          <w:sz w:val="24"/>
        </w:rPr>
        <w:t xml:space="preserve">wyroby </w:t>
      </w:r>
      <w:r w:rsidR="00C044E2" w:rsidRPr="00602474">
        <w:rPr>
          <w:rStyle w:val="alb-s"/>
          <w:rFonts w:ascii="Calibri" w:hAnsi="Calibri" w:cs="Calibri"/>
          <w:sz w:val="24"/>
        </w:rPr>
        <w:t xml:space="preserve">o należytych właściwościach użytkowych, </w:t>
      </w:r>
      <w:r w:rsidR="00D16EF2" w:rsidRPr="00602474">
        <w:rPr>
          <w:rFonts w:ascii="Calibri" w:hAnsi="Calibri" w:cs="Calibri"/>
          <w:sz w:val="24"/>
        </w:rPr>
        <w:t>wprowadzone do obrotu lub udostępnione na rynk</w:t>
      </w:r>
      <w:r w:rsidR="00C044E2" w:rsidRPr="00602474">
        <w:rPr>
          <w:rFonts w:ascii="Calibri" w:hAnsi="Calibri" w:cs="Calibri"/>
          <w:sz w:val="24"/>
        </w:rPr>
        <w:t xml:space="preserve">u krajowym zgodnie z przepisami </w:t>
      </w:r>
      <w:r w:rsidR="00D16EF2" w:rsidRPr="00602474">
        <w:rPr>
          <w:rFonts w:ascii="Calibri" w:hAnsi="Calibri" w:cs="Calibri"/>
          <w:sz w:val="24"/>
        </w:rPr>
        <w:t xml:space="preserve">odrębnymi, a w przypadku wyrobów budowlanych </w:t>
      </w:r>
      <w:r w:rsidR="00737DC9" w:rsidRPr="00602474">
        <w:rPr>
          <w:rFonts w:ascii="Calibri" w:hAnsi="Calibri" w:cs="Calibri"/>
          <w:sz w:val="24"/>
        </w:rPr>
        <w:t>-</w:t>
      </w:r>
      <w:r w:rsidR="00D16EF2" w:rsidRPr="00602474">
        <w:rPr>
          <w:rFonts w:ascii="Calibri" w:hAnsi="Calibri" w:cs="Calibri"/>
          <w:sz w:val="24"/>
        </w:rPr>
        <w:t>również zgodnie z</w:t>
      </w:r>
      <w:r w:rsidR="0051179F">
        <w:rPr>
          <w:rFonts w:ascii="Calibri" w:hAnsi="Calibri" w:cs="Calibri"/>
          <w:sz w:val="24"/>
        </w:rPr>
        <w:t> </w:t>
      </w:r>
      <w:r w:rsidR="00D16EF2" w:rsidRPr="00602474">
        <w:rPr>
          <w:rFonts w:ascii="Calibri" w:hAnsi="Calibri" w:cs="Calibri"/>
          <w:sz w:val="24"/>
        </w:rPr>
        <w:t>zamierzonym zastosowaniem</w:t>
      </w:r>
      <w:r w:rsidR="00C044E2" w:rsidRPr="00602474">
        <w:rPr>
          <w:rFonts w:ascii="Calibri" w:hAnsi="Calibri" w:cs="Calibri"/>
          <w:sz w:val="24"/>
        </w:rPr>
        <w:t>.</w:t>
      </w:r>
    </w:p>
    <w:p w14:paraId="35483211" w14:textId="22881526" w:rsidR="008E746D" w:rsidRPr="00602474" w:rsidRDefault="008E746D" w:rsidP="0056490D">
      <w:pPr>
        <w:pStyle w:val="Akapitzlist"/>
        <w:widowControl w:val="0"/>
        <w:numPr>
          <w:ilvl w:val="0"/>
          <w:numId w:val="6"/>
        </w:numPr>
        <w:autoSpaceDE w:val="0"/>
        <w:autoSpaceDN w:val="0"/>
        <w:adjustRightInd w:val="0"/>
        <w:ind w:left="426" w:hanging="426"/>
        <w:jc w:val="both"/>
        <w:rPr>
          <w:rFonts w:ascii="Calibri" w:hAnsi="Calibri" w:cs="Calibri"/>
          <w:sz w:val="24"/>
        </w:rPr>
      </w:pPr>
      <w:r w:rsidRPr="00602474">
        <w:rPr>
          <w:rFonts w:ascii="Calibri" w:hAnsi="Calibri" w:cs="Calibri"/>
          <w:sz w:val="24"/>
        </w:rPr>
        <w:t xml:space="preserve">Wykonawca przedstawi </w:t>
      </w:r>
      <w:r w:rsidR="005A5F48" w:rsidRPr="00602474">
        <w:rPr>
          <w:rFonts w:ascii="Calibri" w:hAnsi="Calibri" w:cs="Calibri"/>
          <w:sz w:val="24"/>
        </w:rPr>
        <w:t>Inspektorowi Nadzoru Inwestorskiego</w:t>
      </w:r>
      <w:r w:rsidRPr="00602474">
        <w:rPr>
          <w:rFonts w:ascii="Calibri" w:hAnsi="Calibri" w:cs="Calibri"/>
          <w:sz w:val="24"/>
        </w:rPr>
        <w:t xml:space="preserve"> dokumenty pozwalające na</w:t>
      </w:r>
      <w:r w:rsidR="0051179F">
        <w:rPr>
          <w:rFonts w:ascii="Calibri" w:hAnsi="Calibri" w:cs="Calibri"/>
          <w:sz w:val="24"/>
        </w:rPr>
        <w:t> </w:t>
      </w:r>
      <w:r w:rsidRPr="00602474">
        <w:rPr>
          <w:rFonts w:ascii="Calibri" w:hAnsi="Calibri" w:cs="Calibri"/>
          <w:sz w:val="24"/>
        </w:rPr>
        <w:t xml:space="preserve">ocenę właściwości zastosowanych materiałów i urządzeń przed ich </w:t>
      </w:r>
      <w:r w:rsidR="00F0061C" w:rsidRPr="00602474">
        <w:rPr>
          <w:rFonts w:ascii="Calibri" w:hAnsi="Calibri" w:cs="Calibri"/>
          <w:sz w:val="24"/>
        </w:rPr>
        <w:t xml:space="preserve">wbudowaniem, </w:t>
      </w:r>
      <w:r w:rsidRPr="00602474">
        <w:rPr>
          <w:rFonts w:ascii="Calibri" w:hAnsi="Calibri" w:cs="Calibri"/>
          <w:sz w:val="24"/>
        </w:rPr>
        <w:t>w</w:t>
      </w:r>
      <w:r w:rsidR="0051179F">
        <w:rPr>
          <w:rFonts w:ascii="Calibri" w:hAnsi="Calibri" w:cs="Calibri"/>
          <w:sz w:val="24"/>
        </w:rPr>
        <w:t> </w:t>
      </w:r>
      <w:r w:rsidRPr="00602474">
        <w:rPr>
          <w:rFonts w:ascii="Calibri" w:hAnsi="Calibri" w:cs="Calibri"/>
          <w:sz w:val="24"/>
        </w:rPr>
        <w:t>szczególności: zaświadczenia właściwych jednostek i organów, świadectwa kontroli jakości, certyfikaty, aprobaty techniczne</w:t>
      </w:r>
      <w:r w:rsidR="00D324DD" w:rsidRPr="00602474">
        <w:rPr>
          <w:rFonts w:ascii="Calibri" w:hAnsi="Calibri" w:cs="Calibri"/>
          <w:sz w:val="24"/>
        </w:rPr>
        <w:t xml:space="preserve"> itp.</w:t>
      </w:r>
    </w:p>
    <w:p w14:paraId="2DB59004" w14:textId="77777777" w:rsidR="008E746D" w:rsidRPr="00602474" w:rsidRDefault="00DF11D6" w:rsidP="0056490D">
      <w:pPr>
        <w:pStyle w:val="Akapitzlist"/>
        <w:widowControl w:val="0"/>
        <w:numPr>
          <w:ilvl w:val="0"/>
          <w:numId w:val="6"/>
        </w:numPr>
        <w:autoSpaceDE w:val="0"/>
        <w:autoSpaceDN w:val="0"/>
        <w:adjustRightInd w:val="0"/>
        <w:ind w:left="426" w:hanging="426"/>
        <w:jc w:val="both"/>
        <w:rPr>
          <w:rFonts w:ascii="Calibri" w:hAnsi="Calibri" w:cs="Calibri"/>
          <w:sz w:val="24"/>
        </w:rPr>
      </w:pPr>
      <w:r w:rsidRPr="00602474">
        <w:rPr>
          <w:rFonts w:ascii="Calibri" w:hAnsi="Calibri" w:cs="Calibri"/>
          <w:sz w:val="24"/>
        </w:rPr>
        <w:t>Wykonawca do realizacji przedmiotu zamówienia zapewni</w:t>
      </w:r>
      <w:r w:rsidR="00581017" w:rsidRPr="00602474">
        <w:rPr>
          <w:rFonts w:ascii="Calibri" w:hAnsi="Calibri" w:cs="Calibri"/>
          <w:sz w:val="24"/>
        </w:rPr>
        <w:t xml:space="preserve"> sprzęt spełniający wymagania</w:t>
      </w:r>
      <w:r w:rsidR="00424545" w:rsidRPr="00602474">
        <w:rPr>
          <w:rFonts w:ascii="Calibri" w:hAnsi="Calibri" w:cs="Calibri"/>
          <w:sz w:val="24"/>
        </w:rPr>
        <w:t xml:space="preserve"> </w:t>
      </w:r>
      <w:r w:rsidR="00581017" w:rsidRPr="00602474">
        <w:rPr>
          <w:rFonts w:ascii="Calibri" w:hAnsi="Calibri" w:cs="Calibri"/>
          <w:sz w:val="24"/>
        </w:rPr>
        <w:t>norm technicznych.</w:t>
      </w:r>
    </w:p>
    <w:p w14:paraId="2962BB20" w14:textId="77777777" w:rsidR="008E746D" w:rsidRPr="00602474" w:rsidRDefault="00DF11D6" w:rsidP="0056490D">
      <w:pPr>
        <w:pStyle w:val="Akapitzlist"/>
        <w:widowControl w:val="0"/>
        <w:numPr>
          <w:ilvl w:val="0"/>
          <w:numId w:val="6"/>
        </w:numPr>
        <w:autoSpaceDE w:val="0"/>
        <w:autoSpaceDN w:val="0"/>
        <w:adjustRightInd w:val="0"/>
        <w:ind w:left="426" w:hanging="426"/>
        <w:jc w:val="both"/>
        <w:rPr>
          <w:rFonts w:ascii="Calibri" w:hAnsi="Calibri" w:cs="Calibri"/>
          <w:sz w:val="24"/>
        </w:rPr>
      </w:pPr>
      <w:r w:rsidRPr="00602474">
        <w:rPr>
          <w:rFonts w:ascii="Calibri" w:hAnsi="Calibri" w:cs="Calibri"/>
          <w:sz w:val="24"/>
        </w:rPr>
        <w:t>Wykonawca zapewni</w:t>
      </w:r>
      <w:r w:rsidR="001F76D7" w:rsidRPr="00602474">
        <w:rPr>
          <w:rFonts w:ascii="Calibri" w:hAnsi="Calibri" w:cs="Calibri"/>
          <w:sz w:val="24"/>
        </w:rPr>
        <w:t xml:space="preserve"> zabezpieczenie i </w:t>
      </w:r>
      <w:r w:rsidR="00581017" w:rsidRPr="00602474">
        <w:rPr>
          <w:rFonts w:ascii="Calibri" w:hAnsi="Calibri" w:cs="Calibri"/>
          <w:sz w:val="24"/>
        </w:rPr>
        <w:t>utrzyman</w:t>
      </w:r>
      <w:r w:rsidR="001F76D7" w:rsidRPr="00602474">
        <w:rPr>
          <w:rFonts w:ascii="Calibri" w:hAnsi="Calibri" w:cs="Calibri"/>
          <w:sz w:val="24"/>
        </w:rPr>
        <w:t xml:space="preserve">ie porządku na placu budowy, oznakowanie na czas </w:t>
      </w:r>
      <w:r w:rsidR="00581017" w:rsidRPr="00602474">
        <w:rPr>
          <w:rFonts w:ascii="Calibri" w:hAnsi="Calibri" w:cs="Calibri"/>
          <w:sz w:val="24"/>
        </w:rPr>
        <w:t>trwania robót oraz uprzątnięcie po zakończeniu robót przed odbiorem końcowym</w:t>
      </w:r>
      <w:r w:rsidRPr="00602474">
        <w:rPr>
          <w:rFonts w:ascii="Calibri" w:hAnsi="Calibri" w:cs="Calibri"/>
          <w:sz w:val="24"/>
        </w:rPr>
        <w:t>.</w:t>
      </w:r>
    </w:p>
    <w:p w14:paraId="4BB19404" w14:textId="7B6FEEB3" w:rsidR="003D6791" w:rsidRPr="00602474" w:rsidRDefault="003D6791" w:rsidP="0056490D">
      <w:pPr>
        <w:pStyle w:val="Akapitzlist"/>
        <w:widowControl w:val="0"/>
        <w:numPr>
          <w:ilvl w:val="0"/>
          <w:numId w:val="6"/>
        </w:numPr>
        <w:autoSpaceDE w:val="0"/>
        <w:autoSpaceDN w:val="0"/>
        <w:adjustRightInd w:val="0"/>
        <w:ind w:left="426" w:hanging="426"/>
        <w:jc w:val="both"/>
        <w:rPr>
          <w:rFonts w:ascii="Calibri" w:hAnsi="Calibri" w:cs="Calibri"/>
          <w:sz w:val="24"/>
        </w:rPr>
      </w:pPr>
      <w:r w:rsidRPr="00602474">
        <w:rPr>
          <w:rFonts w:ascii="Calibri" w:hAnsi="Calibri" w:cs="Calibri"/>
          <w:sz w:val="24"/>
        </w:rPr>
        <w:t>Wykonawca ponosi pełną odpowiedzialność za plac budowy z chwilą jego przejęcia.</w:t>
      </w:r>
    </w:p>
    <w:p w14:paraId="0B1C65AA" w14:textId="30F9F1F6" w:rsidR="003B7319" w:rsidRPr="00B7700A" w:rsidRDefault="00E2226A" w:rsidP="0056490D">
      <w:pPr>
        <w:pStyle w:val="Akapitzlist"/>
        <w:widowControl w:val="0"/>
        <w:numPr>
          <w:ilvl w:val="0"/>
          <w:numId w:val="6"/>
        </w:numPr>
        <w:autoSpaceDE w:val="0"/>
        <w:autoSpaceDN w:val="0"/>
        <w:adjustRightInd w:val="0"/>
        <w:ind w:left="426" w:hanging="426"/>
        <w:jc w:val="both"/>
        <w:rPr>
          <w:rFonts w:ascii="Calibri" w:hAnsi="Calibri" w:cs="Calibri"/>
          <w:sz w:val="24"/>
        </w:rPr>
      </w:pPr>
      <w:r w:rsidRPr="00B7700A">
        <w:rPr>
          <w:rFonts w:ascii="Calibri" w:hAnsi="Calibri" w:cs="Calibri"/>
          <w:sz w:val="24"/>
        </w:rPr>
        <w:t>Wykonawca oświadcza, że przez cały okres obowiązywania umowy będzie posiadał ubezpieczenie odpowiedzialności cywilnej w zakresie prowadzonej działalności związanej z</w:t>
      </w:r>
      <w:r w:rsidR="0051179F" w:rsidRPr="00B7700A">
        <w:rPr>
          <w:rFonts w:ascii="Calibri" w:hAnsi="Calibri" w:cs="Calibri"/>
          <w:sz w:val="24"/>
        </w:rPr>
        <w:t> </w:t>
      </w:r>
      <w:r w:rsidRPr="00B7700A">
        <w:rPr>
          <w:rFonts w:ascii="Calibri" w:hAnsi="Calibri" w:cs="Calibri"/>
          <w:sz w:val="24"/>
        </w:rPr>
        <w:t xml:space="preserve">przedmiotem zamówienia na kwotę co najmniej </w:t>
      </w:r>
      <w:r w:rsidR="004929C2">
        <w:rPr>
          <w:rFonts w:ascii="Calibri" w:hAnsi="Calibri" w:cs="Calibri"/>
          <w:sz w:val="24"/>
        </w:rPr>
        <w:t>5</w:t>
      </w:r>
      <w:r w:rsidRPr="00B7700A">
        <w:rPr>
          <w:rFonts w:ascii="Calibri" w:hAnsi="Calibri" w:cs="Calibri"/>
          <w:sz w:val="24"/>
        </w:rPr>
        <w:t>00 000 zł</w:t>
      </w:r>
      <w:r w:rsidR="00DA0518" w:rsidRPr="00B7700A">
        <w:rPr>
          <w:rFonts w:ascii="Calibri" w:hAnsi="Calibri" w:cs="Calibri"/>
          <w:sz w:val="24"/>
        </w:rPr>
        <w:t>.</w:t>
      </w:r>
    </w:p>
    <w:p w14:paraId="6BBD40C6" w14:textId="7A674109" w:rsidR="00E7424C" w:rsidRPr="005E6DC9" w:rsidRDefault="00E7424C" w:rsidP="00BB45B9">
      <w:pPr>
        <w:pStyle w:val="Nagwek2"/>
        <w:spacing w:before="120" w:after="0"/>
        <w:rPr>
          <w:rFonts w:ascii="Calibri" w:hAnsi="Calibri" w:cs="Calibri"/>
          <w:b w:val="0"/>
          <w:bCs w:val="0"/>
          <w:sz w:val="28"/>
          <w:szCs w:val="28"/>
        </w:rPr>
      </w:pPr>
      <w:r w:rsidRPr="005E6DC9">
        <w:rPr>
          <w:rFonts w:ascii="Calibri" w:hAnsi="Calibri" w:cs="Calibri"/>
          <w:sz w:val="28"/>
          <w:szCs w:val="28"/>
        </w:rPr>
        <w:t xml:space="preserve">§ </w:t>
      </w:r>
      <w:r w:rsidR="009B3A34">
        <w:rPr>
          <w:rFonts w:ascii="Calibri" w:hAnsi="Calibri" w:cs="Calibri"/>
          <w:sz w:val="28"/>
          <w:szCs w:val="28"/>
        </w:rPr>
        <w:t>8</w:t>
      </w:r>
      <w:r w:rsidR="0096555A" w:rsidRPr="005E6DC9">
        <w:rPr>
          <w:rFonts w:ascii="Calibri" w:hAnsi="Calibri" w:cs="Calibri"/>
          <w:sz w:val="28"/>
          <w:szCs w:val="28"/>
        </w:rPr>
        <w:t xml:space="preserve"> </w:t>
      </w:r>
      <w:r w:rsidRPr="005E6DC9">
        <w:rPr>
          <w:rFonts w:ascii="Calibri" w:hAnsi="Calibri" w:cs="Calibri"/>
          <w:sz w:val="28"/>
          <w:szCs w:val="28"/>
        </w:rPr>
        <w:t>Obowiązk</w:t>
      </w:r>
      <w:r w:rsidR="0017323F" w:rsidRPr="005E6DC9">
        <w:rPr>
          <w:rFonts w:ascii="Calibri" w:hAnsi="Calibri" w:cs="Calibri"/>
          <w:sz w:val="28"/>
          <w:szCs w:val="28"/>
        </w:rPr>
        <w:t>i</w:t>
      </w:r>
      <w:r w:rsidRPr="005E6DC9">
        <w:rPr>
          <w:rFonts w:ascii="Calibri" w:hAnsi="Calibri" w:cs="Calibri"/>
          <w:sz w:val="28"/>
          <w:szCs w:val="28"/>
        </w:rPr>
        <w:t xml:space="preserve"> </w:t>
      </w:r>
      <w:r w:rsidR="002E45D2" w:rsidRPr="005E6DC9">
        <w:rPr>
          <w:rFonts w:ascii="Calibri" w:hAnsi="Calibri" w:cs="Calibri"/>
          <w:sz w:val="28"/>
          <w:szCs w:val="28"/>
        </w:rPr>
        <w:t>Zamawiającego</w:t>
      </w:r>
    </w:p>
    <w:p w14:paraId="3071DFCA" w14:textId="42250C87" w:rsidR="0017323F" w:rsidRPr="00602474" w:rsidRDefault="008E1C94" w:rsidP="00482F08">
      <w:pPr>
        <w:pStyle w:val="Akapitzlist"/>
        <w:widowControl w:val="0"/>
        <w:numPr>
          <w:ilvl w:val="1"/>
          <w:numId w:val="17"/>
        </w:numPr>
        <w:tabs>
          <w:tab w:val="clear" w:pos="1080"/>
          <w:tab w:val="num" w:pos="720"/>
        </w:tabs>
        <w:autoSpaceDE w:val="0"/>
        <w:autoSpaceDN w:val="0"/>
        <w:adjustRightInd w:val="0"/>
        <w:ind w:left="426" w:hanging="426"/>
        <w:jc w:val="both"/>
        <w:rPr>
          <w:rFonts w:ascii="Calibri" w:hAnsi="Calibri" w:cs="Calibri"/>
          <w:sz w:val="24"/>
        </w:rPr>
      </w:pPr>
      <w:r w:rsidRPr="00602474">
        <w:rPr>
          <w:rFonts w:ascii="Calibri" w:hAnsi="Calibri" w:cs="Calibri"/>
          <w:sz w:val="24"/>
        </w:rPr>
        <w:t>Zamawiający przekaże Wykonawcy plac budowy w terminie</w:t>
      </w:r>
      <w:r w:rsidR="006611C9" w:rsidRPr="00602474">
        <w:rPr>
          <w:rFonts w:ascii="Calibri" w:hAnsi="Calibri" w:cs="Calibri"/>
          <w:sz w:val="24"/>
        </w:rPr>
        <w:t xml:space="preserve"> </w:t>
      </w:r>
      <w:r w:rsidR="00225879">
        <w:rPr>
          <w:rFonts w:ascii="Calibri" w:hAnsi="Calibri" w:cs="Calibri"/>
          <w:sz w:val="24"/>
        </w:rPr>
        <w:t>5</w:t>
      </w:r>
      <w:r w:rsidRPr="00602474">
        <w:rPr>
          <w:rFonts w:ascii="Calibri" w:hAnsi="Calibri" w:cs="Calibri"/>
          <w:sz w:val="24"/>
        </w:rPr>
        <w:t xml:space="preserve"> dni </w:t>
      </w:r>
      <w:r w:rsidR="00225879">
        <w:rPr>
          <w:rFonts w:ascii="Calibri" w:hAnsi="Calibri" w:cs="Calibri"/>
          <w:sz w:val="24"/>
        </w:rPr>
        <w:t xml:space="preserve">roboczych </w:t>
      </w:r>
      <w:r w:rsidRPr="00602474">
        <w:rPr>
          <w:rFonts w:ascii="Calibri" w:hAnsi="Calibri" w:cs="Calibri"/>
          <w:sz w:val="24"/>
        </w:rPr>
        <w:t>od d</w:t>
      </w:r>
      <w:r w:rsidR="00225879">
        <w:rPr>
          <w:rFonts w:ascii="Calibri" w:hAnsi="Calibri" w:cs="Calibri"/>
          <w:sz w:val="24"/>
        </w:rPr>
        <w:t>aty</w:t>
      </w:r>
      <w:r w:rsidRPr="00602474">
        <w:rPr>
          <w:rFonts w:ascii="Calibri" w:hAnsi="Calibri" w:cs="Calibri"/>
          <w:sz w:val="24"/>
        </w:rPr>
        <w:t xml:space="preserve"> podpisania umowy</w:t>
      </w:r>
      <w:r w:rsidR="0017323F" w:rsidRPr="00602474">
        <w:rPr>
          <w:rFonts w:ascii="Calibri" w:hAnsi="Calibri" w:cs="Calibri"/>
          <w:sz w:val="24"/>
        </w:rPr>
        <w:t>.</w:t>
      </w:r>
    </w:p>
    <w:p w14:paraId="66D14658" w14:textId="3C0638C0" w:rsidR="006611C9" w:rsidRPr="00602474" w:rsidRDefault="006611C9" w:rsidP="00482F08">
      <w:pPr>
        <w:pStyle w:val="Akapitzlist"/>
        <w:widowControl w:val="0"/>
        <w:numPr>
          <w:ilvl w:val="1"/>
          <w:numId w:val="17"/>
        </w:numPr>
        <w:tabs>
          <w:tab w:val="clear" w:pos="1080"/>
          <w:tab w:val="num" w:pos="720"/>
        </w:tabs>
        <w:autoSpaceDE w:val="0"/>
        <w:autoSpaceDN w:val="0"/>
        <w:adjustRightInd w:val="0"/>
        <w:ind w:left="426" w:hanging="426"/>
        <w:jc w:val="both"/>
        <w:rPr>
          <w:rFonts w:ascii="Calibri" w:hAnsi="Calibri" w:cs="Calibri"/>
          <w:sz w:val="24"/>
        </w:rPr>
      </w:pPr>
      <w:r w:rsidRPr="00602474">
        <w:rPr>
          <w:rFonts w:ascii="Calibri" w:hAnsi="Calibri" w:cs="Calibri"/>
          <w:sz w:val="24"/>
        </w:rPr>
        <w:t xml:space="preserve">Zamawiający przekaże </w:t>
      </w:r>
      <w:r w:rsidR="00366B12" w:rsidRPr="00602474">
        <w:rPr>
          <w:rFonts w:ascii="Calibri" w:hAnsi="Calibri" w:cs="Calibri"/>
          <w:sz w:val="24"/>
        </w:rPr>
        <w:t xml:space="preserve">Wykonawcy </w:t>
      </w:r>
      <w:r w:rsidRPr="00602474">
        <w:rPr>
          <w:rFonts w:ascii="Calibri" w:hAnsi="Calibri" w:cs="Calibri"/>
          <w:sz w:val="24"/>
        </w:rPr>
        <w:t xml:space="preserve">komplet dokumentacji projektowej </w:t>
      </w:r>
      <w:r w:rsidR="00366B12" w:rsidRPr="00602474">
        <w:rPr>
          <w:rFonts w:ascii="Calibri" w:hAnsi="Calibri" w:cs="Calibri"/>
          <w:sz w:val="24"/>
        </w:rPr>
        <w:t xml:space="preserve">w wersji papierowej </w:t>
      </w:r>
      <w:r w:rsidRPr="00602474">
        <w:rPr>
          <w:rFonts w:ascii="Calibri" w:hAnsi="Calibri" w:cs="Calibri"/>
          <w:sz w:val="24"/>
        </w:rPr>
        <w:t>w</w:t>
      </w:r>
      <w:r w:rsidR="00C835FB">
        <w:rPr>
          <w:rFonts w:ascii="Calibri" w:hAnsi="Calibri" w:cs="Calibri"/>
          <w:sz w:val="24"/>
        </w:rPr>
        <w:t> </w:t>
      </w:r>
      <w:r w:rsidR="00225879">
        <w:rPr>
          <w:rFonts w:ascii="Calibri" w:hAnsi="Calibri" w:cs="Calibri"/>
          <w:sz w:val="24"/>
        </w:rPr>
        <w:t>dniu przekazania placu budowy.</w:t>
      </w:r>
    </w:p>
    <w:p w14:paraId="5467F74A" w14:textId="5861723B" w:rsidR="006611C9" w:rsidRPr="00602474" w:rsidRDefault="006611C9" w:rsidP="00482F08">
      <w:pPr>
        <w:pStyle w:val="Akapitzlist"/>
        <w:widowControl w:val="0"/>
        <w:numPr>
          <w:ilvl w:val="1"/>
          <w:numId w:val="17"/>
        </w:numPr>
        <w:tabs>
          <w:tab w:val="clear" w:pos="1080"/>
          <w:tab w:val="num" w:pos="720"/>
        </w:tabs>
        <w:autoSpaceDE w:val="0"/>
        <w:autoSpaceDN w:val="0"/>
        <w:adjustRightInd w:val="0"/>
        <w:ind w:left="426" w:hanging="426"/>
        <w:jc w:val="both"/>
        <w:rPr>
          <w:rFonts w:ascii="Calibri" w:hAnsi="Calibri" w:cs="Calibri"/>
          <w:sz w:val="24"/>
        </w:rPr>
      </w:pPr>
      <w:r w:rsidRPr="00C835FB">
        <w:rPr>
          <w:rFonts w:ascii="Calibri" w:hAnsi="Calibri" w:cs="Calibri"/>
          <w:sz w:val="24"/>
        </w:rPr>
        <w:t xml:space="preserve">Zamawiający </w:t>
      </w:r>
      <w:r w:rsidR="00B83E13" w:rsidRPr="00C835FB">
        <w:rPr>
          <w:rFonts w:ascii="Calibri" w:hAnsi="Calibri" w:cs="Calibri"/>
          <w:sz w:val="24"/>
        </w:rPr>
        <w:t>dokona odbioru wykonanych robót na zasadach określonych w §</w:t>
      </w:r>
      <w:r w:rsidR="002E068B" w:rsidRPr="00C835FB">
        <w:rPr>
          <w:rFonts w:ascii="Calibri" w:hAnsi="Calibri" w:cs="Calibri"/>
          <w:sz w:val="24"/>
        </w:rPr>
        <w:t xml:space="preserve"> </w:t>
      </w:r>
      <w:r w:rsidR="009B3A34">
        <w:rPr>
          <w:rFonts w:ascii="Calibri" w:hAnsi="Calibri" w:cs="Calibri"/>
          <w:sz w:val="24"/>
        </w:rPr>
        <w:t>9</w:t>
      </w:r>
      <w:r w:rsidR="00B83E13" w:rsidRPr="00C835FB">
        <w:rPr>
          <w:rFonts w:ascii="Calibri" w:hAnsi="Calibri" w:cs="Calibri"/>
          <w:sz w:val="24"/>
        </w:rPr>
        <w:t xml:space="preserve"> niniejszej</w:t>
      </w:r>
      <w:r w:rsidR="00B83E13" w:rsidRPr="00602474">
        <w:rPr>
          <w:rFonts w:ascii="Calibri" w:hAnsi="Calibri" w:cs="Calibri"/>
          <w:sz w:val="24"/>
        </w:rPr>
        <w:t xml:space="preserve"> umowy.</w:t>
      </w:r>
    </w:p>
    <w:p w14:paraId="41A2A7D0" w14:textId="67C392DF" w:rsidR="00B83E13" w:rsidRPr="00602474" w:rsidRDefault="00B83E13" w:rsidP="00482F08">
      <w:pPr>
        <w:pStyle w:val="Akapitzlist"/>
        <w:widowControl w:val="0"/>
        <w:numPr>
          <w:ilvl w:val="1"/>
          <w:numId w:val="17"/>
        </w:numPr>
        <w:tabs>
          <w:tab w:val="clear" w:pos="1080"/>
          <w:tab w:val="num" w:pos="720"/>
        </w:tabs>
        <w:autoSpaceDE w:val="0"/>
        <w:autoSpaceDN w:val="0"/>
        <w:adjustRightInd w:val="0"/>
        <w:ind w:left="426" w:hanging="426"/>
        <w:jc w:val="both"/>
        <w:rPr>
          <w:rFonts w:ascii="Calibri" w:hAnsi="Calibri" w:cs="Calibri"/>
          <w:sz w:val="24"/>
        </w:rPr>
      </w:pPr>
      <w:r w:rsidRPr="00602474">
        <w:rPr>
          <w:rFonts w:ascii="Calibri" w:hAnsi="Calibri" w:cs="Calibri"/>
          <w:sz w:val="24"/>
        </w:rPr>
        <w:t>Zamawiający dokona płatności za wykonane roboty zgodnie z zapisami niniejszej umowy.</w:t>
      </w:r>
    </w:p>
    <w:p w14:paraId="29A83882" w14:textId="05B181E1" w:rsidR="005C759D" w:rsidRPr="005E6DC9" w:rsidRDefault="004711B7" w:rsidP="00BB45B9">
      <w:pPr>
        <w:pStyle w:val="Nagwek2"/>
        <w:spacing w:before="120" w:after="0"/>
        <w:rPr>
          <w:rFonts w:ascii="Calibri" w:hAnsi="Calibri" w:cs="Calibri"/>
          <w:b w:val="0"/>
          <w:bCs w:val="0"/>
          <w:sz w:val="28"/>
          <w:szCs w:val="28"/>
        </w:rPr>
      </w:pPr>
      <w:r w:rsidRPr="005E6DC9">
        <w:rPr>
          <w:rFonts w:ascii="Calibri" w:hAnsi="Calibri" w:cs="Calibri"/>
          <w:sz w:val="28"/>
          <w:szCs w:val="28"/>
        </w:rPr>
        <w:t xml:space="preserve">§ </w:t>
      </w:r>
      <w:r w:rsidR="009B3A34">
        <w:rPr>
          <w:rFonts w:ascii="Calibri" w:hAnsi="Calibri" w:cs="Calibri"/>
          <w:sz w:val="28"/>
          <w:szCs w:val="28"/>
        </w:rPr>
        <w:t>9</w:t>
      </w:r>
      <w:r w:rsidR="0096555A" w:rsidRPr="005E6DC9">
        <w:rPr>
          <w:rFonts w:ascii="Calibri" w:hAnsi="Calibri" w:cs="Calibri"/>
          <w:sz w:val="28"/>
          <w:szCs w:val="28"/>
        </w:rPr>
        <w:t xml:space="preserve"> </w:t>
      </w:r>
      <w:r w:rsidR="00E7424C" w:rsidRPr="005E6DC9">
        <w:rPr>
          <w:rFonts w:ascii="Calibri" w:hAnsi="Calibri" w:cs="Calibri"/>
          <w:sz w:val="28"/>
          <w:szCs w:val="28"/>
        </w:rPr>
        <w:t>Odbi</w:t>
      </w:r>
      <w:r w:rsidR="00F450DD" w:rsidRPr="005E6DC9">
        <w:rPr>
          <w:rFonts w:ascii="Calibri" w:hAnsi="Calibri" w:cs="Calibri"/>
          <w:sz w:val="28"/>
          <w:szCs w:val="28"/>
        </w:rPr>
        <w:t>ory</w:t>
      </w:r>
      <w:r w:rsidR="00E7424C" w:rsidRPr="005E6DC9">
        <w:rPr>
          <w:rFonts w:ascii="Calibri" w:hAnsi="Calibri" w:cs="Calibri"/>
          <w:sz w:val="28"/>
          <w:szCs w:val="28"/>
        </w:rPr>
        <w:t xml:space="preserve"> robót</w:t>
      </w:r>
    </w:p>
    <w:p w14:paraId="6F36A064" w14:textId="27F1D1AB" w:rsidR="007D09ED" w:rsidRDefault="007D09ED" w:rsidP="007D09ED">
      <w:pPr>
        <w:widowControl w:val="0"/>
        <w:numPr>
          <w:ilvl w:val="0"/>
          <w:numId w:val="11"/>
        </w:numPr>
        <w:autoSpaceDE w:val="0"/>
        <w:autoSpaceDN w:val="0"/>
        <w:adjustRightInd w:val="0"/>
        <w:spacing w:line="276" w:lineRule="auto"/>
        <w:ind w:left="426" w:hanging="426"/>
        <w:jc w:val="both"/>
        <w:rPr>
          <w:rFonts w:ascii="Calibri" w:hAnsi="Calibri" w:cs="Calibri"/>
        </w:rPr>
      </w:pPr>
      <w:r w:rsidRPr="00D05F63">
        <w:rPr>
          <w:rFonts w:ascii="Calibri" w:hAnsi="Calibri" w:cs="Calibri"/>
        </w:rPr>
        <w:t>Strony przewidują dokonywanie odbiorów robót ulegających zakryciu, odbioru końcowego robót oraz odbiorów gwarancyjnych.</w:t>
      </w:r>
    </w:p>
    <w:p w14:paraId="7BEBEFCE" w14:textId="77777777" w:rsidR="002849A4" w:rsidRDefault="007D09ED" w:rsidP="007D09ED">
      <w:pPr>
        <w:widowControl w:val="0"/>
        <w:numPr>
          <w:ilvl w:val="0"/>
          <w:numId w:val="11"/>
        </w:numPr>
        <w:autoSpaceDE w:val="0"/>
        <w:autoSpaceDN w:val="0"/>
        <w:adjustRightInd w:val="0"/>
        <w:spacing w:line="276" w:lineRule="auto"/>
        <w:ind w:left="426" w:hanging="426"/>
        <w:jc w:val="both"/>
        <w:rPr>
          <w:rFonts w:ascii="Calibri" w:hAnsi="Calibri" w:cs="Calibri"/>
        </w:rPr>
      </w:pPr>
      <w:r w:rsidRPr="00D05F63">
        <w:rPr>
          <w:rFonts w:ascii="Calibri" w:hAnsi="Calibri" w:cs="Calibri"/>
        </w:rPr>
        <w:t xml:space="preserve">Odbiory będą przeprowadzane komisyjnie przy udziale upoważnionych przedstawicieli Zamawiającego, w tym Inspektora Nadzoru Inwestorskiego i upoważnionych przedstawicieli Wykonawcy. </w:t>
      </w:r>
    </w:p>
    <w:p w14:paraId="1DB42034" w14:textId="04102F1C" w:rsidR="007D09ED" w:rsidRDefault="007D09ED" w:rsidP="007D09ED">
      <w:pPr>
        <w:widowControl w:val="0"/>
        <w:numPr>
          <w:ilvl w:val="0"/>
          <w:numId w:val="11"/>
        </w:numPr>
        <w:autoSpaceDE w:val="0"/>
        <w:autoSpaceDN w:val="0"/>
        <w:adjustRightInd w:val="0"/>
        <w:spacing w:line="276" w:lineRule="auto"/>
        <w:ind w:left="426" w:hanging="426"/>
        <w:jc w:val="both"/>
        <w:rPr>
          <w:rFonts w:ascii="Calibri" w:hAnsi="Calibri" w:cs="Calibri"/>
        </w:rPr>
      </w:pPr>
      <w:r w:rsidRPr="00D05F63">
        <w:rPr>
          <w:rFonts w:ascii="Calibri" w:hAnsi="Calibri" w:cs="Calibri"/>
        </w:rPr>
        <w:t xml:space="preserve">Wykonawca jest zobowiązany zgłosić Inspektorowi Nadzoru Inwestorskiego gotowość do odbioru robót zanikających i ulegających zakryciu. Inspektor Nadzoru Inwestorskiego dokona </w:t>
      </w:r>
      <w:r w:rsidRPr="00D05F63">
        <w:rPr>
          <w:rFonts w:ascii="Calibri" w:hAnsi="Calibri" w:cs="Calibri"/>
        </w:rPr>
        <w:lastRenderedPageBreak/>
        <w:t>odbioru zgłoszonych przez Wykonawcę robót zanikających i</w:t>
      </w:r>
      <w:r w:rsidR="009E3993">
        <w:rPr>
          <w:rFonts w:ascii="Calibri" w:hAnsi="Calibri" w:cs="Calibri"/>
        </w:rPr>
        <w:t> </w:t>
      </w:r>
      <w:r w:rsidRPr="00D05F63">
        <w:rPr>
          <w:rFonts w:ascii="Calibri" w:hAnsi="Calibri" w:cs="Calibri"/>
        </w:rPr>
        <w:t xml:space="preserve">ulegających zakryciu niezwłocznie, nie później jednak niż w terminie </w:t>
      </w:r>
      <w:r w:rsidR="009E3993">
        <w:rPr>
          <w:rFonts w:ascii="Calibri" w:hAnsi="Calibri" w:cs="Calibri"/>
        </w:rPr>
        <w:t>2</w:t>
      </w:r>
      <w:r w:rsidRPr="00D05F63">
        <w:rPr>
          <w:rFonts w:ascii="Calibri" w:hAnsi="Calibri" w:cs="Calibri"/>
        </w:rPr>
        <w:t xml:space="preserve"> dni roboczych od d</w:t>
      </w:r>
      <w:r w:rsidR="009E3993">
        <w:rPr>
          <w:rFonts w:ascii="Calibri" w:hAnsi="Calibri" w:cs="Calibri"/>
        </w:rPr>
        <w:t>nia</w:t>
      </w:r>
      <w:r w:rsidRPr="00D05F63">
        <w:rPr>
          <w:rFonts w:ascii="Calibri" w:hAnsi="Calibri" w:cs="Calibri"/>
        </w:rPr>
        <w:t xml:space="preserve"> zgłoszenia gotowości do odbioru.                              </w:t>
      </w:r>
    </w:p>
    <w:p w14:paraId="224438BE" w14:textId="2D4AC8C8" w:rsidR="007D09ED" w:rsidRDefault="007D09ED" w:rsidP="007D09ED">
      <w:pPr>
        <w:widowControl w:val="0"/>
        <w:numPr>
          <w:ilvl w:val="0"/>
          <w:numId w:val="11"/>
        </w:numPr>
        <w:autoSpaceDE w:val="0"/>
        <w:autoSpaceDN w:val="0"/>
        <w:adjustRightInd w:val="0"/>
        <w:spacing w:line="276" w:lineRule="auto"/>
        <w:ind w:left="426" w:hanging="426"/>
        <w:jc w:val="both"/>
        <w:rPr>
          <w:rFonts w:ascii="Calibri" w:hAnsi="Calibri" w:cs="Calibri"/>
        </w:rPr>
      </w:pPr>
      <w:r w:rsidRPr="00D05F63">
        <w:rPr>
          <w:rFonts w:ascii="Calibri" w:hAnsi="Calibri" w:cs="Calibri"/>
        </w:rPr>
        <w:t xml:space="preserve">Jeżeli Inspektor Nadzoru Inwestorskiego uzna odbiór robót zanikających lub ulegających zakryciu za zbędny, jest zobowiązany powiadomić o tym Wykonawcę niezwłocznie, nie później niż w terminie </w:t>
      </w:r>
      <w:r w:rsidR="009E3993">
        <w:rPr>
          <w:rFonts w:ascii="Calibri" w:hAnsi="Calibri" w:cs="Calibri"/>
        </w:rPr>
        <w:t>2</w:t>
      </w:r>
      <w:r w:rsidRPr="00D05F63">
        <w:rPr>
          <w:rFonts w:ascii="Calibri" w:hAnsi="Calibri" w:cs="Calibri"/>
        </w:rPr>
        <w:t xml:space="preserve"> dni</w:t>
      </w:r>
      <w:r w:rsidR="002849A4">
        <w:rPr>
          <w:rFonts w:ascii="Calibri" w:hAnsi="Calibri" w:cs="Calibri"/>
        </w:rPr>
        <w:t xml:space="preserve"> roboczych</w:t>
      </w:r>
      <w:r w:rsidRPr="00D05F63">
        <w:rPr>
          <w:rFonts w:ascii="Calibri" w:hAnsi="Calibri" w:cs="Calibri"/>
        </w:rPr>
        <w:t xml:space="preserve"> od daty powiadomienia.</w:t>
      </w:r>
    </w:p>
    <w:p w14:paraId="2E41A04D" w14:textId="6DA9F66F" w:rsidR="007D09ED" w:rsidRDefault="007D09ED" w:rsidP="007D09ED">
      <w:pPr>
        <w:widowControl w:val="0"/>
        <w:numPr>
          <w:ilvl w:val="0"/>
          <w:numId w:val="11"/>
        </w:numPr>
        <w:autoSpaceDE w:val="0"/>
        <w:autoSpaceDN w:val="0"/>
        <w:adjustRightInd w:val="0"/>
        <w:spacing w:line="276" w:lineRule="auto"/>
        <w:ind w:left="426" w:hanging="426"/>
        <w:jc w:val="both"/>
        <w:rPr>
          <w:rFonts w:ascii="Calibri" w:hAnsi="Calibri" w:cs="Calibri"/>
        </w:rPr>
      </w:pPr>
      <w:r w:rsidRPr="00D05F63">
        <w:rPr>
          <w:rFonts w:ascii="Calibri" w:hAnsi="Calibri" w:cs="Calibri"/>
        </w:rPr>
        <w:t>W przypadku niezgłoszenia Inspektorowi Nadzoru Inwestorskiego gotowości do odbioru robót zanikających lub ulegających zakryciu lub dokonania zakrycia tych robót przed ich odbiorem, Wykonawca jest zobowiązany odkryć lub wykonać otwory niezbędne dla zbadania robót, a</w:t>
      </w:r>
      <w:r w:rsidR="009E3993">
        <w:rPr>
          <w:rFonts w:ascii="Calibri" w:hAnsi="Calibri" w:cs="Calibri"/>
        </w:rPr>
        <w:t> </w:t>
      </w:r>
      <w:r w:rsidRPr="00D05F63">
        <w:rPr>
          <w:rFonts w:ascii="Calibri" w:hAnsi="Calibri" w:cs="Calibri"/>
        </w:rPr>
        <w:t xml:space="preserve">następnie na własny koszt przywrócić stan poprzedni.  </w:t>
      </w:r>
    </w:p>
    <w:p w14:paraId="2B391919" w14:textId="77777777" w:rsidR="007D09ED" w:rsidRDefault="007D09ED" w:rsidP="007D09ED">
      <w:pPr>
        <w:widowControl w:val="0"/>
        <w:numPr>
          <w:ilvl w:val="0"/>
          <w:numId w:val="11"/>
        </w:numPr>
        <w:autoSpaceDE w:val="0"/>
        <w:autoSpaceDN w:val="0"/>
        <w:adjustRightInd w:val="0"/>
        <w:spacing w:line="276" w:lineRule="auto"/>
        <w:ind w:left="426" w:hanging="426"/>
        <w:jc w:val="both"/>
        <w:rPr>
          <w:rFonts w:ascii="Calibri" w:hAnsi="Calibri" w:cs="Calibri"/>
        </w:rPr>
      </w:pPr>
      <w:r w:rsidRPr="00D05F63">
        <w:rPr>
          <w:rFonts w:ascii="Calibri" w:hAnsi="Calibri" w:cs="Calibri"/>
        </w:rPr>
        <w:t>Odbiór końcowy robót zostanie zorganizowany przez Zamawiającego w terminie 7 dni od daty pisemnego zgłoszenia Wykonawcy gotowości do odbioru wykonanych robót, potwierdzonego przez Inspektora Nadzoru Inwestorskiego.</w:t>
      </w:r>
    </w:p>
    <w:p w14:paraId="488495CB" w14:textId="7B2305D4" w:rsidR="007D09ED" w:rsidRDefault="007D09ED" w:rsidP="007D09ED">
      <w:pPr>
        <w:widowControl w:val="0"/>
        <w:numPr>
          <w:ilvl w:val="0"/>
          <w:numId w:val="11"/>
        </w:numPr>
        <w:autoSpaceDE w:val="0"/>
        <w:autoSpaceDN w:val="0"/>
        <w:adjustRightInd w:val="0"/>
        <w:spacing w:line="276" w:lineRule="auto"/>
        <w:ind w:left="426" w:hanging="426"/>
        <w:jc w:val="both"/>
        <w:rPr>
          <w:rFonts w:ascii="Calibri" w:hAnsi="Calibri" w:cs="Calibri"/>
        </w:rPr>
      </w:pPr>
      <w:r w:rsidRPr="00D05F63">
        <w:rPr>
          <w:rFonts w:ascii="Calibri" w:hAnsi="Calibri" w:cs="Calibri"/>
        </w:rPr>
        <w:t>W celu dokonania odbioru końcowego Wykonawca przedstawi Zamawiającemu komplet dokumentów pozwalających na ocenę prawidłowego wykonania przedmiotu odbioru, a</w:t>
      </w:r>
      <w:r w:rsidR="009E3993">
        <w:rPr>
          <w:rFonts w:ascii="Calibri" w:hAnsi="Calibri" w:cs="Calibri"/>
        </w:rPr>
        <w:t> </w:t>
      </w:r>
      <w:r w:rsidRPr="00D05F63">
        <w:rPr>
          <w:rFonts w:ascii="Calibri" w:hAnsi="Calibri" w:cs="Calibri"/>
        </w:rPr>
        <w:t>w</w:t>
      </w:r>
      <w:r w:rsidR="009E3993">
        <w:rPr>
          <w:rFonts w:ascii="Calibri" w:hAnsi="Calibri" w:cs="Calibri"/>
        </w:rPr>
        <w:t> </w:t>
      </w:r>
      <w:r w:rsidRPr="00D05F63">
        <w:rPr>
          <w:rFonts w:ascii="Calibri" w:hAnsi="Calibri" w:cs="Calibri"/>
        </w:rPr>
        <w:t>szczególności: zaświadczenia właściwych jednostek i organów, świadectwa kontroli jakości, certyfikaty i aprobaty techniczne, kosztorys powykonawczy oraz dokumentację powykonawczą ze wszystkimi zmianami dokonanymi w toku budowy. Koszt uzyskania tych dokumentów obciąża Wykonawcę.</w:t>
      </w:r>
    </w:p>
    <w:p w14:paraId="2173720D" w14:textId="65929F65" w:rsidR="007D09ED" w:rsidRPr="00D05F63" w:rsidRDefault="007D09ED" w:rsidP="007D09ED">
      <w:pPr>
        <w:widowControl w:val="0"/>
        <w:numPr>
          <w:ilvl w:val="0"/>
          <w:numId w:val="11"/>
        </w:numPr>
        <w:autoSpaceDE w:val="0"/>
        <w:autoSpaceDN w:val="0"/>
        <w:adjustRightInd w:val="0"/>
        <w:spacing w:line="276" w:lineRule="auto"/>
        <w:ind w:left="426" w:hanging="426"/>
        <w:jc w:val="both"/>
        <w:rPr>
          <w:rFonts w:ascii="Calibri" w:hAnsi="Calibri" w:cs="Calibri"/>
        </w:rPr>
      </w:pPr>
      <w:r w:rsidRPr="00D05F63">
        <w:rPr>
          <w:rFonts w:ascii="Calibri" w:hAnsi="Calibri" w:cs="Calibri"/>
        </w:rPr>
        <w:t>Jeżeli podczas odbioru końcowego zostanie stwierdzone, że roboty budowlane będące jego przedmiotem nie są gotowe do odbioru z powodu ich niezakończenia, z powodu wystąpienia istotnych wad uniemożliwiających użytkowanie obiektu zgodnie z jego przeznaczeniem, Zamawiający przerwie czynności odbioru, wyznaczając Wykonawcy termin do wykonania niezbędnych robót związanych z usunięciem wad, uwzględniając ich złożoność techniczną, a</w:t>
      </w:r>
      <w:r w:rsidR="009E3993">
        <w:rPr>
          <w:rFonts w:ascii="Calibri" w:hAnsi="Calibri" w:cs="Calibri"/>
        </w:rPr>
        <w:t> </w:t>
      </w:r>
      <w:r w:rsidRPr="00D05F63">
        <w:rPr>
          <w:rFonts w:ascii="Calibri" w:hAnsi="Calibri" w:cs="Calibri"/>
        </w:rPr>
        <w:t xml:space="preserve">po jego upływie powrócić do wykonywania czynności Odbioru końcowego. </w:t>
      </w:r>
    </w:p>
    <w:p w14:paraId="64EB2660" w14:textId="77777777" w:rsidR="007D09ED" w:rsidRPr="00D05F63" w:rsidRDefault="007D09ED" w:rsidP="007D09ED">
      <w:pPr>
        <w:widowControl w:val="0"/>
        <w:numPr>
          <w:ilvl w:val="0"/>
          <w:numId w:val="11"/>
        </w:numPr>
        <w:autoSpaceDE w:val="0"/>
        <w:autoSpaceDN w:val="0"/>
        <w:adjustRightInd w:val="0"/>
        <w:spacing w:line="276" w:lineRule="auto"/>
        <w:ind w:left="426" w:hanging="426"/>
        <w:jc w:val="both"/>
        <w:rPr>
          <w:rFonts w:ascii="Calibri" w:hAnsi="Calibri" w:cs="Calibri"/>
        </w:rPr>
      </w:pPr>
      <w:r w:rsidRPr="00D05F63">
        <w:rPr>
          <w:rFonts w:ascii="Calibri" w:hAnsi="Calibri" w:cs="Calibri"/>
        </w:rPr>
        <w:t>Jeżeli podczas odbioru końcowego zostaną stwierdzone wady, które nie uniemożliwiają korzystania z przedmiotu umowy, to Zamawiający dokonuje odbioru przedmiot umowy i:</w:t>
      </w:r>
    </w:p>
    <w:p w14:paraId="2C2C1FEC" w14:textId="45B50799" w:rsidR="007D09ED" w:rsidRDefault="00042E1E" w:rsidP="007D09ED">
      <w:pPr>
        <w:widowControl w:val="0"/>
        <w:autoSpaceDE w:val="0"/>
        <w:autoSpaceDN w:val="0"/>
        <w:adjustRightInd w:val="0"/>
        <w:spacing w:line="276" w:lineRule="auto"/>
        <w:ind w:left="426"/>
        <w:jc w:val="both"/>
        <w:rPr>
          <w:rFonts w:ascii="Calibri" w:hAnsi="Calibri" w:cs="Calibri"/>
        </w:rPr>
      </w:pPr>
      <w:r>
        <w:rPr>
          <w:rFonts w:ascii="Calibri" w:hAnsi="Calibri" w:cs="Calibri"/>
        </w:rPr>
        <w:t>9</w:t>
      </w:r>
      <w:r w:rsidR="007D09ED" w:rsidRPr="00D05F63">
        <w:rPr>
          <w:rFonts w:ascii="Calibri" w:hAnsi="Calibri" w:cs="Calibri"/>
        </w:rPr>
        <w:t>.1. jeżeli jest możliwe usunięcie stwierdzonych wad, to Wykonawca zobowiązany jest do ich usunięcia w uzgodnionym przez Strony umowy terminie. Usunięcie wad Strony potwierdzają w podpisanym protokole. Jeżeli wady nie zostaną usunięte w wyznaczonym terminie, to</w:t>
      </w:r>
      <w:r w:rsidR="009E3993">
        <w:rPr>
          <w:rFonts w:ascii="Calibri" w:hAnsi="Calibri" w:cs="Calibri"/>
        </w:rPr>
        <w:t> </w:t>
      </w:r>
      <w:r w:rsidR="007D09ED" w:rsidRPr="00D05F63">
        <w:rPr>
          <w:rFonts w:ascii="Calibri" w:hAnsi="Calibri" w:cs="Calibri"/>
        </w:rPr>
        <w:t>Wykonawcy zostaną naliczone kary umowne, o których mowa w § 1</w:t>
      </w:r>
      <w:r w:rsidR="009B3A34">
        <w:rPr>
          <w:rFonts w:ascii="Calibri" w:hAnsi="Calibri" w:cs="Calibri"/>
        </w:rPr>
        <w:t>2</w:t>
      </w:r>
      <w:r w:rsidR="007D09ED" w:rsidRPr="00D05F63">
        <w:rPr>
          <w:rFonts w:ascii="Calibri" w:hAnsi="Calibri" w:cs="Calibri"/>
        </w:rPr>
        <w:t xml:space="preserve"> ust. 1 lit. c niniejszej umowy. W przypadku gdy Wykonawca odmówi usunięcia wad lub nie usunie ich w</w:t>
      </w:r>
      <w:r w:rsidR="009E3993">
        <w:rPr>
          <w:rFonts w:ascii="Calibri" w:hAnsi="Calibri" w:cs="Calibri"/>
        </w:rPr>
        <w:t> </w:t>
      </w:r>
      <w:r w:rsidR="007D09ED" w:rsidRPr="00D05F63">
        <w:rPr>
          <w:rFonts w:ascii="Calibri" w:hAnsi="Calibri" w:cs="Calibri"/>
        </w:rPr>
        <w:t>wyznaczonym terminie, Zamawiający ma prawo zlecić usunięcie wad osobie trzeciej na</w:t>
      </w:r>
      <w:r w:rsidR="009E3993">
        <w:rPr>
          <w:rFonts w:ascii="Calibri" w:hAnsi="Calibri" w:cs="Calibri"/>
        </w:rPr>
        <w:t> </w:t>
      </w:r>
      <w:r w:rsidR="007D09ED" w:rsidRPr="00D05F63">
        <w:rPr>
          <w:rFonts w:ascii="Calibri" w:hAnsi="Calibri" w:cs="Calibri"/>
        </w:rPr>
        <w:t>koszt i ryzyko Wykonawcy, a koszty z tym związane pokryje z zabezpieczenia należytego wykonania umowy, a gdy kwota ta okaże się niewystarczająca, Zamawiający będzie dochodził od Wykonawcy zwrotu kosztów na zasadach ogólnych;</w:t>
      </w:r>
    </w:p>
    <w:p w14:paraId="33D15B8E" w14:textId="79FB5122" w:rsidR="007D09ED" w:rsidRPr="00D05F63" w:rsidRDefault="00042E1E" w:rsidP="007D09ED">
      <w:pPr>
        <w:widowControl w:val="0"/>
        <w:autoSpaceDE w:val="0"/>
        <w:autoSpaceDN w:val="0"/>
        <w:adjustRightInd w:val="0"/>
        <w:spacing w:line="276" w:lineRule="auto"/>
        <w:ind w:left="426"/>
        <w:jc w:val="both"/>
        <w:rPr>
          <w:rFonts w:ascii="Calibri" w:hAnsi="Calibri" w:cs="Calibri"/>
        </w:rPr>
      </w:pPr>
      <w:r>
        <w:rPr>
          <w:rFonts w:ascii="Calibri" w:hAnsi="Calibri" w:cs="Calibri"/>
        </w:rPr>
        <w:t>9</w:t>
      </w:r>
      <w:r w:rsidR="007D09ED">
        <w:rPr>
          <w:rFonts w:ascii="Calibri" w:hAnsi="Calibri" w:cs="Calibri"/>
        </w:rPr>
        <w:t xml:space="preserve">.2. </w:t>
      </w:r>
      <w:r w:rsidR="007D09ED" w:rsidRPr="00D05F63">
        <w:rPr>
          <w:rFonts w:ascii="Calibri" w:hAnsi="Calibri" w:cs="Calibri"/>
        </w:rPr>
        <w:t>jeżeli wady nie nadają się do usunięcia, to Zamawiający obniża wynagrodzenie Wykonawcy odpowiednio do utraconej wartości użytkowej, estetycznej i technicznej. Wartość, o którą zostanie obniżone wynagrodzenie ustali Inspektor Nadzoru Inwestorskiego, na co Wykonawca wyraża zgodę.</w:t>
      </w:r>
    </w:p>
    <w:p w14:paraId="01B2209F" w14:textId="77777777" w:rsidR="007D09ED" w:rsidRDefault="007D09ED" w:rsidP="007D09ED">
      <w:pPr>
        <w:widowControl w:val="0"/>
        <w:numPr>
          <w:ilvl w:val="0"/>
          <w:numId w:val="11"/>
        </w:numPr>
        <w:autoSpaceDE w:val="0"/>
        <w:autoSpaceDN w:val="0"/>
        <w:adjustRightInd w:val="0"/>
        <w:spacing w:line="276" w:lineRule="auto"/>
        <w:ind w:left="426" w:hanging="426"/>
        <w:jc w:val="both"/>
        <w:rPr>
          <w:rFonts w:ascii="Calibri" w:hAnsi="Calibri" w:cs="Calibri"/>
        </w:rPr>
      </w:pPr>
      <w:r w:rsidRPr="00D05F63">
        <w:rPr>
          <w:rFonts w:ascii="Calibri" w:hAnsi="Calibri" w:cs="Calibri"/>
        </w:rPr>
        <w:t>Komisja po dokonaniu czynności odbioru sporządza Protokół Odbioru Końcowego Robót. Podpisany Protokół jest podstawą do dokonania rozliczenia przedmiotu umowy.</w:t>
      </w:r>
    </w:p>
    <w:p w14:paraId="299A128F" w14:textId="77777777" w:rsidR="007D09ED" w:rsidRDefault="007D09ED" w:rsidP="007D09ED">
      <w:pPr>
        <w:widowControl w:val="0"/>
        <w:numPr>
          <w:ilvl w:val="0"/>
          <w:numId w:val="11"/>
        </w:numPr>
        <w:autoSpaceDE w:val="0"/>
        <w:autoSpaceDN w:val="0"/>
        <w:adjustRightInd w:val="0"/>
        <w:spacing w:line="276" w:lineRule="auto"/>
        <w:ind w:left="426" w:hanging="426"/>
        <w:jc w:val="both"/>
        <w:rPr>
          <w:rFonts w:ascii="Calibri" w:hAnsi="Calibri" w:cs="Calibri"/>
        </w:rPr>
      </w:pPr>
      <w:r w:rsidRPr="00D05F63">
        <w:rPr>
          <w:rFonts w:ascii="Calibri" w:hAnsi="Calibri" w:cs="Calibri"/>
        </w:rPr>
        <w:t>Przeglądy gwarancyjne zostaną przeprowadzone:</w:t>
      </w:r>
    </w:p>
    <w:p w14:paraId="16C6C488" w14:textId="77777777" w:rsidR="007D09ED" w:rsidRDefault="007D09ED" w:rsidP="007D09ED">
      <w:pPr>
        <w:widowControl w:val="0"/>
        <w:autoSpaceDE w:val="0"/>
        <w:autoSpaceDN w:val="0"/>
        <w:adjustRightInd w:val="0"/>
        <w:spacing w:line="276" w:lineRule="auto"/>
        <w:ind w:left="426"/>
        <w:jc w:val="both"/>
        <w:rPr>
          <w:rFonts w:ascii="Calibri" w:hAnsi="Calibri" w:cs="Calibri"/>
        </w:rPr>
      </w:pPr>
      <w:r w:rsidRPr="00D05F63">
        <w:rPr>
          <w:rFonts w:ascii="Calibri" w:hAnsi="Calibri" w:cs="Calibri"/>
        </w:rPr>
        <w:t>nie później niż 30 dni przed upływem okresu rękojmi;</w:t>
      </w:r>
    </w:p>
    <w:p w14:paraId="626E51F2" w14:textId="77777777" w:rsidR="007D09ED" w:rsidRPr="00D05F63" w:rsidRDefault="007D09ED" w:rsidP="007D09ED">
      <w:pPr>
        <w:widowControl w:val="0"/>
        <w:autoSpaceDE w:val="0"/>
        <w:autoSpaceDN w:val="0"/>
        <w:adjustRightInd w:val="0"/>
        <w:spacing w:line="276" w:lineRule="auto"/>
        <w:ind w:left="426"/>
        <w:jc w:val="both"/>
        <w:rPr>
          <w:rFonts w:ascii="Calibri" w:hAnsi="Calibri" w:cs="Calibri"/>
        </w:rPr>
      </w:pPr>
      <w:r w:rsidRPr="00D05F63">
        <w:rPr>
          <w:rFonts w:ascii="Calibri" w:hAnsi="Calibri" w:cs="Calibri"/>
        </w:rPr>
        <w:lastRenderedPageBreak/>
        <w:t>nie później niż 30 dni przed upływem okresu gwarancji jakości.</w:t>
      </w:r>
    </w:p>
    <w:p w14:paraId="3D4AA820" w14:textId="1C549FE3" w:rsidR="007D09ED" w:rsidRDefault="007D09ED" w:rsidP="007D09ED">
      <w:pPr>
        <w:widowControl w:val="0"/>
        <w:numPr>
          <w:ilvl w:val="0"/>
          <w:numId w:val="11"/>
        </w:numPr>
        <w:autoSpaceDE w:val="0"/>
        <w:autoSpaceDN w:val="0"/>
        <w:adjustRightInd w:val="0"/>
        <w:spacing w:line="276" w:lineRule="auto"/>
        <w:ind w:left="426" w:hanging="426"/>
        <w:jc w:val="both"/>
        <w:rPr>
          <w:rFonts w:ascii="Calibri" w:hAnsi="Calibri" w:cs="Calibri"/>
        </w:rPr>
      </w:pPr>
      <w:r w:rsidRPr="00D05F63">
        <w:rPr>
          <w:rFonts w:ascii="Calibri" w:hAnsi="Calibri" w:cs="Calibri"/>
        </w:rPr>
        <w:t>Przeglądy gwarancyjne zostaną przeprowadzone komisyjnie przez upoważnionych przedstawicieli Zamawiającego i Wykonawcy. Z przeprowadzonego przeglądu sporządza się protokół przeglądu gwarancyjnego. Nieobecność Wykonawcy nie wstrzymuje czynności przeglądu, Zamawiający jest wówczas zobowiązany przesłać Wykonawcy protokół przeglądu gwarancyjnego wraz z wezwaniem do usunięcia stwierdzonych wad gwarancyjnych w</w:t>
      </w:r>
      <w:r w:rsidR="009E3993">
        <w:rPr>
          <w:rFonts w:ascii="Calibri" w:hAnsi="Calibri" w:cs="Calibri"/>
        </w:rPr>
        <w:t> </w:t>
      </w:r>
      <w:r w:rsidRPr="00D05F63">
        <w:rPr>
          <w:rFonts w:ascii="Calibri" w:hAnsi="Calibri" w:cs="Calibri"/>
        </w:rPr>
        <w:t xml:space="preserve">określonym przez Zamawiającego terminie, uwzględniającym możliwości techniczne oraz technologiczne dotyczące usunięcia wady. </w:t>
      </w:r>
    </w:p>
    <w:p w14:paraId="7420AD16" w14:textId="77777777" w:rsidR="007D09ED" w:rsidRDefault="007D09ED" w:rsidP="007D09ED">
      <w:pPr>
        <w:widowControl w:val="0"/>
        <w:numPr>
          <w:ilvl w:val="0"/>
          <w:numId w:val="11"/>
        </w:numPr>
        <w:autoSpaceDE w:val="0"/>
        <w:autoSpaceDN w:val="0"/>
        <w:adjustRightInd w:val="0"/>
        <w:spacing w:line="276" w:lineRule="auto"/>
        <w:ind w:left="426" w:hanging="426"/>
        <w:jc w:val="both"/>
        <w:rPr>
          <w:rFonts w:ascii="Calibri" w:hAnsi="Calibri" w:cs="Calibri"/>
        </w:rPr>
      </w:pPr>
      <w:r w:rsidRPr="00D05F63">
        <w:rPr>
          <w:rFonts w:ascii="Calibri" w:hAnsi="Calibri" w:cs="Calibri"/>
        </w:rPr>
        <w:t>Przeglądy gwarancyjne polegają na ocenie stanu technicznego przedmiotu umowy i ocenie jakości wykonanych robót oraz wskazaniu ewentualnych wad ujawnionych w okresie rękojmi lub gwarancji jakości.</w:t>
      </w:r>
    </w:p>
    <w:p w14:paraId="249D208D" w14:textId="38BD8077" w:rsidR="007D09ED" w:rsidRDefault="007D09ED" w:rsidP="007D09ED">
      <w:pPr>
        <w:widowControl w:val="0"/>
        <w:numPr>
          <w:ilvl w:val="0"/>
          <w:numId w:val="11"/>
        </w:numPr>
        <w:autoSpaceDE w:val="0"/>
        <w:autoSpaceDN w:val="0"/>
        <w:adjustRightInd w:val="0"/>
        <w:spacing w:line="276" w:lineRule="auto"/>
        <w:ind w:left="426" w:hanging="426"/>
        <w:jc w:val="both"/>
        <w:rPr>
          <w:rFonts w:ascii="Calibri" w:hAnsi="Calibri" w:cs="Calibri"/>
        </w:rPr>
      </w:pPr>
      <w:r w:rsidRPr="00D05F63">
        <w:rPr>
          <w:rFonts w:ascii="Calibri" w:hAnsi="Calibri" w:cs="Calibri"/>
        </w:rPr>
        <w:t>Jeżeli Wykonawca nie usunie wad ujawnionych w okresie rękojmi i gwarancji jakości w</w:t>
      </w:r>
      <w:r w:rsidR="009E3993">
        <w:rPr>
          <w:rFonts w:ascii="Calibri" w:hAnsi="Calibri" w:cs="Calibri"/>
        </w:rPr>
        <w:t> </w:t>
      </w:r>
      <w:r w:rsidRPr="00D05F63">
        <w:rPr>
          <w:rFonts w:ascii="Calibri" w:hAnsi="Calibri" w:cs="Calibri"/>
        </w:rPr>
        <w:t>określonym przez Zamawiającego terminie, Zamawiający, po uprzednim zawiadomieniu Wykonawcy, jest uprawniony do zlecenia usunięcia wad podmiotowi trzeciemu na koszt i</w:t>
      </w:r>
      <w:r w:rsidR="009E3993">
        <w:rPr>
          <w:rFonts w:ascii="Calibri" w:hAnsi="Calibri" w:cs="Calibri"/>
        </w:rPr>
        <w:t> </w:t>
      </w:r>
      <w:r w:rsidRPr="00D05F63">
        <w:rPr>
          <w:rFonts w:ascii="Calibri" w:hAnsi="Calibri" w:cs="Calibri"/>
        </w:rPr>
        <w:t>ryzyko Wykonawcy.</w:t>
      </w:r>
    </w:p>
    <w:p w14:paraId="3AF688EE" w14:textId="77777777" w:rsidR="007D09ED" w:rsidRPr="00D05F63" w:rsidRDefault="007D09ED" w:rsidP="007D09ED">
      <w:pPr>
        <w:widowControl w:val="0"/>
        <w:numPr>
          <w:ilvl w:val="0"/>
          <w:numId w:val="11"/>
        </w:numPr>
        <w:autoSpaceDE w:val="0"/>
        <w:autoSpaceDN w:val="0"/>
        <w:adjustRightInd w:val="0"/>
        <w:spacing w:line="276" w:lineRule="auto"/>
        <w:ind w:left="426" w:hanging="426"/>
        <w:jc w:val="both"/>
        <w:rPr>
          <w:rFonts w:ascii="Calibri" w:hAnsi="Calibri" w:cs="Calibri"/>
        </w:rPr>
      </w:pPr>
      <w:r w:rsidRPr="00D05F63">
        <w:rPr>
          <w:rFonts w:ascii="Calibri" w:hAnsi="Calibri" w:cs="Calibri"/>
        </w:rPr>
        <w:t>Odbiory gwarancyjne zostaną przeprowadzone po przeglądach gwarancyjnych w okresie rękojmi i gwarancji jakości w celu oceny wykonania robót związanych z usunięciem ewentualnych wad ujawnionych w okresie rękojmi lub gwarancji jakości.</w:t>
      </w:r>
    </w:p>
    <w:p w14:paraId="6419CF3E" w14:textId="7DEDC561" w:rsidR="005C759D" w:rsidRPr="005E6DC9" w:rsidRDefault="004711B7" w:rsidP="00BB45B9">
      <w:pPr>
        <w:pStyle w:val="Nagwek2"/>
        <w:spacing w:before="120" w:after="0"/>
        <w:rPr>
          <w:rFonts w:ascii="Calibri" w:hAnsi="Calibri" w:cs="Calibri"/>
          <w:b w:val="0"/>
          <w:sz w:val="28"/>
          <w:szCs w:val="28"/>
        </w:rPr>
      </w:pPr>
      <w:r w:rsidRPr="005E6DC9">
        <w:rPr>
          <w:rFonts w:ascii="Calibri" w:hAnsi="Calibri" w:cs="Calibri"/>
          <w:sz w:val="28"/>
          <w:szCs w:val="28"/>
        </w:rPr>
        <w:t xml:space="preserve">§ </w:t>
      </w:r>
      <w:r w:rsidR="0066073E" w:rsidRPr="005E6DC9">
        <w:rPr>
          <w:rFonts w:ascii="Calibri" w:hAnsi="Calibri" w:cs="Calibri"/>
          <w:sz w:val="28"/>
          <w:szCs w:val="28"/>
        </w:rPr>
        <w:t>1</w:t>
      </w:r>
      <w:r w:rsidR="009B3A34">
        <w:rPr>
          <w:rFonts w:ascii="Calibri" w:hAnsi="Calibri" w:cs="Calibri"/>
          <w:sz w:val="28"/>
          <w:szCs w:val="28"/>
        </w:rPr>
        <w:t>0</w:t>
      </w:r>
      <w:r w:rsidR="0096555A" w:rsidRPr="005E6DC9">
        <w:rPr>
          <w:rFonts w:ascii="Calibri" w:hAnsi="Calibri" w:cs="Calibri"/>
          <w:sz w:val="28"/>
          <w:szCs w:val="28"/>
        </w:rPr>
        <w:t xml:space="preserve"> </w:t>
      </w:r>
      <w:r w:rsidR="00E7424C" w:rsidRPr="005E6DC9">
        <w:rPr>
          <w:rFonts w:ascii="Calibri" w:hAnsi="Calibri" w:cs="Calibri"/>
          <w:sz w:val="28"/>
          <w:szCs w:val="28"/>
        </w:rPr>
        <w:t>Rękojmia i gwarancja</w:t>
      </w:r>
    </w:p>
    <w:p w14:paraId="662E47DB" w14:textId="0B5A3CAF" w:rsidR="004929C2" w:rsidRPr="004929C2" w:rsidRDefault="004929C2" w:rsidP="004929C2">
      <w:pPr>
        <w:pStyle w:val="Akapitzlist"/>
        <w:numPr>
          <w:ilvl w:val="1"/>
          <w:numId w:val="13"/>
        </w:numPr>
        <w:ind w:left="426" w:hanging="426"/>
        <w:jc w:val="both"/>
        <w:rPr>
          <w:rFonts w:ascii="Calibri" w:hAnsi="Calibri" w:cs="Calibri"/>
          <w:sz w:val="24"/>
        </w:rPr>
      </w:pPr>
      <w:r w:rsidRPr="004929C2">
        <w:rPr>
          <w:rFonts w:ascii="Calibri" w:hAnsi="Calibri" w:cs="Calibri"/>
          <w:sz w:val="24"/>
        </w:rPr>
        <w:t>Wykonawc</w:t>
      </w:r>
      <w:r>
        <w:rPr>
          <w:rFonts w:ascii="Calibri" w:hAnsi="Calibri" w:cs="Calibri"/>
          <w:sz w:val="24"/>
        </w:rPr>
        <w:t>a</w:t>
      </w:r>
      <w:r w:rsidRPr="004929C2">
        <w:rPr>
          <w:rFonts w:ascii="Calibri" w:hAnsi="Calibri" w:cs="Calibri"/>
          <w:sz w:val="24"/>
        </w:rPr>
        <w:t xml:space="preserve"> ponosi odpowiedzialność z tytułu rękojmi za wady przedmiotu umowy na</w:t>
      </w:r>
      <w:r>
        <w:rPr>
          <w:rFonts w:ascii="Calibri" w:hAnsi="Calibri" w:cs="Calibri"/>
          <w:sz w:val="24"/>
        </w:rPr>
        <w:t xml:space="preserve"> </w:t>
      </w:r>
      <w:r w:rsidRPr="004929C2">
        <w:rPr>
          <w:rFonts w:ascii="Calibri" w:hAnsi="Calibri" w:cs="Calibri"/>
          <w:sz w:val="24"/>
        </w:rPr>
        <w:t>zasadach określonych w ustawie - kodeks cywilny.</w:t>
      </w:r>
    </w:p>
    <w:p w14:paraId="57A4C221" w14:textId="4D7A0631" w:rsidR="008E1C94" w:rsidRPr="00602474" w:rsidRDefault="00700B1C" w:rsidP="0012672A">
      <w:pPr>
        <w:pStyle w:val="Akapitzlist"/>
        <w:numPr>
          <w:ilvl w:val="1"/>
          <w:numId w:val="13"/>
        </w:numPr>
        <w:tabs>
          <w:tab w:val="left" w:pos="-142"/>
        </w:tabs>
        <w:ind w:left="426" w:hanging="426"/>
        <w:jc w:val="both"/>
        <w:rPr>
          <w:rFonts w:ascii="Calibri" w:hAnsi="Calibri" w:cs="Calibri"/>
          <w:sz w:val="24"/>
        </w:rPr>
      </w:pPr>
      <w:r w:rsidRPr="00602474">
        <w:rPr>
          <w:rFonts w:ascii="Calibri" w:hAnsi="Calibri" w:cs="Calibri"/>
          <w:sz w:val="24"/>
        </w:rPr>
        <w:t>Wykonawca udziela Zamawiając</w:t>
      </w:r>
      <w:r w:rsidR="001F76D7" w:rsidRPr="00602474">
        <w:rPr>
          <w:rFonts w:ascii="Calibri" w:hAnsi="Calibri" w:cs="Calibri"/>
          <w:sz w:val="24"/>
        </w:rPr>
        <w:t>emu gwarancji jakości na</w:t>
      </w:r>
      <w:r w:rsidR="0012672A" w:rsidRPr="00602474">
        <w:rPr>
          <w:rFonts w:ascii="Calibri" w:hAnsi="Calibri" w:cs="Calibri"/>
          <w:sz w:val="24"/>
        </w:rPr>
        <w:t xml:space="preserve"> każdy z elementów przedmiotu umowy na </w:t>
      </w:r>
      <w:r w:rsidR="001F76D7" w:rsidRPr="00602474">
        <w:rPr>
          <w:rFonts w:ascii="Calibri" w:hAnsi="Calibri" w:cs="Calibri"/>
          <w:sz w:val="24"/>
        </w:rPr>
        <w:t xml:space="preserve">okres </w:t>
      </w:r>
      <w:r w:rsidR="0051179F">
        <w:rPr>
          <w:rFonts w:ascii="Calibri" w:hAnsi="Calibri" w:cs="Calibri"/>
          <w:sz w:val="24"/>
        </w:rPr>
        <w:t>…….….</w:t>
      </w:r>
      <w:r w:rsidR="00775EBD">
        <w:rPr>
          <w:rFonts w:ascii="Calibri" w:hAnsi="Calibri" w:cs="Calibri"/>
          <w:sz w:val="24"/>
        </w:rPr>
        <w:t xml:space="preserve"> </w:t>
      </w:r>
      <w:r w:rsidR="001F76D7" w:rsidRPr="00602474">
        <w:rPr>
          <w:rFonts w:ascii="Calibri" w:hAnsi="Calibri" w:cs="Calibri"/>
          <w:sz w:val="24"/>
        </w:rPr>
        <w:t>miesięcy</w:t>
      </w:r>
      <w:r w:rsidR="0012672A" w:rsidRPr="00602474">
        <w:rPr>
          <w:rFonts w:ascii="Calibri" w:hAnsi="Calibri" w:cs="Calibri"/>
          <w:sz w:val="24"/>
        </w:rPr>
        <w:t xml:space="preserve"> licząc od dnia dokonania odbioru końcowego robót</w:t>
      </w:r>
      <w:r w:rsidR="001F76D7" w:rsidRPr="00602474">
        <w:rPr>
          <w:rFonts w:ascii="Calibri" w:hAnsi="Calibri" w:cs="Calibri"/>
          <w:sz w:val="24"/>
        </w:rPr>
        <w:t>, zgodnie z warun</w:t>
      </w:r>
      <w:r w:rsidR="008E1C94" w:rsidRPr="00602474">
        <w:rPr>
          <w:rFonts w:ascii="Calibri" w:hAnsi="Calibri" w:cs="Calibri"/>
          <w:sz w:val="24"/>
        </w:rPr>
        <w:t>kami przedstawionymi w ofercie</w:t>
      </w:r>
      <w:r w:rsidR="0012672A" w:rsidRPr="00602474">
        <w:rPr>
          <w:rFonts w:ascii="Calibri" w:hAnsi="Calibri" w:cs="Calibri"/>
          <w:sz w:val="24"/>
        </w:rPr>
        <w:t>.</w:t>
      </w:r>
    </w:p>
    <w:p w14:paraId="5F48FFBA" w14:textId="68C33737" w:rsidR="003B7319" w:rsidRPr="00602474" w:rsidRDefault="003B7319" w:rsidP="0012672A">
      <w:pPr>
        <w:pStyle w:val="Akapitzlist"/>
        <w:numPr>
          <w:ilvl w:val="1"/>
          <w:numId w:val="13"/>
        </w:numPr>
        <w:tabs>
          <w:tab w:val="left" w:pos="-142"/>
        </w:tabs>
        <w:ind w:left="426" w:hanging="426"/>
        <w:jc w:val="both"/>
        <w:rPr>
          <w:rFonts w:ascii="Calibri" w:hAnsi="Calibri" w:cs="Calibri"/>
          <w:sz w:val="24"/>
        </w:rPr>
      </w:pPr>
      <w:r w:rsidRPr="00602474">
        <w:rPr>
          <w:rFonts w:ascii="Calibri" w:hAnsi="Calibri" w:cs="Calibri"/>
          <w:sz w:val="24"/>
        </w:rPr>
        <w:t>Gwarancja obejmuje:</w:t>
      </w:r>
    </w:p>
    <w:p w14:paraId="0A396186" w14:textId="77777777" w:rsidR="0063770A" w:rsidRPr="00602474" w:rsidRDefault="0063770A" w:rsidP="0063770A">
      <w:pPr>
        <w:pStyle w:val="Akapitzlist"/>
        <w:numPr>
          <w:ilvl w:val="1"/>
          <w:numId w:val="10"/>
        </w:numPr>
        <w:tabs>
          <w:tab w:val="left" w:pos="-142"/>
        </w:tabs>
        <w:ind w:left="426" w:hanging="426"/>
        <w:jc w:val="both"/>
        <w:rPr>
          <w:rFonts w:ascii="Calibri" w:hAnsi="Calibri" w:cs="Calibri"/>
          <w:sz w:val="24"/>
        </w:rPr>
      </w:pPr>
      <w:r w:rsidRPr="00602474">
        <w:rPr>
          <w:rFonts w:ascii="Calibri" w:hAnsi="Calibri" w:cs="Calibri"/>
          <w:sz w:val="24"/>
        </w:rPr>
        <w:t>Przeglądy gwarancyjne zapewniające bezusterkową eksploatację w okresach udzielonej gwarancji,</w:t>
      </w:r>
    </w:p>
    <w:p w14:paraId="1CD5ECDC" w14:textId="682262E9" w:rsidR="0063770A" w:rsidRPr="00602474" w:rsidRDefault="0063770A" w:rsidP="0063770A">
      <w:pPr>
        <w:pStyle w:val="Akapitzlist"/>
        <w:numPr>
          <w:ilvl w:val="1"/>
          <w:numId w:val="10"/>
        </w:numPr>
        <w:tabs>
          <w:tab w:val="left" w:pos="-142"/>
        </w:tabs>
        <w:ind w:left="426" w:hanging="426"/>
        <w:jc w:val="both"/>
        <w:rPr>
          <w:rFonts w:ascii="Calibri" w:hAnsi="Calibri" w:cs="Calibri"/>
          <w:sz w:val="24"/>
        </w:rPr>
      </w:pPr>
      <w:r w:rsidRPr="00602474">
        <w:rPr>
          <w:rFonts w:ascii="Calibri" w:hAnsi="Calibri" w:cs="Calibri"/>
          <w:sz w:val="24"/>
        </w:rPr>
        <w:t>Usuwanie wszelkich wad i usterek tkwiących w przedmiocie rzeczy w momencie zakończenia realizacji przedmiotu umowy, jak i powstałych w okresie gwarancji.</w:t>
      </w:r>
    </w:p>
    <w:p w14:paraId="4977E3DD" w14:textId="047ACDA6" w:rsidR="008E1C94" w:rsidRPr="00602474" w:rsidRDefault="001F76D7" w:rsidP="0056490D">
      <w:pPr>
        <w:pStyle w:val="Akapitzlist"/>
        <w:numPr>
          <w:ilvl w:val="1"/>
          <w:numId w:val="13"/>
        </w:numPr>
        <w:tabs>
          <w:tab w:val="left" w:pos="-142"/>
        </w:tabs>
        <w:ind w:left="426" w:hanging="426"/>
        <w:jc w:val="both"/>
        <w:rPr>
          <w:rFonts w:ascii="Calibri" w:hAnsi="Calibri" w:cs="Calibri"/>
          <w:sz w:val="24"/>
        </w:rPr>
      </w:pPr>
      <w:r w:rsidRPr="00602474">
        <w:rPr>
          <w:rFonts w:ascii="Calibri" w:hAnsi="Calibri" w:cs="Calibri"/>
          <w:sz w:val="24"/>
        </w:rPr>
        <w:t>Gdyby w okresie gwarancyjnym pojawiły się usterki z powodu niskiej jakości robót, materiału lub wady ukryte, Wykonawca zobowiązany jest na swój koszt usunąć je w terminie wyznaczonym przez Zamawiającego</w:t>
      </w:r>
      <w:r w:rsidR="006D25EE">
        <w:rPr>
          <w:rFonts w:ascii="Calibri" w:hAnsi="Calibri" w:cs="Calibri"/>
          <w:sz w:val="24"/>
        </w:rPr>
        <w:t xml:space="preserve">, </w:t>
      </w:r>
      <w:r w:rsidR="006D25EE" w:rsidRPr="006D25EE">
        <w:rPr>
          <w:rFonts w:ascii="Calibri" w:hAnsi="Calibri" w:cs="Calibri"/>
          <w:sz w:val="24"/>
        </w:rPr>
        <w:t xml:space="preserve">uwzględniającym złożoność techniczną i uwarunkowania technologiczne realizacji tych robót. </w:t>
      </w:r>
      <w:r w:rsidRPr="00602474">
        <w:rPr>
          <w:rFonts w:ascii="Calibri" w:hAnsi="Calibri" w:cs="Calibri"/>
          <w:sz w:val="24"/>
        </w:rPr>
        <w:t xml:space="preserve">W takim przypadku okres gwarancji zostanie przedłużony o czas trwania naprawy. </w:t>
      </w:r>
    </w:p>
    <w:p w14:paraId="176D780B" w14:textId="5C819F36" w:rsidR="008E1C94" w:rsidRPr="00602474" w:rsidRDefault="008E1C94" w:rsidP="0056490D">
      <w:pPr>
        <w:pStyle w:val="Akapitzlist"/>
        <w:numPr>
          <w:ilvl w:val="1"/>
          <w:numId w:val="13"/>
        </w:numPr>
        <w:tabs>
          <w:tab w:val="left" w:pos="-142"/>
        </w:tabs>
        <w:ind w:left="426" w:hanging="426"/>
        <w:jc w:val="both"/>
        <w:rPr>
          <w:rFonts w:ascii="Calibri" w:hAnsi="Calibri" w:cs="Calibri"/>
          <w:sz w:val="24"/>
        </w:rPr>
      </w:pPr>
      <w:r w:rsidRPr="00602474">
        <w:rPr>
          <w:rFonts w:ascii="Calibri" w:hAnsi="Calibri" w:cs="Calibri"/>
          <w:sz w:val="24"/>
        </w:rPr>
        <w:t xml:space="preserve">W przypadku nieprzystąpienia przez Wykonawcę do usunięcia wad w zakreślonym mu terminie Zamawiający może powierzyć usunięcie wad innemu podmiotowi na koszt i ryzyko Wykonawcy. </w:t>
      </w:r>
    </w:p>
    <w:p w14:paraId="5DA300E8" w14:textId="77777777" w:rsidR="001F76D7" w:rsidRPr="00602474" w:rsidRDefault="001F76D7" w:rsidP="0056490D">
      <w:pPr>
        <w:pStyle w:val="Akapitzlist"/>
        <w:numPr>
          <w:ilvl w:val="1"/>
          <w:numId w:val="13"/>
        </w:numPr>
        <w:tabs>
          <w:tab w:val="left" w:pos="-142"/>
        </w:tabs>
        <w:ind w:left="426" w:hanging="426"/>
        <w:jc w:val="both"/>
        <w:rPr>
          <w:rFonts w:ascii="Calibri" w:hAnsi="Calibri" w:cs="Calibri"/>
          <w:sz w:val="24"/>
        </w:rPr>
      </w:pPr>
      <w:r w:rsidRPr="00602474">
        <w:rPr>
          <w:rFonts w:ascii="Calibri" w:hAnsi="Calibri" w:cs="Calibri"/>
          <w:sz w:val="24"/>
        </w:rPr>
        <w:t>Udzielone gwarancja i rękojmia jakości nie naruszają prawa Zamawiającego do dochodzenia roszczeń o naprawienie szkody w pełnej wysokości na zasadach określonych w kodeksie cywilnym.</w:t>
      </w:r>
    </w:p>
    <w:p w14:paraId="27B0BED7" w14:textId="70DFC3FF" w:rsidR="00E7424C" w:rsidRPr="005E6DC9" w:rsidRDefault="004711B7" w:rsidP="00BB45B9">
      <w:pPr>
        <w:pStyle w:val="Nagwek2"/>
        <w:spacing w:before="120" w:after="0"/>
        <w:rPr>
          <w:rFonts w:ascii="Calibri" w:hAnsi="Calibri" w:cs="Calibri"/>
          <w:b w:val="0"/>
          <w:bCs w:val="0"/>
          <w:sz w:val="28"/>
          <w:szCs w:val="28"/>
        </w:rPr>
      </w:pPr>
      <w:r w:rsidRPr="005E6DC9">
        <w:rPr>
          <w:rFonts w:ascii="Calibri" w:hAnsi="Calibri" w:cs="Calibri"/>
          <w:sz w:val="28"/>
          <w:szCs w:val="28"/>
        </w:rPr>
        <w:t xml:space="preserve">§ </w:t>
      </w:r>
      <w:r w:rsidR="00CE0EDD" w:rsidRPr="005E6DC9">
        <w:rPr>
          <w:rFonts w:ascii="Calibri" w:hAnsi="Calibri" w:cs="Calibri"/>
          <w:sz w:val="28"/>
          <w:szCs w:val="28"/>
        </w:rPr>
        <w:t>1</w:t>
      </w:r>
      <w:r w:rsidR="009B3A34">
        <w:rPr>
          <w:rFonts w:ascii="Calibri" w:hAnsi="Calibri" w:cs="Calibri"/>
          <w:sz w:val="28"/>
          <w:szCs w:val="28"/>
        </w:rPr>
        <w:t>1</w:t>
      </w:r>
      <w:r w:rsidR="0096555A" w:rsidRPr="005E6DC9">
        <w:rPr>
          <w:rFonts w:ascii="Calibri" w:hAnsi="Calibri" w:cs="Calibri"/>
          <w:sz w:val="28"/>
          <w:szCs w:val="28"/>
        </w:rPr>
        <w:t xml:space="preserve"> </w:t>
      </w:r>
      <w:r w:rsidR="00E7424C" w:rsidRPr="005E6DC9">
        <w:rPr>
          <w:rFonts w:ascii="Calibri" w:hAnsi="Calibri" w:cs="Calibri"/>
          <w:sz w:val="28"/>
          <w:szCs w:val="28"/>
        </w:rPr>
        <w:t>Odstąpienie od umowy</w:t>
      </w:r>
    </w:p>
    <w:p w14:paraId="3A906F7F" w14:textId="7BD38882" w:rsidR="00F16DA1" w:rsidRPr="00602474" w:rsidRDefault="00BA37D6" w:rsidP="0056490D">
      <w:pPr>
        <w:pStyle w:val="Akapitzlist"/>
        <w:numPr>
          <w:ilvl w:val="0"/>
          <w:numId w:val="8"/>
        </w:numPr>
        <w:autoSpaceDE w:val="0"/>
        <w:autoSpaceDN w:val="0"/>
        <w:adjustRightInd w:val="0"/>
        <w:ind w:left="284" w:hanging="284"/>
        <w:jc w:val="both"/>
        <w:rPr>
          <w:rFonts w:ascii="Calibri" w:hAnsi="Calibri" w:cs="Calibri"/>
          <w:sz w:val="24"/>
        </w:rPr>
      </w:pPr>
      <w:bookmarkStart w:id="3" w:name="_Hlk100740616"/>
      <w:r w:rsidRPr="00602474">
        <w:rPr>
          <w:rFonts w:ascii="Calibri" w:hAnsi="Calibri" w:cs="Calibri"/>
          <w:sz w:val="24"/>
        </w:rPr>
        <w:t>Zamawiający m</w:t>
      </w:r>
      <w:r w:rsidR="00ED20B2" w:rsidRPr="00602474">
        <w:rPr>
          <w:rFonts w:ascii="Calibri" w:hAnsi="Calibri" w:cs="Calibri"/>
          <w:sz w:val="24"/>
        </w:rPr>
        <w:t>oże</w:t>
      </w:r>
      <w:r w:rsidRPr="00602474">
        <w:rPr>
          <w:rFonts w:ascii="Calibri" w:hAnsi="Calibri" w:cs="Calibri"/>
          <w:sz w:val="24"/>
        </w:rPr>
        <w:t xml:space="preserve"> odstąpić od umowy</w:t>
      </w:r>
      <w:r w:rsidR="00F16DA1" w:rsidRPr="00602474">
        <w:rPr>
          <w:rFonts w:ascii="Calibri" w:hAnsi="Calibri" w:cs="Calibri"/>
          <w:sz w:val="24"/>
        </w:rPr>
        <w:t xml:space="preserve"> w następujących przypadkach:</w:t>
      </w:r>
    </w:p>
    <w:bookmarkEnd w:id="3"/>
    <w:p w14:paraId="521234C0" w14:textId="531F7E95" w:rsidR="005F2523" w:rsidRPr="00602474" w:rsidRDefault="005F2523" w:rsidP="0056490D">
      <w:pPr>
        <w:pStyle w:val="Akapitzlist"/>
        <w:numPr>
          <w:ilvl w:val="1"/>
          <w:numId w:val="8"/>
        </w:numPr>
        <w:autoSpaceDE w:val="0"/>
        <w:autoSpaceDN w:val="0"/>
        <w:adjustRightInd w:val="0"/>
        <w:ind w:left="851" w:hanging="567"/>
        <w:jc w:val="both"/>
        <w:rPr>
          <w:rFonts w:ascii="Calibri" w:hAnsi="Calibri" w:cs="Calibri"/>
          <w:sz w:val="24"/>
        </w:rPr>
      </w:pPr>
      <w:r w:rsidRPr="00602474">
        <w:rPr>
          <w:rFonts w:ascii="Calibri" w:hAnsi="Calibri" w:cs="Calibri"/>
          <w:sz w:val="24"/>
        </w:rPr>
        <w:lastRenderedPageBreak/>
        <w:t xml:space="preserve">jeżeli Wykonawca nie rozpoczął robót bez uzasadnionych przyczyn </w:t>
      </w:r>
      <w:r w:rsidR="009B3A34">
        <w:rPr>
          <w:rFonts w:ascii="Calibri" w:hAnsi="Calibri" w:cs="Calibri"/>
          <w:sz w:val="24"/>
        </w:rPr>
        <w:t>lub</w:t>
      </w:r>
      <w:r w:rsidRPr="00602474">
        <w:rPr>
          <w:rFonts w:ascii="Calibri" w:hAnsi="Calibri" w:cs="Calibri"/>
          <w:sz w:val="24"/>
        </w:rPr>
        <w:t xml:space="preserve"> nie kontynuuje </w:t>
      </w:r>
      <w:r w:rsidR="009B3A34">
        <w:rPr>
          <w:rFonts w:ascii="Calibri" w:hAnsi="Calibri" w:cs="Calibri"/>
          <w:sz w:val="24"/>
        </w:rPr>
        <w:t>robót</w:t>
      </w:r>
      <w:r w:rsidRPr="00602474">
        <w:rPr>
          <w:rFonts w:ascii="Calibri" w:hAnsi="Calibri" w:cs="Calibri"/>
          <w:sz w:val="24"/>
        </w:rPr>
        <w:t>, pomimo wezwania Zamawiającego złożonego na piśmie,</w:t>
      </w:r>
    </w:p>
    <w:p w14:paraId="1F7E8CE2" w14:textId="7C23D935" w:rsidR="00F16DA1" w:rsidRPr="00602474" w:rsidRDefault="00BA37D6" w:rsidP="0056490D">
      <w:pPr>
        <w:pStyle w:val="Akapitzlist"/>
        <w:numPr>
          <w:ilvl w:val="1"/>
          <w:numId w:val="8"/>
        </w:numPr>
        <w:autoSpaceDE w:val="0"/>
        <w:autoSpaceDN w:val="0"/>
        <w:adjustRightInd w:val="0"/>
        <w:ind w:left="851" w:hanging="567"/>
        <w:jc w:val="both"/>
        <w:rPr>
          <w:rFonts w:ascii="Calibri" w:hAnsi="Calibri" w:cs="Calibri"/>
          <w:sz w:val="24"/>
        </w:rPr>
      </w:pPr>
      <w:r w:rsidRPr="00602474">
        <w:rPr>
          <w:rFonts w:ascii="Calibri" w:hAnsi="Calibri" w:cs="Calibri"/>
          <w:sz w:val="24"/>
        </w:rPr>
        <w:t xml:space="preserve">jeżeli Wykonawca </w:t>
      </w:r>
      <w:r w:rsidR="005137C3" w:rsidRPr="00602474">
        <w:rPr>
          <w:rFonts w:ascii="Calibri" w:hAnsi="Calibri" w:cs="Calibri"/>
          <w:sz w:val="24"/>
        </w:rPr>
        <w:t>jest w zwłoce</w:t>
      </w:r>
      <w:r w:rsidR="004B0C30" w:rsidRPr="00602474">
        <w:rPr>
          <w:rFonts w:ascii="Calibri" w:hAnsi="Calibri" w:cs="Calibri"/>
          <w:sz w:val="24"/>
        </w:rPr>
        <w:t xml:space="preserve"> z rozpoczęciem lub za</w:t>
      </w:r>
      <w:r w:rsidR="00F16DA1" w:rsidRPr="00602474">
        <w:rPr>
          <w:rFonts w:ascii="Calibri" w:hAnsi="Calibri" w:cs="Calibri"/>
          <w:sz w:val="24"/>
        </w:rPr>
        <w:t xml:space="preserve">kończeniem przedmiotu umowy tak dalece, że nie jest prawdopodobne, żeby zdołał je ukończyć w czasie umówionym, zamawiający może bez wyznaczenia terminu dodatkowego odstąpić </w:t>
      </w:r>
      <w:r w:rsidR="005C759D" w:rsidRPr="00602474">
        <w:rPr>
          <w:rFonts w:ascii="Calibri" w:hAnsi="Calibri" w:cs="Calibri"/>
          <w:sz w:val="24"/>
        </w:rPr>
        <w:t xml:space="preserve">od umowy </w:t>
      </w:r>
      <w:r w:rsidR="00F16DA1" w:rsidRPr="00602474">
        <w:rPr>
          <w:rFonts w:ascii="Calibri" w:hAnsi="Calibri" w:cs="Calibri"/>
          <w:sz w:val="24"/>
        </w:rPr>
        <w:t>jeszcze przed upływem terminu do wykonania przedmiotu umowy</w:t>
      </w:r>
      <w:r w:rsidR="005F2523" w:rsidRPr="00602474">
        <w:rPr>
          <w:rFonts w:ascii="Calibri" w:hAnsi="Calibri" w:cs="Calibri"/>
          <w:sz w:val="24"/>
        </w:rPr>
        <w:t>,</w:t>
      </w:r>
    </w:p>
    <w:p w14:paraId="26EE4FE0" w14:textId="77777777" w:rsidR="001E383C" w:rsidRPr="00602474" w:rsidRDefault="00F16DA1" w:rsidP="001E383C">
      <w:pPr>
        <w:pStyle w:val="Akapitzlist"/>
        <w:numPr>
          <w:ilvl w:val="1"/>
          <w:numId w:val="8"/>
        </w:numPr>
        <w:autoSpaceDE w:val="0"/>
        <w:autoSpaceDN w:val="0"/>
        <w:adjustRightInd w:val="0"/>
        <w:ind w:left="851" w:hanging="567"/>
        <w:jc w:val="both"/>
        <w:rPr>
          <w:rFonts w:ascii="Calibri" w:hAnsi="Calibri" w:cs="Calibri"/>
          <w:sz w:val="24"/>
        </w:rPr>
      </w:pPr>
      <w:r w:rsidRPr="00602474">
        <w:rPr>
          <w:rFonts w:ascii="Calibri" w:hAnsi="Calibri" w:cs="Calibri"/>
          <w:sz w:val="24"/>
        </w:rPr>
        <w:t xml:space="preserve">jeżeli Wykonawca </w:t>
      </w:r>
      <w:r w:rsidR="005F2523" w:rsidRPr="00602474">
        <w:rPr>
          <w:rFonts w:ascii="Calibri" w:hAnsi="Calibri" w:cs="Calibri"/>
          <w:sz w:val="24"/>
        </w:rPr>
        <w:t>wykonuje</w:t>
      </w:r>
      <w:r w:rsidRPr="00602474">
        <w:rPr>
          <w:rFonts w:ascii="Calibri" w:hAnsi="Calibri" w:cs="Calibri"/>
          <w:sz w:val="24"/>
        </w:rPr>
        <w:t xml:space="preserve"> dzieło w sposób w</w:t>
      </w:r>
      <w:r w:rsidR="005F2523" w:rsidRPr="00602474">
        <w:rPr>
          <w:rFonts w:ascii="Calibri" w:hAnsi="Calibri" w:cs="Calibri"/>
          <w:sz w:val="24"/>
        </w:rPr>
        <w:t>adliwy albo sprzeczny z umową, Z</w:t>
      </w:r>
      <w:r w:rsidRPr="00602474">
        <w:rPr>
          <w:rFonts w:ascii="Calibri" w:hAnsi="Calibri" w:cs="Calibri"/>
          <w:sz w:val="24"/>
        </w:rPr>
        <w:t>amawiający może wezwać go do zmiany sposobu wykonania i wyznaczyć mu w tym celu odpowiedni termin. Po bezskuteczny</w:t>
      </w:r>
      <w:r w:rsidR="005F2523" w:rsidRPr="00602474">
        <w:rPr>
          <w:rFonts w:ascii="Calibri" w:hAnsi="Calibri" w:cs="Calibri"/>
          <w:sz w:val="24"/>
        </w:rPr>
        <w:t>m upływie wyznaczonego terminu Z</w:t>
      </w:r>
      <w:r w:rsidRPr="00602474">
        <w:rPr>
          <w:rFonts w:ascii="Calibri" w:hAnsi="Calibri" w:cs="Calibri"/>
          <w:sz w:val="24"/>
        </w:rPr>
        <w:t xml:space="preserve">amawiający może od umowy odstąpić albo powierzyć poprawienie lub dalsze wykonanie dzieła innej osobie na koszt i </w:t>
      </w:r>
      <w:r w:rsidR="00ED4931" w:rsidRPr="00602474">
        <w:rPr>
          <w:rFonts w:ascii="Calibri" w:hAnsi="Calibri" w:cs="Calibri"/>
          <w:sz w:val="24"/>
        </w:rPr>
        <w:t>ryzyko</w:t>
      </w:r>
      <w:r w:rsidR="005F2523" w:rsidRPr="00602474">
        <w:rPr>
          <w:rFonts w:ascii="Calibri" w:hAnsi="Calibri" w:cs="Calibri"/>
          <w:sz w:val="24"/>
        </w:rPr>
        <w:t xml:space="preserve"> Wykonawcy,</w:t>
      </w:r>
    </w:p>
    <w:p w14:paraId="0214A3E1" w14:textId="093B82B1" w:rsidR="003E2AC5" w:rsidRDefault="00ED20B2" w:rsidP="0056490D">
      <w:pPr>
        <w:pStyle w:val="Akapitzlist"/>
        <w:numPr>
          <w:ilvl w:val="1"/>
          <w:numId w:val="8"/>
        </w:numPr>
        <w:autoSpaceDE w:val="0"/>
        <w:autoSpaceDN w:val="0"/>
        <w:adjustRightInd w:val="0"/>
        <w:ind w:left="851" w:hanging="567"/>
        <w:jc w:val="both"/>
        <w:rPr>
          <w:rFonts w:ascii="Calibri" w:hAnsi="Calibri" w:cs="Calibri"/>
          <w:sz w:val="24"/>
        </w:rPr>
      </w:pPr>
      <w:r w:rsidRPr="00602474">
        <w:rPr>
          <w:rFonts w:ascii="Calibri" w:hAnsi="Calibri" w:cs="Calibri"/>
          <w:sz w:val="24"/>
        </w:rPr>
        <w:t xml:space="preserve">na </w:t>
      </w:r>
      <w:r w:rsidR="00944160" w:rsidRPr="00602474">
        <w:rPr>
          <w:rFonts w:ascii="Calibri" w:hAnsi="Calibri" w:cs="Calibri"/>
          <w:sz w:val="24"/>
        </w:rPr>
        <w:t>zasadach określonych w</w:t>
      </w:r>
      <w:r w:rsidRPr="00602474">
        <w:rPr>
          <w:rFonts w:ascii="Calibri" w:hAnsi="Calibri" w:cs="Calibri"/>
          <w:sz w:val="24"/>
        </w:rPr>
        <w:t xml:space="preserve"> art. 456 </w:t>
      </w:r>
      <w:r w:rsidR="00911E57" w:rsidRPr="00602474">
        <w:rPr>
          <w:rFonts w:ascii="Calibri" w:hAnsi="Calibri" w:cs="Calibri"/>
          <w:sz w:val="24"/>
        </w:rPr>
        <w:t xml:space="preserve">ustawy </w:t>
      </w:r>
      <w:proofErr w:type="spellStart"/>
      <w:r w:rsidRPr="00602474">
        <w:rPr>
          <w:rFonts w:ascii="Calibri" w:hAnsi="Calibri" w:cs="Calibri"/>
          <w:sz w:val="24"/>
        </w:rPr>
        <w:t>Pzp</w:t>
      </w:r>
      <w:proofErr w:type="spellEnd"/>
      <w:r w:rsidRPr="00602474">
        <w:rPr>
          <w:rFonts w:ascii="Calibri" w:hAnsi="Calibri" w:cs="Calibri"/>
          <w:sz w:val="24"/>
        </w:rPr>
        <w:t>.</w:t>
      </w:r>
    </w:p>
    <w:p w14:paraId="0B3E1C94" w14:textId="1987D02B" w:rsidR="00D72C0C" w:rsidRPr="00602474" w:rsidRDefault="00D72C0C" w:rsidP="00D72C0C">
      <w:pPr>
        <w:pStyle w:val="Akapitzlist"/>
        <w:numPr>
          <w:ilvl w:val="0"/>
          <w:numId w:val="8"/>
        </w:numPr>
        <w:ind w:left="284" w:hanging="284"/>
        <w:rPr>
          <w:rFonts w:ascii="Calibri" w:hAnsi="Calibri" w:cs="Calibri"/>
          <w:sz w:val="24"/>
        </w:rPr>
      </w:pPr>
      <w:r w:rsidRPr="00602474">
        <w:rPr>
          <w:rFonts w:ascii="Calibri" w:hAnsi="Calibri" w:cs="Calibri"/>
          <w:sz w:val="24"/>
        </w:rPr>
        <w:t>Wykonawca może odstąpić od umowy w następujących przypadkach:</w:t>
      </w:r>
    </w:p>
    <w:p w14:paraId="5B3C1DD8" w14:textId="31AE856D" w:rsidR="00D72C0C" w:rsidRPr="00602474" w:rsidRDefault="00D72C0C" w:rsidP="00D72C0C">
      <w:pPr>
        <w:pStyle w:val="Akapitzlist"/>
        <w:numPr>
          <w:ilvl w:val="1"/>
          <w:numId w:val="8"/>
        </w:numPr>
        <w:autoSpaceDE w:val="0"/>
        <w:autoSpaceDN w:val="0"/>
        <w:adjustRightInd w:val="0"/>
        <w:ind w:left="851" w:hanging="567"/>
        <w:jc w:val="both"/>
        <w:rPr>
          <w:rFonts w:ascii="Calibri" w:hAnsi="Calibri" w:cs="Calibri"/>
          <w:sz w:val="24"/>
        </w:rPr>
      </w:pPr>
      <w:r w:rsidRPr="00602474">
        <w:rPr>
          <w:rFonts w:ascii="Calibri" w:hAnsi="Calibri" w:cs="Calibri"/>
          <w:sz w:val="24"/>
        </w:rPr>
        <w:t>Zamawiający nie wywiązuje się z obowiązku zapłaty faktur</w:t>
      </w:r>
      <w:r w:rsidR="006F3DA8">
        <w:rPr>
          <w:rFonts w:ascii="Calibri" w:hAnsi="Calibri" w:cs="Calibri"/>
          <w:sz w:val="24"/>
        </w:rPr>
        <w:t>y</w:t>
      </w:r>
      <w:r w:rsidRPr="00602474">
        <w:rPr>
          <w:rFonts w:ascii="Calibri" w:hAnsi="Calibri" w:cs="Calibri"/>
          <w:sz w:val="24"/>
        </w:rPr>
        <w:t xml:space="preserve"> mimo dodatkowego wezwania w terminie 1 miesiąca od upływu terminu na zapłatę faktur</w:t>
      </w:r>
      <w:r w:rsidR="006F3DA8">
        <w:rPr>
          <w:rFonts w:ascii="Calibri" w:hAnsi="Calibri" w:cs="Calibri"/>
          <w:sz w:val="24"/>
        </w:rPr>
        <w:t xml:space="preserve">y </w:t>
      </w:r>
      <w:r w:rsidRPr="00602474">
        <w:rPr>
          <w:rFonts w:ascii="Calibri" w:hAnsi="Calibri" w:cs="Calibri"/>
          <w:sz w:val="24"/>
        </w:rPr>
        <w:t>określonego w</w:t>
      </w:r>
      <w:r w:rsidR="004553C0">
        <w:rPr>
          <w:rFonts w:ascii="Calibri" w:hAnsi="Calibri" w:cs="Calibri"/>
          <w:sz w:val="24"/>
        </w:rPr>
        <w:t> </w:t>
      </w:r>
      <w:r w:rsidRPr="00602474">
        <w:rPr>
          <w:rFonts w:ascii="Calibri" w:hAnsi="Calibri" w:cs="Calibri"/>
          <w:sz w:val="24"/>
        </w:rPr>
        <w:t>niniejszej umowie,</w:t>
      </w:r>
    </w:p>
    <w:p w14:paraId="4B11652A" w14:textId="05A610E1" w:rsidR="00D72C0C" w:rsidRPr="00602474" w:rsidRDefault="00D72C0C" w:rsidP="00D72C0C">
      <w:pPr>
        <w:pStyle w:val="Akapitzlist"/>
        <w:numPr>
          <w:ilvl w:val="1"/>
          <w:numId w:val="8"/>
        </w:numPr>
        <w:autoSpaceDE w:val="0"/>
        <w:autoSpaceDN w:val="0"/>
        <w:adjustRightInd w:val="0"/>
        <w:ind w:left="851" w:hanging="567"/>
        <w:jc w:val="both"/>
        <w:rPr>
          <w:rFonts w:ascii="Calibri" w:hAnsi="Calibri" w:cs="Calibri"/>
          <w:sz w:val="24"/>
        </w:rPr>
      </w:pPr>
      <w:r w:rsidRPr="00602474">
        <w:rPr>
          <w:rFonts w:ascii="Calibri" w:hAnsi="Calibri" w:cs="Calibri"/>
          <w:sz w:val="24"/>
        </w:rPr>
        <w:t>Zamawiający odmawia, bez uzasadnionej przyczyny, odbioru robót</w:t>
      </w:r>
      <w:r w:rsidR="00FE1419" w:rsidRPr="00602474">
        <w:rPr>
          <w:rFonts w:ascii="Calibri" w:hAnsi="Calibri" w:cs="Calibri"/>
          <w:sz w:val="24"/>
        </w:rPr>
        <w:t xml:space="preserve"> lub odmawia podpisania protokołu odbioru robót.</w:t>
      </w:r>
    </w:p>
    <w:p w14:paraId="6CDF9EB1" w14:textId="1871C8BD" w:rsidR="00F90B9C" w:rsidRPr="00602474" w:rsidRDefault="00BA37D6" w:rsidP="0056490D">
      <w:pPr>
        <w:pStyle w:val="Akapitzlist"/>
        <w:numPr>
          <w:ilvl w:val="0"/>
          <w:numId w:val="8"/>
        </w:numPr>
        <w:autoSpaceDE w:val="0"/>
        <w:autoSpaceDN w:val="0"/>
        <w:adjustRightInd w:val="0"/>
        <w:ind w:left="284" w:hanging="284"/>
        <w:jc w:val="both"/>
        <w:rPr>
          <w:rFonts w:ascii="Calibri" w:hAnsi="Calibri" w:cs="Calibri"/>
          <w:sz w:val="24"/>
        </w:rPr>
      </w:pPr>
      <w:r w:rsidRPr="00602474">
        <w:rPr>
          <w:rFonts w:ascii="Calibri" w:hAnsi="Calibri" w:cs="Calibri"/>
          <w:sz w:val="24"/>
        </w:rPr>
        <w:t>Oświadczenie</w:t>
      </w:r>
      <w:r w:rsidR="00E017B9" w:rsidRPr="00602474">
        <w:rPr>
          <w:rFonts w:ascii="Calibri" w:hAnsi="Calibri" w:cs="Calibri"/>
          <w:sz w:val="24"/>
        </w:rPr>
        <w:t xml:space="preserve"> o odstąpieniu winno</w:t>
      </w:r>
      <w:r w:rsidR="00F90B9C" w:rsidRPr="00602474">
        <w:rPr>
          <w:rFonts w:ascii="Calibri" w:hAnsi="Calibri" w:cs="Calibri"/>
          <w:sz w:val="24"/>
        </w:rPr>
        <w:t xml:space="preserve"> być złożone </w:t>
      </w:r>
      <w:r w:rsidRPr="00602474">
        <w:rPr>
          <w:rFonts w:ascii="Calibri" w:hAnsi="Calibri" w:cs="Calibri"/>
          <w:sz w:val="24"/>
        </w:rPr>
        <w:t>w terminie 30 dni od dnia powzięcia wiadomości o</w:t>
      </w:r>
      <w:r w:rsidR="00911E57" w:rsidRPr="00602474">
        <w:rPr>
          <w:rFonts w:ascii="Calibri" w:hAnsi="Calibri" w:cs="Calibri"/>
          <w:sz w:val="24"/>
        </w:rPr>
        <w:t> </w:t>
      </w:r>
      <w:r w:rsidRPr="00602474">
        <w:rPr>
          <w:rFonts w:ascii="Calibri" w:hAnsi="Calibri" w:cs="Calibri"/>
          <w:sz w:val="24"/>
        </w:rPr>
        <w:t>przyczynach stanowiących podstawę odstąpienia.</w:t>
      </w:r>
    </w:p>
    <w:p w14:paraId="59D7CFBB" w14:textId="77777777" w:rsidR="00F90B9C" w:rsidRPr="00602474" w:rsidRDefault="00BA37D6" w:rsidP="0056490D">
      <w:pPr>
        <w:pStyle w:val="Akapitzlist"/>
        <w:numPr>
          <w:ilvl w:val="0"/>
          <w:numId w:val="8"/>
        </w:numPr>
        <w:autoSpaceDE w:val="0"/>
        <w:autoSpaceDN w:val="0"/>
        <w:adjustRightInd w:val="0"/>
        <w:ind w:left="284" w:hanging="284"/>
        <w:jc w:val="both"/>
        <w:rPr>
          <w:rFonts w:ascii="Calibri" w:hAnsi="Calibri" w:cs="Calibri"/>
          <w:sz w:val="24"/>
        </w:rPr>
      </w:pPr>
      <w:r w:rsidRPr="00602474">
        <w:rPr>
          <w:rFonts w:ascii="Calibri" w:hAnsi="Calibri" w:cs="Calibri"/>
          <w:sz w:val="24"/>
        </w:rPr>
        <w:t>Odstąpienie</w:t>
      </w:r>
      <w:r w:rsidR="00E017B9" w:rsidRPr="00602474">
        <w:rPr>
          <w:rFonts w:ascii="Calibri" w:hAnsi="Calibri" w:cs="Calibri"/>
          <w:sz w:val="24"/>
        </w:rPr>
        <w:t xml:space="preserve"> od Umowy </w:t>
      </w:r>
      <w:r w:rsidR="005F2523" w:rsidRPr="00602474">
        <w:rPr>
          <w:rFonts w:ascii="Calibri" w:hAnsi="Calibri" w:cs="Calibri"/>
          <w:sz w:val="24"/>
        </w:rPr>
        <w:t>winno nastąpić w formie pise</w:t>
      </w:r>
      <w:r w:rsidR="00F90B9C" w:rsidRPr="00602474">
        <w:rPr>
          <w:rFonts w:ascii="Calibri" w:hAnsi="Calibri" w:cs="Calibri"/>
          <w:sz w:val="24"/>
        </w:rPr>
        <w:t>m</w:t>
      </w:r>
      <w:r w:rsidR="005F2523" w:rsidRPr="00602474">
        <w:rPr>
          <w:rFonts w:ascii="Calibri" w:hAnsi="Calibri" w:cs="Calibri"/>
          <w:sz w:val="24"/>
        </w:rPr>
        <w:t>nej</w:t>
      </w:r>
      <w:r w:rsidRPr="00602474">
        <w:rPr>
          <w:rFonts w:ascii="Calibri" w:hAnsi="Calibri" w:cs="Calibri"/>
          <w:sz w:val="24"/>
        </w:rPr>
        <w:t xml:space="preserve"> </w:t>
      </w:r>
      <w:r w:rsidR="00F90B9C" w:rsidRPr="00602474">
        <w:rPr>
          <w:rFonts w:ascii="Calibri" w:hAnsi="Calibri" w:cs="Calibri"/>
          <w:sz w:val="24"/>
        </w:rPr>
        <w:t xml:space="preserve">pod rygorem nieważności </w:t>
      </w:r>
      <w:r w:rsidRPr="00602474">
        <w:rPr>
          <w:rFonts w:ascii="Calibri" w:hAnsi="Calibri" w:cs="Calibri"/>
          <w:sz w:val="24"/>
        </w:rPr>
        <w:t xml:space="preserve">oraz zawierać uzasadnienie. </w:t>
      </w:r>
    </w:p>
    <w:p w14:paraId="47492B33" w14:textId="77777777" w:rsidR="00AF221C" w:rsidRPr="00602474" w:rsidRDefault="00AF221C" w:rsidP="0056490D">
      <w:pPr>
        <w:pStyle w:val="Akapitzlist"/>
        <w:numPr>
          <w:ilvl w:val="0"/>
          <w:numId w:val="8"/>
        </w:numPr>
        <w:autoSpaceDE w:val="0"/>
        <w:autoSpaceDN w:val="0"/>
        <w:adjustRightInd w:val="0"/>
        <w:ind w:left="284" w:hanging="284"/>
        <w:jc w:val="both"/>
        <w:rPr>
          <w:rFonts w:ascii="Calibri" w:hAnsi="Calibri" w:cs="Calibri"/>
          <w:sz w:val="24"/>
        </w:rPr>
      </w:pPr>
      <w:r w:rsidRPr="00602474">
        <w:rPr>
          <w:rFonts w:ascii="Calibri" w:hAnsi="Calibri" w:cs="Calibri"/>
          <w:sz w:val="24"/>
        </w:rPr>
        <w:t>W przypadku odstąpienia od niniejszej umowy, Wykonawcę i Zamawiającego obciążają następujące obowiązki:</w:t>
      </w:r>
    </w:p>
    <w:p w14:paraId="5D0B1D71" w14:textId="68398287" w:rsidR="00A95BFD" w:rsidRPr="00602474" w:rsidRDefault="00A95BFD" w:rsidP="0056490D">
      <w:pPr>
        <w:pStyle w:val="Akapitzlist"/>
        <w:numPr>
          <w:ilvl w:val="1"/>
          <w:numId w:val="8"/>
        </w:numPr>
        <w:autoSpaceDE w:val="0"/>
        <w:autoSpaceDN w:val="0"/>
        <w:adjustRightInd w:val="0"/>
        <w:ind w:left="851" w:hanging="567"/>
        <w:jc w:val="both"/>
        <w:rPr>
          <w:rFonts w:ascii="Calibri" w:hAnsi="Calibri" w:cs="Calibri"/>
          <w:sz w:val="24"/>
        </w:rPr>
      </w:pPr>
      <w:r w:rsidRPr="00602474">
        <w:rPr>
          <w:rFonts w:ascii="Calibri" w:hAnsi="Calibri" w:cs="Calibri"/>
          <w:sz w:val="24"/>
        </w:rPr>
        <w:t>w</w:t>
      </w:r>
      <w:r w:rsidR="00AF221C" w:rsidRPr="00602474">
        <w:rPr>
          <w:rFonts w:ascii="Calibri" w:hAnsi="Calibri" w:cs="Calibri"/>
          <w:sz w:val="24"/>
        </w:rPr>
        <w:t xml:space="preserve"> terminie </w:t>
      </w:r>
      <w:r w:rsidR="00FE1419" w:rsidRPr="00602474">
        <w:rPr>
          <w:rFonts w:ascii="Calibri" w:hAnsi="Calibri" w:cs="Calibri"/>
          <w:sz w:val="24"/>
        </w:rPr>
        <w:t>14</w:t>
      </w:r>
      <w:r w:rsidR="00AF221C" w:rsidRPr="00602474">
        <w:rPr>
          <w:rFonts w:ascii="Calibri" w:hAnsi="Calibri" w:cs="Calibri"/>
          <w:sz w:val="24"/>
        </w:rPr>
        <w:t xml:space="preserve"> dni od daty odstąpienia od niniejszej umowy, Wykonawca przy udziale Zamawiającego sporządzi szczegółową inwentaryzację robót w toku, według stanu na dzień odstąpienia,</w:t>
      </w:r>
    </w:p>
    <w:p w14:paraId="015175D9" w14:textId="63C8EE19" w:rsidR="00FE1419" w:rsidRPr="00602474" w:rsidRDefault="00FE1419" w:rsidP="0056490D">
      <w:pPr>
        <w:pStyle w:val="Akapitzlist"/>
        <w:numPr>
          <w:ilvl w:val="1"/>
          <w:numId w:val="8"/>
        </w:numPr>
        <w:autoSpaceDE w:val="0"/>
        <w:autoSpaceDN w:val="0"/>
        <w:adjustRightInd w:val="0"/>
        <w:ind w:left="851" w:hanging="567"/>
        <w:jc w:val="both"/>
        <w:rPr>
          <w:rFonts w:ascii="Calibri" w:hAnsi="Calibri" w:cs="Calibri"/>
          <w:sz w:val="24"/>
        </w:rPr>
      </w:pPr>
      <w:r w:rsidRPr="00602474">
        <w:rPr>
          <w:rFonts w:ascii="Calibri" w:hAnsi="Calibri" w:cs="Calibri"/>
          <w:sz w:val="24"/>
        </w:rPr>
        <w:t>Wykonawca sporządzi wykaz tych materiałów, konstrukcji lub urządzeń, które nie mogą być wykorzystane przez Wykonawcę do realizacji innych robót nieobjętych niniejszą umową, jeżeli odstąpienie od umowy nastąpiło z przyczyn niezależnych od Wykonawcy,</w:t>
      </w:r>
    </w:p>
    <w:p w14:paraId="0E7550B2" w14:textId="77777777" w:rsidR="00A95BFD" w:rsidRPr="00602474" w:rsidRDefault="00AF221C" w:rsidP="0056490D">
      <w:pPr>
        <w:pStyle w:val="Akapitzlist"/>
        <w:numPr>
          <w:ilvl w:val="1"/>
          <w:numId w:val="8"/>
        </w:numPr>
        <w:autoSpaceDE w:val="0"/>
        <w:autoSpaceDN w:val="0"/>
        <w:adjustRightInd w:val="0"/>
        <w:ind w:left="851" w:hanging="567"/>
        <w:jc w:val="both"/>
        <w:rPr>
          <w:rFonts w:ascii="Calibri" w:hAnsi="Calibri" w:cs="Calibri"/>
          <w:sz w:val="24"/>
        </w:rPr>
      </w:pPr>
      <w:r w:rsidRPr="00602474">
        <w:rPr>
          <w:rFonts w:ascii="Calibri" w:hAnsi="Calibri" w:cs="Calibri"/>
          <w:sz w:val="24"/>
        </w:rPr>
        <w:t>Wykonawca niezwłocznie zabezpieczy przerwane roboty w zakresie obustronnie uzgodnionym, na koszt strony</w:t>
      </w:r>
      <w:r w:rsidR="00A95BFD" w:rsidRPr="00602474">
        <w:rPr>
          <w:rFonts w:ascii="Calibri" w:hAnsi="Calibri" w:cs="Calibri"/>
          <w:sz w:val="24"/>
        </w:rPr>
        <w:t>,</w:t>
      </w:r>
      <w:r w:rsidRPr="00602474">
        <w:rPr>
          <w:rFonts w:ascii="Calibri" w:hAnsi="Calibri" w:cs="Calibri"/>
          <w:sz w:val="24"/>
        </w:rPr>
        <w:t xml:space="preserve"> z winy której nastąpiło odstąpienie od umowy,</w:t>
      </w:r>
    </w:p>
    <w:p w14:paraId="45A56B92" w14:textId="77777777" w:rsidR="00C01A83" w:rsidRPr="00602474" w:rsidRDefault="00A95BFD" w:rsidP="0056490D">
      <w:pPr>
        <w:pStyle w:val="Akapitzlist"/>
        <w:numPr>
          <w:ilvl w:val="1"/>
          <w:numId w:val="8"/>
        </w:numPr>
        <w:autoSpaceDE w:val="0"/>
        <w:autoSpaceDN w:val="0"/>
        <w:adjustRightInd w:val="0"/>
        <w:ind w:left="851" w:hanging="567"/>
        <w:jc w:val="both"/>
        <w:rPr>
          <w:rFonts w:ascii="Calibri" w:hAnsi="Calibri" w:cs="Calibri"/>
          <w:sz w:val="24"/>
        </w:rPr>
      </w:pPr>
      <w:r w:rsidRPr="00602474">
        <w:rPr>
          <w:rFonts w:ascii="Calibri" w:hAnsi="Calibri" w:cs="Calibri"/>
          <w:sz w:val="24"/>
        </w:rPr>
        <w:t>Wykonawca, najpóźniej w terminie 14 dni od daty odstąpienia od umowy, usunie z terenu budowy urządzenia zaplecza przez niego dostarczone lub wzniesione.</w:t>
      </w:r>
    </w:p>
    <w:p w14:paraId="10BD141C" w14:textId="3738EDD1" w:rsidR="00E7424C" w:rsidRPr="005E6DC9" w:rsidRDefault="004711B7" w:rsidP="00BB45B9">
      <w:pPr>
        <w:pStyle w:val="Nagwek2"/>
        <w:spacing w:before="120" w:after="0"/>
        <w:rPr>
          <w:rFonts w:ascii="Calibri" w:hAnsi="Calibri" w:cs="Calibri"/>
          <w:b w:val="0"/>
          <w:bCs w:val="0"/>
          <w:sz w:val="28"/>
          <w:szCs w:val="28"/>
        </w:rPr>
      </w:pPr>
      <w:r w:rsidRPr="005E6DC9">
        <w:rPr>
          <w:rFonts w:ascii="Calibri" w:hAnsi="Calibri" w:cs="Calibri"/>
          <w:sz w:val="28"/>
          <w:szCs w:val="28"/>
        </w:rPr>
        <w:t xml:space="preserve">§ </w:t>
      </w:r>
      <w:r w:rsidR="00521749" w:rsidRPr="005E6DC9">
        <w:rPr>
          <w:rFonts w:ascii="Calibri" w:hAnsi="Calibri" w:cs="Calibri"/>
          <w:sz w:val="28"/>
          <w:szCs w:val="28"/>
        </w:rPr>
        <w:t>1</w:t>
      </w:r>
      <w:r w:rsidR="009B3A34">
        <w:rPr>
          <w:rFonts w:ascii="Calibri" w:hAnsi="Calibri" w:cs="Calibri"/>
          <w:sz w:val="28"/>
          <w:szCs w:val="28"/>
        </w:rPr>
        <w:t>2</w:t>
      </w:r>
      <w:r w:rsidR="0096555A" w:rsidRPr="005E6DC9">
        <w:rPr>
          <w:rFonts w:ascii="Calibri" w:hAnsi="Calibri" w:cs="Calibri"/>
          <w:sz w:val="28"/>
          <w:szCs w:val="28"/>
        </w:rPr>
        <w:t xml:space="preserve"> </w:t>
      </w:r>
      <w:r w:rsidR="00E7424C" w:rsidRPr="005E6DC9">
        <w:rPr>
          <w:rFonts w:ascii="Calibri" w:hAnsi="Calibri" w:cs="Calibri"/>
          <w:sz w:val="28"/>
          <w:szCs w:val="28"/>
        </w:rPr>
        <w:t>Kary umowne</w:t>
      </w:r>
    </w:p>
    <w:p w14:paraId="6EB00694" w14:textId="77777777" w:rsidR="00581017" w:rsidRPr="00602474" w:rsidRDefault="00581017" w:rsidP="0056490D">
      <w:pPr>
        <w:widowControl w:val="0"/>
        <w:autoSpaceDE w:val="0"/>
        <w:autoSpaceDN w:val="0"/>
        <w:adjustRightInd w:val="0"/>
        <w:spacing w:line="276" w:lineRule="auto"/>
        <w:jc w:val="both"/>
        <w:rPr>
          <w:rFonts w:ascii="Calibri" w:hAnsi="Calibri" w:cs="Calibri"/>
        </w:rPr>
      </w:pPr>
      <w:r w:rsidRPr="00602474">
        <w:rPr>
          <w:rFonts w:ascii="Calibri" w:hAnsi="Calibri" w:cs="Calibri"/>
        </w:rPr>
        <w:t>1. Wyko</w:t>
      </w:r>
      <w:r w:rsidR="007121E5" w:rsidRPr="00602474">
        <w:rPr>
          <w:rFonts w:ascii="Calibri" w:hAnsi="Calibri" w:cs="Calibri"/>
        </w:rPr>
        <w:t>nawca zapłaci Zamawiającemu kary umowne</w:t>
      </w:r>
      <w:r w:rsidRPr="00602474">
        <w:rPr>
          <w:rFonts w:ascii="Calibri" w:hAnsi="Calibri" w:cs="Calibri"/>
        </w:rPr>
        <w:t>:</w:t>
      </w:r>
    </w:p>
    <w:p w14:paraId="71F9450A" w14:textId="44D2CCBB" w:rsidR="00581017" w:rsidRPr="00602474" w:rsidRDefault="00581017" w:rsidP="0056490D">
      <w:pPr>
        <w:widowControl w:val="0"/>
        <w:numPr>
          <w:ilvl w:val="0"/>
          <w:numId w:val="1"/>
        </w:numPr>
        <w:autoSpaceDE w:val="0"/>
        <w:autoSpaceDN w:val="0"/>
        <w:adjustRightInd w:val="0"/>
        <w:spacing w:line="276" w:lineRule="auto"/>
        <w:jc w:val="both"/>
        <w:rPr>
          <w:rFonts w:ascii="Calibri" w:hAnsi="Calibri" w:cs="Calibri"/>
        </w:rPr>
      </w:pPr>
      <w:r w:rsidRPr="00602474">
        <w:rPr>
          <w:rFonts w:ascii="Calibri" w:hAnsi="Calibri" w:cs="Calibri"/>
        </w:rPr>
        <w:t>za odstąpienie od umowy przez Zamawiającego</w:t>
      </w:r>
      <w:r w:rsidR="00911E57" w:rsidRPr="00602474">
        <w:rPr>
          <w:rFonts w:ascii="Calibri" w:hAnsi="Calibri" w:cs="Calibri"/>
        </w:rPr>
        <w:t xml:space="preserve"> lub Wykonawcę</w:t>
      </w:r>
      <w:r w:rsidRPr="00602474">
        <w:rPr>
          <w:rFonts w:ascii="Calibri" w:hAnsi="Calibri" w:cs="Calibri"/>
        </w:rPr>
        <w:t xml:space="preserve"> z przyczyn</w:t>
      </w:r>
      <w:r w:rsidR="004D25C8" w:rsidRPr="00602474">
        <w:rPr>
          <w:rFonts w:ascii="Calibri" w:hAnsi="Calibri" w:cs="Calibri"/>
        </w:rPr>
        <w:t xml:space="preserve"> </w:t>
      </w:r>
      <w:r w:rsidRPr="00602474">
        <w:rPr>
          <w:rFonts w:ascii="Calibri" w:hAnsi="Calibri" w:cs="Calibri"/>
        </w:rPr>
        <w:t>za które ponosi</w:t>
      </w:r>
      <w:r w:rsidR="00152945" w:rsidRPr="00602474">
        <w:rPr>
          <w:rFonts w:ascii="Calibri" w:hAnsi="Calibri" w:cs="Calibri"/>
        </w:rPr>
        <w:t xml:space="preserve"> </w:t>
      </w:r>
      <w:r w:rsidRPr="00602474">
        <w:rPr>
          <w:rFonts w:ascii="Calibri" w:hAnsi="Calibri" w:cs="Calibri"/>
        </w:rPr>
        <w:t>odpowiedzialność Wykonawca</w:t>
      </w:r>
      <w:r w:rsidR="002E068B">
        <w:rPr>
          <w:rFonts w:ascii="Calibri" w:hAnsi="Calibri" w:cs="Calibri"/>
        </w:rPr>
        <w:t xml:space="preserve"> </w:t>
      </w:r>
      <w:r w:rsidRPr="00602474">
        <w:rPr>
          <w:rFonts w:ascii="Calibri" w:hAnsi="Calibri" w:cs="Calibri"/>
        </w:rPr>
        <w:t>- w wysoko</w:t>
      </w:r>
      <w:r w:rsidR="00170736" w:rsidRPr="00602474">
        <w:rPr>
          <w:rFonts w:ascii="Calibri" w:hAnsi="Calibri" w:cs="Calibri"/>
        </w:rPr>
        <w:t xml:space="preserve">ści </w:t>
      </w:r>
      <w:r w:rsidR="00054A24" w:rsidRPr="00602474">
        <w:rPr>
          <w:rFonts w:ascii="Calibri" w:hAnsi="Calibri" w:cs="Calibri"/>
        </w:rPr>
        <w:t>10</w:t>
      </w:r>
      <w:r w:rsidR="00170736" w:rsidRPr="00602474">
        <w:rPr>
          <w:rFonts w:ascii="Calibri" w:hAnsi="Calibri" w:cs="Calibri"/>
        </w:rPr>
        <w:t xml:space="preserve"> % wynagrodzenia umownego </w:t>
      </w:r>
      <w:r w:rsidR="00BD74F9" w:rsidRPr="00602474">
        <w:rPr>
          <w:rFonts w:ascii="Calibri" w:hAnsi="Calibri" w:cs="Calibri"/>
        </w:rPr>
        <w:t>netto</w:t>
      </w:r>
      <w:r w:rsidR="00A45D3C" w:rsidRPr="00602474">
        <w:rPr>
          <w:rFonts w:ascii="Calibri" w:hAnsi="Calibri" w:cs="Calibri"/>
        </w:rPr>
        <w:t xml:space="preserve">, określonego w § 2 </w:t>
      </w:r>
      <w:r w:rsidR="004D25C8" w:rsidRPr="00602474">
        <w:rPr>
          <w:rFonts w:ascii="Calibri" w:hAnsi="Calibri" w:cs="Calibri"/>
        </w:rPr>
        <w:t xml:space="preserve">ust. 1 niniejszej </w:t>
      </w:r>
      <w:r w:rsidR="00A45D3C" w:rsidRPr="00602474">
        <w:rPr>
          <w:rFonts w:ascii="Calibri" w:hAnsi="Calibri" w:cs="Calibri"/>
        </w:rPr>
        <w:t>umowy</w:t>
      </w:r>
      <w:r w:rsidR="00BD74F9" w:rsidRPr="00602474">
        <w:rPr>
          <w:rFonts w:ascii="Calibri" w:hAnsi="Calibri" w:cs="Calibri"/>
        </w:rPr>
        <w:t>, czyli kwotę ………………..</w:t>
      </w:r>
    </w:p>
    <w:p w14:paraId="02DA726B" w14:textId="55038DF1" w:rsidR="00581017" w:rsidRPr="00602474" w:rsidRDefault="00581017" w:rsidP="0056490D">
      <w:pPr>
        <w:widowControl w:val="0"/>
        <w:numPr>
          <w:ilvl w:val="0"/>
          <w:numId w:val="1"/>
        </w:numPr>
        <w:autoSpaceDE w:val="0"/>
        <w:autoSpaceDN w:val="0"/>
        <w:adjustRightInd w:val="0"/>
        <w:spacing w:line="276" w:lineRule="auto"/>
        <w:jc w:val="both"/>
        <w:rPr>
          <w:rFonts w:ascii="Calibri" w:hAnsi="Calibri" w:cs="Calibri"/>
        </w:rPr>
      </w:pPr>
      <w:r w:rsidRPr="002D7AC2">
        <w:rPr>
          <w:rFonts w:ascii="Calibri" w:hAnsi="Calibri" w:cs="Calibri"/>
        </w:rPr>
        <w:t>za zwłokę w oddaniu określonego w umowie prze</w:t>
      </w:r>
      <w:r w:rsidR="00E44DDC" w:rsidRPr="002D7AC2">
        <w:rPr>
          <w:rFonts w:ascii="Calibri" w:hAnsi="Calibri" w:cs="Calibri"/>
        </w:rPr>
        <w:t xml:space="preserve">dmiotu odbioru - w wysokości </w:t>
      </w:r>
      <w:r w:rsidR="00FC4995" w:rsidRPr="002D7AC2">
        <w:rPr>
          <w:rFonts w:ascii="Calibri" w:hAnsi="Calibri" w:cs="Calibri"/>
        </w:rPr>
        <w:t>0,</w:t>
      </w:r>
      <w:r w:rsidR="009B3A34">
        <w:rPr>
          <w:rFonts w:ascii="Calibri" w:hAnsi="Calibri" w:cs="Calibri"/>
        </w:rPr>
        <w:t>1</w:t>
      </w:r>
      <w:r w:rsidR="00FC4995" w:rsidRPr="002D7AC2">
        <w:rPr>
          <w:rFonts w:ascii="Calibri" w:hAnsi="Calibri" w:cs="Calibri"/>
        </w:rPr>
        <w:t xml:space="preserve"> %</w:t>
      </w:r>
      <w:r w:rsidR="00FC4995">
        <w:rPr>
          <w:rFonts w:ascii="Calibri" w:hAnsi="Calibri" w:cs="Calibri"/>
        </w:rPr>
        <w:t xml:space="preserve"> </w:t>
      </w:r>
      <w:r w:rsidRPr="00602474">
        <w:rPr>
          <w:rFonts w:ascii="Calibri" w:hAnsi="Calibri" w:cs="Calibri"/>
        </w:rPr>
        <w:t xml:space="preserve">wynagrodzenia umownego </w:t>
      </w:r>
      <w:r w:rsidR="00BD74F9" w:rsidRPr="00602474">
        <w:rPr>
          <w:rFonts w:ascii="Calibri" w:hAnsi="Calibri" w:cs="Calibri"/>
        </w:rPr>
        <w:t>netto</w:t>
      </w:r>
      <w:r w:rsidR="00D90990" w:rsidRPr="00602474">
        <w:rPr>
          <w:rFonts w:ascii="Calibri" w:hAnsi="Calibri" w:cs="Calibri"/>
        </w:rPr>
        <w:t>, określonego w § 2</w:t>
      </w:r>
      <w:r w:rsidR="004D25C8" w:rsidRPr="00602474">
        <w:rPr>
          <w:rFonts w:ascii="Calibri" w:hAnsi="Calibri" w:cs="Calibri"/>
        </w:rPr>
        <w:t xml:space="preserve"> ust. 1 niniejszej</w:t>
      </w:r>
      <w:r w:rsidR="00D90990" w:rsidRPr="00602474">
        <w:rPr>
          <w:rFonts w:ascii="Calibri" w:hAnsi="Calibri" w:cs="Calibri"/>
        </w:rPr>
        <w:t xml:space="preserve"> umowy, </w:t>
      </w:r>
      <w:r w:rsidR="00BD74F9" w:rsidRPr="00602474">
        <w:rPr>
          <w:rFonts w:ascii="Calibri" w:hAnsi="Calibri" w:cs="Calibri"/>
        </w:rPr>
        <w:t>czyli kwotę ……….</w:t>
      </w:r>
      <w:r w:rsidR="004D25C8" w:rsidRPr="00602474">
        <w:rPr>
          <w:rFonts w:ascii="Calibri" w:hAnsi="Calibri" w:cs="Calibri"/>
        </w:rPr>
        <w:t xml:space="preserve">.. </w:t>
      </w:r>
      <w:r w:rsidRPr="00602474">
        <w:rPr>
          <w:rFonts w:ascii="Calibri" w:hAnsi="Calibri" w:cs="Calibri"/>
        </w:rPr>
        <w:t>za każdy dzień zwłoki</w:t>
      </w:r>
      <w:r w:rsidR="00D90990" w:rsidRPr="00602474">
        <w:rPr>
          <w:rFonts w:ascii="Calibri" w:hAnsi="Calibri" w:cs="Calibri"/>
        </w:rPr>
        <w:t>;</w:t>
      </w:r>
    </w:p>
    <w:p w14:paraId="11642800" w14:textId="472EC364" w:rsidR="00AA2D38" w:rsidRPr="00602474" w:rsidRDefault="00581017" w:rsidP="0056490D">
      <w:pPr>
        <w:widowControl w:val="0"/>
        <w:numPr>
          <w:ilvl w:val="0"/>
          <w:numId w:val="1"/>
        </w:numPr>
        <w:autoSpaceDE w:val="0"/>
        <w:autoSpaceDN w:val="0"/>
        <w:adjustRightInd w:val="0"/>
        <w:spacing w:line="276" w:lineRule="auto"/>
        <w:jc w:val="both"/>
        <w:rPr>
          <w:rFonts w:ascii="Calibri" w:hAnsi="Calibri" w:cs="Calibri"/>
        </w:rPr>
      </w:pPr>
      <w:r w:rsidRPr="00602474">
        <w:rPr>
          <w:rFonts w:ascii="Calibri" w:hAnsi="Calibri" w:cs="Calibri"/>
        </w:rPr>
        <w:lastRenderedPageBreak/>
        <w:t xml:space="preserve">za zwłokę w usunięciu </w:t>
      </w:r>
      <w:r w:rsidR="00935701" w:rsidRPr="00602474">
        <w:rPr>
          <w:rFonts w:ascii="Calibri" w:hAnsi="Calibri" w:cs="Calibri"/>
        </w:rPr>
        <w:t>wad stwierdzonych p</w:t>
      </w:r>
      <w:r w:rsidR="00A45D3C" w:rsidRPr="00602474">
        <w:rPr>
          <w:rFonts w:ascii="Calibri" w:hAnsi="Calibri" w:cs="Calibri"/>
        </w:rPr>
        <w:t xml:space="preserve">odczas czynności </w:t>
      </w:r>
      <w:r w:rsidR="00935701" w:rsidRPr="00602474">
        <w:rPr>
          <w:rFonts w:ascii="Calibri" w:hAnsi="Calibri" w:cs="Calibri"/>
        </w:rPr>
        <w:t>odbior</w:t>
      </w:r>
      <w:r w:rsidR="00A45D3C" w:rsidRPr="00602474">
        <w:rPr>
          <w:rFonts w:ascii="Calibri" w:hAnsi="Calibri" w:cs="Calibri"/>
        </w:rPr>
        <w:t>u końcowego robót</w:t>
      </w:r>
      <w:r w:rsidR="00A55A96" w:rsidRPr="00602474">
        <w:rPr>
          <w:rFonts w:ascii="Calibri" w:hAnsi="Calibri" w:cs="Calibri"/>
        </w:rPr>
        <w:t xml:space="preserve"> lub </w:t>
      </w:r>
      <w:r w:rsidR="00A55A96" w:rsidRPr="002D7AC2">
        <w:rPr>
          <w:rFonts w:ascii="Calibri" w:hAnsi="Calibri" w:cs="Calibri"/>
        </w:rPr>
        <w:t>w</w:t>
      </w:r>
      <w:r w:rsidR="00F0488E" w:rsidRPr="002D7AC2">
        <w:rPr>
          <w:rFonts w:ascii="Calibri" w:hAnsi="Calibri" w:cs="Calibri"/>
        </w:rPr>
        <w:t> </w:t>
      </w:r>
      <w:r w:rsidR="00A55A96" w:rsidRPr="002D7AC2">
        <w:rPr>
          <w:rFonts w:ascii="Calibri" w:hAnsi="Calibri" w:cs="Calibri"/>
        </w:rPr>
        <w:t>okresie rękojmi i gwarancji</w:t>
      </w:r>
      <w:r w:rsidR="00935701" w:rsidRPr="002D7AC2">
        <w:rPr>
          <w:rFonts w:ascii="Calibri" w:hAnsi="Calibri" w:cs="Calibri"/>
        </w:rPr>
        <w:t xml:space="preserve"> - </w:t>
      </w:r>
      <w:r w:rsidR="005F4B29" w:rsidRPr="002D7AC2">
        <w:rPr>
          <w:rFonts w:ascii="Calibri" w:hAnsi="Calibri" w:cs="Calibri"/>
        </w:rPr>
        <w:t>w wysokości 0,</w:t>
      </w:r>
      <w:r w:rsidR="002D7AC2" w:rsidRPr="002D7AC2">
        <w:rPr>
          <w:rFonts w:ascii="Calibri" w:hAnsi="Calibri" w:cs="Calibri"/>
        </w:rPr>
        <w:t>05</w:t>
      </w:r>
      <w:r w:rsidRPr="002D7AC2">
        <w:rPr>
          <w:rFonts w:ascii="Calibri" w:hAnsi="Calibri" w:cs="Calibri"/>
        </w:rPr>
        <w:t xml:space="preserve"> %</w:t>
      </w:r>
      <w:r w:rsidR="00A45D3C" w:rsidRPr="002D7AC2">
        <w:rPr>
          <w:rFonts w:ascii="Calibri" w:hAnsi="Calibri" w:cs="Calibri"/>
        </w:rPr>
        <w:t xml:space="preserve"> </w:t>
      </w:r>
      <w:r w:rsidRPr="002D7AC2">
        <w:rPr>
          <w:rFonts w:ascii="Calibri" w:hAnsi="Calibri" w:cs="Calibri"/>
        </w:rPr>
        <w:t xml:space="preserve">wynagrodzenia umownego </w:t>
      </w:r>
      <w:r w:rsidR="00BD74F9" w:rsidRPr="002D7AC2">
        <w:rPr>
          <w:rFonts w:ascii="Calibri" w:hAnsi="Calibri" w:cs="Calibri"/>
        </w:rPr>
        <w:t>netto</w:t>
      </w:r>
      <w:r w:rsidR="00D90990" w:rsidRPr="002D7AC2">
        <w:rPr>
          <w:rFonts w:ascii="Calibri" w:hAnsi="Calibri" w:cs="Calibri"/>
        </w:rPr>
        <w:t>,</w:t>
      </w:r>
      <w:r w:rsidR="00926A55" w:rsidRPr="00602474">
        <w:rPr>
          <w:rFonts w:ascii="Calibri" w:hAnsi="Calibri" w:cs="Calibri"/>
        </w:rPr>
        <w:t xml:space="preserve"> </w:t>
      </w:r>
      <w:r w:rsidR="00D90990" w:rsidRPr="00602474">
        <w:rPr>
          <w:rFonts w:ascii="Calibri" w:hAnsi="Calibri" w:cs="Calibri"/>
        </w:rPr>
        <w:t xml:space="preserve">określonego w § 2 </w:t>
      </w:r>
      <w:r w:rsidR="004D25C8" w:rsidRPr="00602474">
        <w:rPr>
          <w:rFonts w:ascii="Calibri" w:hAnsi="Calibri" w:cs="Calibri"/>
        </w:rPr>
        <w:t xml:space="preserve">ust. 1 niniejszej </w:t>
      </w:r>
      <w:r w:rsidR="00D90990" w:rsidRPr="00602474">
        <w:rPr>
          <w:rFonts w:ascii="Calibri" w:hAnsi="Calibri" w:cs="Calibri"/>
        </w:rPr>
        <w:t xml:space="preserve">umowy, </w:t>
      </w:r>
      <w:r w:rsidR="00BD74F9" w:rsidRPr="00602474">
        <w:rPr>
          <w:rFonts w:ascii="Calibri" w:hAnsi="Calibri" w:cs="Calibri"/>
        </w:rPr>
        <w:t>czyli kwotę ………</w:t>
      </w:r>
      <w:r w:rsidR="004D25C8" w:rsidRPr="00602474">
        <w:rPr>
          <w:rFonts w:ascii="Calibri" w:hAnsi="Calibri" w:cs="Calibri"/>
        </w:rPr>
        <w:t>..</w:t>
      </w:r>
      <w:r w:rsidR="00BD74F9" w:rsidRPr="00602474">
        <w:rPr>
          <w:rFonts w:ascii="Calibri" w:hAnsi="Calibri" w:cs="Calibri"/>
        </w:rPr>
        <w:t>..</w:t>
      </w:r>
      <w:r w:rsidR="004D25C8" w:rsidRPr="00602474">
        <w:rPr>
          <w:rFonts w:ascii="Calibri" w:hAnsi="Calibri" w:cs="Calibri"/>
        </w:rPr>
        <w:t xml:space="preserve"> </w:t>
      </w:r>
      <w:r w:rsidRPr="00602474">
        <w:rPr>
          <w:rFonts w:ascii="Calibri" w:hAnsi="Calibri" w:cs="Calibri"/>
        </w:rPr>
        <w:t>za każdy dzień zwło</w:t>
      </w:r>
      <w:r w:rsidR="00935701" w:rsidRPr="00602474">
        <w:rPr>
          <w:rFonts w:ascii="Calibri" w:hAnsi="Calibri" w:cs="Calibri"/>
        </w:rPr>
        <w:t xml:space="preserve">ki, licząc od dnia wyznaczonego </w:t>
      </w:r>
      <w:r w:rsidRPr="00602474">
        <w:rPr>
          <w:rFonts w:ascii="Calibri" w:hAnsi="Calibri" w:cs="Calibri"/>
        </w:rPr>
        <w:t>na</w:t>
      </w:r>
      <w:r w:rsidR="009F18F6" w:rsidRPr="00602474">
        <w:rPr>
          <w:rFonts w:ascii="Calibri" w:hAnsi="Calibri" w:cs="Calibri"/>
        </w:rPr>
        <w:t xml:space="preserve"> </w:t>
      </w:r>
      <w:r w:rsidR="00AA2D38" w:rsidRPr="00602474">
        <w:rPr>
          <w:rFonts w:ascii="Calibri" w:hAnsi="Calibri" w:cs="Calibri"/>
        </w:rPr>
        <w:t>usunięcie wad</w:t>
      </w:r>
      <w:r w:rsidR="00A45D3C" w:rsidRPr="00602474">
        <w:rPr>
          <w:rFonts w:ascii="Calibri" w:hAnsi="Calibri" w:cs="Calibri"/>
        </w:rPr>
        <w:t>;</w:t>
      </w:r>
    </w:p>
    <w:p w14:paraId="4A5F3329" w14:textId="7ADB19C8" w:rsidR="00512405" w:rsidRPr="00602474" w:rsidRDefault="00512405" w:rsidP="0056490D">
      <w:pPr>
        <w:numPr>
          <w:ilvl w:val="0"/>
          <w:numId w:val="1"/>
        </w:numPr>
        <w:spacing w:line="276" w:lineRule="auto"/>
        <w:jc w:val="both"/>
        <w:rPr>
          <w:rFonts w:ascii="Calibri" w:hAnsi="Calibri" w:cs="Calibri"/>
        </w:rPr>
      </w:pPr>
      <w:r w:rsidRPr="00602474">
        <w:rPr>
          <w:rFonts w:ascii="Calibri" w:hAnsi="Calibri" w:cs="Calibri"/>
        </w:rPr>
        <w:t xml:space="preserve">w przypadku stwierdzenia, że do świadczenia usług </w:t>
      </w:r>
      <w:r w:rsidR="00DE1AC2" w:rsidRPr="00602474">
        <w:rPr>
          <w:rFonts w:ascii="Calibri" w:hAnsi="Calibri" w:cs="Calibri"/>
        </w:rPr>
        <w:t>w ramach niniejszej umowy</w:t>
      </w:r>
      <w:r w:rsidR="00A45D3C" w:rsidRPr="00602474">
        <w:rPr>
          <w:rFonts w:ascii="Calibri" w:hAnsi="Calibri" w:cs="Calibri"/>
        </w:rPr>
        <w:t xml:space="preserve"> </w:t>
      </w:r>
      <w:r w:rsidR="00DE1AC2" w:rsidRPr="00602474">
        <w:rPr>
          <w:rFonts w:ascii="Calibri" w:hAnsi="Calibri" w:cs="Calibri"/>
        </w:rPr>
        <w:t xml:space="preserve">nie są </w:t>
      </w:r>
      <w:r w:rsidR="00DE1AC2" w:rsidRPr="004553C0">
        <w:rPr>
          <w:rFonts w:ascii="Calibri" w:hAnsi="Calibri" w:cs="Calibri"/>
        </w:rPr>
        <w:t>zatrudnione</w:t>
      </w:r>
      <w:r w:rsidRPr="004553C0">
        <w:rPr>
          <w:rFonts w:ascii="Calibri" w:hAnsi="Calibri" w:cs="Calibri"/>
        </w:rPr>
        <w:t xml:space="preserve"> </w:t>
      </w:r>
      <w:r w:rsidR="009C3837" w:rsidRPr="004553C0">
        <w:rPr>
          <w:rFonts w:ascii="Calibri" w:hAnsi="Calibri" w:cs="Calibri"/>
        </w:rPr>
        <w:t xml:space="preserve">osoby </w:t>
      </w:r>
      <w:r w:rsidR="00DE1AC2" w:rsidRPr="004553C0">
        <w:rPr>
          <w:rFonts w:ascii="Calibri" w:hAnsi="Calibri" w:cs="Calibri"/>
          <w:bCs/>
          <w:iCs/>
        </w:rPr>
        <w:t>na podstawie</w:t>
      </w:r>
      <w:r w:rsidR="004D25C8" w:rsidRPr="004553C0">
        <w:rPr>
          <w:rFonts w:ascii="Calibri" w:hAnsi="Calibri" w:cs="Calibri"/>
          <w:bCs/>
          <w:iCs/>
        </w:rPr>
        <w:t xml:space="preserve"> stosunku</w:t>
      </w:r>
      <w:r w:rsidR="00DE1AC2" w:rsidRPr="004553C0">
        <w:rPr>
          <w:rFonts w:ascii="Calibri" w:hAnsi="Calibri" w:cs="Calibri"/>
          <w:bCs/>
          <w:iCs/>
        </w:rPr>
        <w:t xml:space="preserve"> </w:t>
      </w:r>
      <w:r w:rsidR="00E417B5" w:rsidRPr="004553C0">
        <w:rPr>
          <w:rFonts w:ascii="Calibri" w:hAnsi="Calibri" w:cs="Calibri"/>
          <w:bCs/>
          <w:iCs/>
        </w:rPr>
        <w:t>prac</w:t>
      </w:r>
      <w:r w:rsidR="004D25C8" w:rsidRPr="004553C0">
        <w:rPr>
          <w:rFonts w:ascii="Calibri" w:hAnsi="Calibri" w:cs="Calibri"/>
          <w:bCs/>
          <w:iCs/>
        </w:rPr>
        <w:t>y</w:t>
      </w:r>
      <w:r w:rsidR="00A45D3C" w:rsidRPr="004553C0">
        <w:rPr>
          <w:rFonts w:ascii="Calibri" w:hAnsi="Calibri" w:cs="Calibri"/>
        </w:rPr>
        <w:t xml:space="preserve"> na zasadach określonych w §</w:t>
      </w:r>
      <w:r w:rsidR="00F0488E" w:rsidRPr="004553C0">
        <w:rPr>
          <w:rFonts w:ascii="Calibri" w:hAnsi="Calibri" w:cs="Calibri"/>
        </w:rPr>
        <w:t xml:space="preserve"> </w:t>
      </w:r>
      <w:r w:rsidR="009B3A34">
        <w:rPr>
          <w:rFonts w:ascii="Calibri" w:hAnsi="Calibri" w:cs="Calibri"/>
        </w:rPr>
        <w:t>5</w:t>
      </w:r>
      <w:r w:rsidR="00A45D3C" w:rsidRPr="004553C0">
        <w:rPr>
          <w:rFonts w:ascii="Calibri" w:hAnsi="Calibri" w:cs="Calibri"/>
        </w:rPr>
        <w:t xml:space="preserve"> niniejszej</w:t>
      </w:r>
      <w:r w:rsidR="00A45D3C" w:rsidRPr="00602474">
        <w:rPr>
          <w:rFonts w:ascii="Calibri" w:hAnsi="Calibri" w:cs="Calibri"/>
        </w:rPr>
        <w:t xml:space="preserve"> umowy,</w:t>
      </w:r>
      <w:r w:rsidR="00DE1AC2" w:rsidRPr="00602474">
        <w:rPr>
          <w:rFonts w:ascii="Calibri" w:hAnsi="Calibri" w:cs="Calibri"/>
        </w:rPr>
        <w:t xml:space="preserve"> </w:t>
      </w:r>
      <w:r w:rsidRPr="00602474">
        <w:rPr>
          <w:rFonts w:ascii="Calibri" w:hAnsi="Calibri" w:cs="Calibri"/>
        </w:rPr>
        <w:t xml:space="preserve">Wykonawca zapłaci Zamawiającemu </w:t>
      </w:r>
      <w:r w:rsidR="00054A24" w:rsidRPr="00602474">
        <w:rPr>
          <w:rFonts w:ascii="Calibri" w:hAnsi="Calibri" w:cs="Calibri"/>
        </w:rPr>
        <w:t>karę w wysokości 5</w:t>
      </w:r>
      <w:r w:rsidR="00DE1AC2" w:rsidRPr="00602474">
        <w:rPr>
          <w:rFonts w:ascii="Calibri" w:hAnsi="Calibri" w:cs="Calibri"/>
        </w:rPr>
        <w:t xml:space="preserve">00 zł </w:t>
      </w:r>
      <w:r w:rsidR="00D57F20" w:rsidRPr="00602474">
        <w:rPr>
          <w:rFonts w:ascii="Calibri" w:hAnsi="Calibri" w:cs="Calibri"/>
        </w:rPr>
        <w:t>za każdy</w:t>
      </w:r>
      <w:r w:rsidR="00847E33" w:rsidRPr="00602474">
        <w:rPr>
          <w:rFonts w:ascii="Calibri" w:hAnsi="Calibri" w:cs="Calibri"/>
        </w:rPr>
        <w:t xml:space="preserve"> stwierdzony przypadek,</w:t>
      </w:r>
    </w:p>
    <w:p w14:paraId="413A8E5A" w14:textId="087FE5F9" w:rsidR="00AA2D38" w:rsidRPr="00602474" w:rsidRDefault="00935701" w:rsidP="0056490D">
      <w:pPr>
        <w:pStyle w:val="Akapitzlist"/>
        <w:widowControl w:val="0"/>
        <w:numPr>
          <w:ilvl w:val="0"/>
          <w:numId w:val="1"/>
        </w:numPr>
        <w:autoSpaceDE w:val="0"/>
        <w:autoSpaceDN w:val="0"/>
        <w:adjustRightInd w:val="0"/>
        <w:jc w:val="both"/>
        <w:rPr>
          <w:rFonts w:ascii="Calibri" w:hAnsi="Calibri" w:cs="Calibri"/>
          <w:sz w:val="24"/>
        </w:rPr>
      </w:pPr>
      <w:r w:rsidRPr="00602474">
        <w:rPr>
          <w:rFonts w:ascii="Calibri" w:hAnsi="Calibri" w:cs="Calibri"/>
          <w:sz w:val="24"/>
        </w:rPr>
        <w:t xml:space="preserve">z </w:t>
      </w:r>
      <w:r w:rsidR="00AA2D38" w:rsidRPr="00602474">
        <w:rPr>
          <w:rFonts w:ascii="Calibri" w:hAnsi="Calibri" w:cs="Calibri"/>
          <w:sz w:val="24"/>
        </w:rPr>
        <w:t>tytułu braku zapłaty lub nieterminowej zapłaty wynagrodzenia należnego podwykonawcom lub</w:t>
      </w:r>
      <w:r w:rsidR="00F0488E" w:rsidRPr="00602474">
        <w:rPr>
          <w:rFonts w:ascii="Calibri" w:hAnsi="Calibri" w:cs="Calibri"/>
          <w:sz w:val="24"/>
        </w:rPr>
        <w:t> </w:t>
      </w:r>
      <w:r w:rsidR="00AA2D38" w:rsidRPr="00602474">
        <w:rPr>
          <w:rFonts w:ascii="Calibri" w:hAnsi="Calibri" w:cs="Calibri"/>
          <w:sz w:val="24"/>
        </w:rPr>
        <w:t>dalszym podwykonawcom,</w:t>
      </w:r>
      <w:r w:rsidR="00916473" w:rsidRPr="00602474">
        <w:rPr>
          <w:rFonts w:ascii="Calibri" w:hAnsi="Calibri" w:cs="Calibri"/>
          <w:sz w:val="24"/>
        </w:rPr>
        <w:t xml:space="preserve"> w wysokości 0,</w:t>
      </w:r>
      <w:r w:rsidR="00121DDD">
        <w:rPr>
          <w:rFonts w:ascii="Calibri" w:hAnsi="Calibri" w:cs="Calibri"/>
          <w:sz w:val="24"/>
        </w:rPr>
        <w:t xml:space="preserve">05 </w:t>
      </w:r>
      <w:r w:rsidR="0097319F" w:rsidRPr="00602474">
        <w:rPr>
          <w:rFonts w:ascii="Calibri" w:hAnsi="Calibri" w:cs="Calibri"/>
          <w:sz w:val="24"/>
        </w:rPr>
        <w:t>% wynagrodzenia</w:t>
      </w:r>
      <w:r w:rsidR="00AA2D38" w:rsidRPr="00602474">
        <w:rPr>
          <w:rFonts w:ascii="Calibri" w:hAnsi="Calibri" w:cs="Calibri"/>
          <w:sz w:val="24"/>
        </w:rPr>
        <w:t xml:space="preserve"> </w:t>
      </w:r>
      <w:r w:rsidR="00BD74F9" w:rsidRPr="00602474">
        <w:rPr>
          <w:rFonts w:ascii="Calibri" w:hAnsi="Calibri" w:cs="Calibri"/>
          <w:sz w:val="24"/>
        </w:rPr>
        <w:t>netto</w:t>
      </w:r>
      <w:r w:rsidR="0097319F" w:rsidRPr="00602474">
        <w:rPr>
          <w:rFonts w:ascii="Calibri" w:hAnsi="Calibri" w:cs="Calibri"/>
          <w:sz w:val="24"/>
        </w:rPr>
        <w:t xml:space="preserve"> należnego</w:t>
      </w:r>
      <w:r w:rsidR="007B71A9" w:rsidRPr="00602474">
        <w:rPr>
          <w:rFonts w:ascii="Calibri" w:hAnsi="Calibri" w:cs="Calibri"/>
          <w:sz w:val="24"/>
        </w:rPr>
        <w:t xml:space="preserve"> </w:t>
      </w:r>
      <w:r w:rsidR="0097319F" w:rsidRPr="00602474">
        <w:rPr>
          <w:rFonts w:ascii="Calibri" w:hAnsi="Calibri" w:cs="Calibri"/>
          <w:sz w:val="24"/>
        </w:rPr>
        <w:t xml:space="preserve">podwykonawcom </w:t>
      </w:r>
      <w:r w:rsidR="007B71A9" w:rsidRPr="00602474">
        <w:rPr>
          <w:rFonts w:ascii="Calibri" w:hAnsi="Calibri" w:cs="Calibri"/>
          <w:sz w:val="24"/>
        </w:rPr>
        <w:t xml:space="preserve">lub </w:t>
      </w:r>
      <w:r w:rsidR="0097319F" w:rsidRPr="00602474">
        <w:rPr>
          <w:rFonts w:ascii="Calibri" w:hAnsi="Calibri" w:cs="Calibri"/>
          <w:sz w:val="24"/>
        </w:rPr>
        <w:t>dalszym podwykonawcom</w:t>
      </w:r>
      <w:r w:rsidR="007B71A9" w:rsidRPr="00602474">
        <w:rPr>
          <w:rFonts w:ascii="Calibri" w:hAnsi="Calibri" w:cs="Calibri"/>
          <w:sz w:val="24"/>
        </w:rPr>
        <w:t>,</w:t>
      </w:r>
      <w:r w:rsidR="0097319F" w:rsidRPr="00602474">
        <w:rPr>
          <w:rFonts w:ascii="Calibri" w:hAnsi="Calibri" w:cs="Calibri"/>
          <w:sz w:val="24"/>
        </w:rPr>
        <w:t xml:space="preserve"> </w:t>
      </w:r>
      <w:r w:rsidR="00AA2D38" w:rsidRPr="00602474">
        <w:rPr>
          <w:rFonts w:ascii="Calibri" w:hAnsi="Calibri" w:cs="Calibri"/>
          <w:sz w:val="24"/>
        </w:rPr>
        <w:t>za każdy dzień zwłoki</w:t>
      </w:r>
      <w:r w:rsidR="0097319F" w:rsidRPr="00602474">
        <w:rPr>
          <w:rFonts w:ascii="Calibri" w:hAnsi="Calibri" w:cs="Calibri"/>
          <w:sz w:val="24"/>
        </w:rPr>
        <w:t xml:space="preserve"> </w:t>
      </w:r>
      <w:r w:rsidR="00AA2D38" w:rsidRPr="00602474">
        <w:rPr>
          <w:rFonts w:ascii="Calibri" w:hAnsi="Calibri" w:cs="Calibri"/>
          <w:sz w:val="24"/>
        </w:rPr>
        <w:t>w</w:t>
      </w:r>
      <w:r w:rsidR="004553C0">
        <w:rPr>
          <w:rFonts w:ascii="Calibri" w:hAnsi="Calibri" w:cs="Calibri"/>
          <w:sz w:val="24"/>
        </w:rPr>
        <w:t> </w:t>
      </w:r>
      <w:r w:rsidR="00AA2D38" w:rsidRPr="00602474">
        <w:rPr>
          <w:rFonts w:ascii="Calibri" w:hAnsi="Calibri" w:cs="Calibri"/>
          <w:sz w:val="24"/>
        </w:rPr>
        <w:t>zapłacie,</w:t>
      </w:r>
    </w:p>
    <w:p w14:paraId="7E73E018" w14:textId="3089A552" w:rsidR="00AA2D38" w:rsidRPr="00602474" w:rsidRDefault="00AA2D38" w:rsidP="0056490D">
      <w:pPr>
        <w:pStyle w:val="Akapitzlist"/>
        <w:widowControl w:val="0"/>
        <w:numPr>
          <w:ilvl w:val="0"/>
          <w:numId w:val="1"/>
        </w:numPr>
        <w:autoSpaceDE w:val="0"/>
        <w:autoSpaceDN w:val="0"/>
        <w:adjustRightInd w:val="0"/>
        <w:jc w:val="both"/>
        <w:rPr>
          <w:rFonts w:ascii="Calibri" w:hAnsi="Calibri" w:cs="Calibri"/>
          <w:sz w:val="24"/>
        </w:rPr>
      </w:pPr>
      <w:r w:rsidRPr="00602474">
        <w:rPr>
          <w:rFonts w:ascii="Calibri" w:hAnsi="Calibri" w:cs="Calibri"/>
          <w:sz w:val="24"/>
        </w:rPr>
        <w:t xml:space="preserve">z tytułu nieprzedłożenia </w:t>
      </w:r>
      <w:r w:rsidR="001F1E75" w:rsidRPr="00602474">
        <w:rPr>
          <w:rFonts w:ascii="Calibri" w:hAnsi="Calibri" w:cs="Calibri"/>
          <w:sz w:val="24"/>
        </w:rPr>
        <w:t xml:space="preserve">Zamawiającemu do zaakceptowania projektu umowy </w:t>
      </w:r>
      <w:r w:rsidRPr="00602474">
        <w:rPr>
          <w:rFonts w:ascii="Calibri" w:hAnsi="Calibri" w:cs="Calibri"/>
          <w:sz w:val="24"/>
        </w:rPr>
        <w:t>o</w:t>
      </w:r>
      <w:r w:rsidR="004D25C8" w:rsidRPr="00602474">
        <w:rPr>
          <w:rFonts w:ascii="Calibri" w:hAnsi="Calibri" w:cs="Calibri"/>
          <w:sz w:val="24"/>
        </w:rPr>
        <w:t> </w:t>
      </w:r>
      <w:r w:rsidRPr="00602474">
        <w:rPr>
          <w:rFonts w:ascii="Calibri" w:hAnsi="Calibri" w:cs="Calibri"/>
          <w:sz w:val="24"/>
        </w:rPr>
        <w:t>podwykonawstwo, której przedmiotem są roboty bu</w:t>
      </w:r>
      <w:r w:rsidR="001F1E75" w:rsidRPr="00602474">
        <w:rPr>
          <w:rFonts w:ascii="Calibri" w:hAnsi="Calibri" w:cs="Calibri"/>
          <w:sz w:val="24"/>
        </w:rPr>
        <w:t>dowlane lub projektu jej zmiany</w:t>
      </w:r>
      <w:r w:rsidR="003F4C4B" w:rsidRPr="00602474">
        <w:rPr>
          <w:rFonts w:ascii="Calibri" w:hAnsi="Calibri" w:cs="Calibri"/>
          <w:sz w:val="24"/>
        </w:rPr>
        <w:t>,</w:t>
      </w:r>
      <w:r w:rsidR="001F1E75" w:rsidRPr="00602474">
        <w:rPr>
          <w:rFonts w:ascii="Calibri" w:hAnsi="Calibri" w:cs="Calibri"/>
          <w:sz w:val="24"/>
        </w:rPr>
        <w:t xml:space="preserve"> </w:t>
      </w:r>
      <w:r w:rsidRPr="00602474">
        <w:rPr>
          <w:rFonts w:ascii="Calibri" w:hAnsi="Calibri" w:cs="Calibri"/>
          <w:sz w:val="24"/>
        </w:rPr>
        <w:t>w</w:t>
      </w:r>
      <w:r w:rsidR="004D25C8" w:rsidRPr="00602474">
        <w:rPr>
          <w:rFonts w:ascii="Calibri" w:hAnsi="Calibri" w:cs="Calibri"/>
          <w:sz w:val="24"/>
        </w:rPr>
        <w:t> </w:t>
      </w:r>
      <w:r w:rsidRPr="00602474">
        <w:rPr>
          <w:rFonts w:ascii="Calibri" w:hAnsi="Calibri" w:cs="Calibri"/>
          <w:sz w:val="24"/>
        </w:rPr>
        <w:t xml:space="preserve">wysokości </w:t>
      </w:r>
      <w:r w:rsidR="00054A24" w:rsidRPr="00602474">
        <w:rPr>
          <w:rFonts w:ascii="Calibri" w:hAnsi="Calibri" w:cs="Calibri"/>
          <w:sz w:val="24"/>
        </w:rPr>
        <w:t>5</w:t>
      </w:r>
      <w:r w:rsidR="00E2374F" w:rsidRPr="00602474">
        <w:rPr>
          <w:rFonts w:ascii="Calibri" w:hAnsi="Calibri" w:cs="Calibri"/>
          <w:sz w:val="24"/>
        </w:rPr>
        <w:t>00</w:t>
      </w:r>
      <w:r w:rsidR="007B71A9" w:rsidRPr="00602474">
        <w:rPr>
          <w:rFonts w:ascii="Calibri" w:hAnsi="Calibri" w:cs="Calibri"/>
          <w:sz w:val="24"/>
        </w:rPr>
        <w:t xml:space="preserve"> zł</w:t>
      </w:r>
      <w:r w:rsidR="00F0488E" w:rsidRPr="00602474">
        <w:rPr>
          <w:rFonts w:ascii="Calibri" w:hAnsi="Calibri" w:cs="Calibri"/>
          <w:sz w:val="24"/>
        </w:rPr>
        <w:t xml:space="preserve"> </w:t>
      </w:r>
      <w:r w:rsidR="007B71A9" w:rsidRPr="00602474">
        <w:rPr>
          <w:rFonts w:ascii="Calibri" w:hAnsi="Calibri" w:cs="Calibri"/>
          <w:sz w:val="24"/>
        </w:rPr>
        <w:t xml:space="preserve">za każdy </w:t>
      </w:r>
      <w:r w:rsidR="003F4C4B" w:rsidRPr="00602474">
        <w:rPr>
          <w:rFonts w:ascii="Calibri" w:hAnsi="Calibri" w:cs="Calibri"/>
          <w:sz w:val="24"/>
        </w:rPr>
        <w:t xml:space="preserve">stwierdzony </w:t>
      </w:r>
      <w:r w:rsidR="007B71A9" w:rsidRPr="00602474">
        <w:rPr>
          <w:rFonts w:ascii="Calibri" w:hAnsi="Calibri" w:cs="Calibri"/>
          <w:sz w:val="24"/>
        </w:rPr>
        <w:t>przypadek</w:t>
      </w:r>
      <w:r w:rsidR="003F4C4B" w:rsidRPr="00602474">
        <w:rPr>
          <w:rFonts w:ascii="Calibri" w:hAnsi="Calibri" w:cs="Calibri"/>
          <w:sz w:val="24"/>
        </w:rPr>
        <w:t>;</w:t>
      </w:r>
    </w:p>
    <w:p w14:paraId="3E68EAE9" w14:textId="48CB02AA" w:rsidR="00847E33" w:rsidRPr="00602474" w:rsidRDefault="00AA2D38" w:rsidP="0056490D">
      <w:pPr>
        <w:pStyle w:val="Akapitzlist"/>
        <w:widowControl w:val="0"/>
        <w:numPr>
          <w:ilvl w:val="0"/>
          <w:numId w:val="1"/>
        </w:numPr>
        <w:autoSpaceDE w:val="0"/>
        <w:autoSpaceDN w:val="0"/>
        <w:adjustRightInd w:val="0"/>
        <w:jc w:val="both"/>
        <w:rPr>
          <w:rFonts w:ascii="Calibri" w:hAnsi="Calibri" w:cs="Calibri"/>
          <w:sz w:val="24"/>
        </w:rPr>
      </w:pPr>
      <w:r w:rsidRPr="00602474">
        <w:rPr>
          <w:rFonts w:ascii="Calibri" w:hAnsi="Calibri" w:cs="Calibri"/>
          <w:sz w:val="24"/>
        </w:rPr>
        <w:t xml:space="preserve">z tytułu nieprzedłożenia </w:t>
      </w:r>
      <w:r w:rsidR="001F1E75" w:rsidRPr="00602474">
        <w:rPr>
          <w:rFonts w:ascii="Calibri" w:hAnsi="Calibri" w:cs="Calibri"/>
          <w:sz w:val="24"/>
        </w:rPr>
        <w:t xml:space="preserve">Zamawiającemu </w:t>
      </w:r>
      <w:r w:rsidRPr="00602474">
        <w:rPr>
          <w:rFonts w:ascii="Calibri" w:hAnsi="Calibri" w:cs="Calibri"/>
          <w:sz w:val="24"/>
        </w:rPr>
        <w:t>poświadczone</w:t>
      </w:r>
      <w:r w:rsidR="00CC18A9" w:rsidRPr="00602474">
        <w:rPr>
          <w:rFonts w:ascii="Calibri" w:hAnsi="Calibri" w:cs="Calibri"/>
          <w:sz w:val="24"/>
        </w:rPr>
        <w:t>j za zgodność z oryginałem kopii</w:t>
      </w:r>
      <w:r w:rsidRPr="00602474">
        <w:rPr>
          <w:rFonts w:ascii="Calibri" w:hAnsi="Calibri" w:cs="Calibri"/>
          <w:sz w:val="24"/>
        </w:rPr>
        <w:t xml:space="preserve"> </w:t>
      </w:r>
      <w:r w:rsidR="001F1E75" w:rsidRPr="00602474">
        <w:rPr>
          <w:rFonts w:ascii="Calibri" w:hAnsi="Calibri" w:cs="Calibri"/>
          <w:sz w:val="24"/>
        </w:rPr>
        <w:t xml:space="preserve">umowy </w:t>
      </w:r>
      <w:r w:rsidRPr="00602474">
        <w:rPr>
          <w:rFonts w:ascii="Calibri" w:hAnsi="Calibri" w:cs="Calibri"/>
          <w:sz w:val="24"/>
        </w:rPr>
        <w:t>o</w:t>
      </w:r>
      <w:r w:rsidR="004D25C8" w:rsidRPr="00602474">
        <w:rPr>
          <w:rFonts w:ascii="Calibri" w:hAnsi="Calibri" w:cs="Calibri"/>
          <w:sz w:val="24"/>
        </w:rPr>
        <w:t> </w:t>
      </w:r>
      <w:r w:rsidRPr="00602474">
        <w:rPr>
          <w:rFonts w:ascii="Calibri" w:hAnsi="Calibri" w:cs="Calibri"/>
          <w:sz w:val="24"/>
        </w:rPr>
        <w:t>podwykonawst</w:t>
      </w:r>
      <w:r w:rsidR="00207F0F" w:rsidRPr="00602474">
        <w:rPr>
          <w:rFonts w:ascii="Calibri" w:hAnsi="Calibri" w:cs="Calibri"/>
          <w:sz w:val="24"/>
        </w:rPr>
        <w:t>wo</w:t>
      </w:r>
      <w:r w:rsidR="00847E33" w:rsidRPr="00602474">
        <w:rPr>
          <w:rFonts w:ascii="Calibri" w:hAnsi="Calibri" w:cs="Calibri"/>
          <w:sz w:val="24"/>
        </w:rPr>
        <w:t xml:space="preserve"> lub jej </w:t>
      </w:r>
      <w:r w:rsidR="00054A24" w:rsidRPr="00602474">
        <w:rPr>
          <w:rFonts w:ascii="Calibri" w:hAnsi="Calibri" w:cs="Calibri"/>
          <w:sz w:val="24"/>
        </w:rPr>
        <w:t>zmiany, w wysokości 5</w:t>
      </w:r>
      <w:r w:rsidR="00E2374F" w:rsidRPr="00602474">
        <w:rPr>
          <w:rFonts w:ascii="Calibri" w:hAnsi="Calibri" w:cs="Calibri"/>
          <w:sz w:val="24"/>
        </w:rPr>
        <w:t>00</w:t>
      </w:r>
      <w:r w:rsidR="00847E33" w:rsidRPr="00602474">
        <w:rPr>
          <w:rFonts w:ascii="Calibri" w:hAnsi="Calibri" w:cs="Calibri"/>
          <w:sz w:val="24"/>
        </w:rPr>
        <w:t xml:space="preserve"> zł za każdy </w:t>
      </w:r>
      <w:r w:rsidR="003F4C4B" w:rsidRPr="00602474">
        <w:rPr>
          <w:rFonts w:ascii="Calibri" w:hAnsi="Calibri" w:cs="Calibri"/>
          <w:sz w:val="24"/>
        </w:rPr>
        <w:t xml:space="preserve">stwierdzony </w:t>
      </w:r>
      <w:r w:rsidR="00847E33" w:rsidRPr="00602474">
        <w:rPr>
          <w:rFonts w:ascii="Calibri" w:hAnsi="Calibri" w:cs="Calibri"/>
          <w:sz w:val="24"/>
        </w:rPr>
        <w:t>przypadek</w:t>
      </w:r>
      <w:r w:rsidR="003F4C4B" w:rsidRPr="00602474">
        <w:rPr>
          <w:rFonts w:ascii="Calibri" w:hAnsi="Calibri" w:cs="Calibri"/>
          <w:sz w:val="24"/>
        </w:rPr>
        <w:t>;</w:t>
      </w:r>
    </w:p>
    <w:p w14:paraId="5A08BF97" w14:textId="46534F69" w:rsidR="00AA2D38" w:rsidRPr="00602474" w:rsidRDefault="00AA2D38" w:rsidP="0056490D">
      <w:pPr>
        <w:pStyle w:val="Akapitzlist"/>
        <w:widowControl w:val="0"/>
        <w:numPr>
          <w:ilvl w:val="0"/>
          <w:numId w:val="1"/>
        </w:numPr>
        <w:autoSpaceDE w:val="0"/>
        <w:autoSpaceDN w:val="0"/>
        <w:adjustRightInd w:val="0"/>
        <w:jc w:val="both"/>
        <w:rPr>
          <w:rFonts w:ascii="Calibri" w:hAnsi="Calibri" w:cs="Calibri"/>
          <w:sz w:val="24"/>
        </w:rPr>
      </w:pPr>
      <w:r w:rsidRPr="00602474">
        <w:rPr>
          <w:rFonts w:ascii="Calibri" w:hAnsi="Calibri" w:cs="Calibri"/>
          <w:sz w:val="24"/>
        </w:rPr>
        <w:t>z tytułu braku zmiany zawartej przez Wykonawcę umowy o podwykonaws</w:t>
      </w:r>
      <w:r w:rsidR="00207F0F" w:rsidRPr="00602474">
        <w:rPr>
          <w:rFonts w:ascii="Calibri" w:hAnsi="Calibri" w:cs="Calibri"/>
          <w:sz w:val="24"/>
        </w:rPr>
        <w:t xml:space="preserve">two w zakresie </w:t>
      </w:r>
      <w:r w:rsidR="00D07B1F" w:rsidRPr="004553C0">
        <w:rPr>
          <w:rFonts w:ascii="Calibri" w:hAnsi="Calibri" w:cs="Calibri"/>
          <w:sz w:val="24"/>
        </w:rPr>
        <w:t>terminu zapłaty wskazanego przez Zamawiającego</w:t>
      </w:r>
      <w:r w:rsidR="00FE583C" w:rsidRPr="004553C0">
        <w:rPr>
          <w:rFonts w:ascii="Calibri" w:hAnsi="Calibri" w:cs="Calibri"/>
          <w:sz w:val="24"/>
        </w:rPr>
        <w:t xml:space="preserve"> w § 1</w:t>
      </w:r>
      <w:r w:rsidR="00035B76">
        <w:rPr>
          <w:rFonts w:ascii="Calibri" w:hAnsi="Calibri" w:cs="Calibri"/>
          <w:sz w:val="24"/>
        </w:rPr>
        <w:t>3</w:t>
      </w:r>
      <w:r w:rsidR="00FE583C" w:rsidRPr="004553C0">
        <w:rPr>
          <w:rFonts w:ascii="Calibri" w:hAnsi="Calibri" w:cs="Calibri"/>
          <w:sz w:val="24"/>
        </w:rPr>
        <w:t xml:space="preserve"> ust. </w:t>
      </w:r>
      <w:r w:rsidR="00F0488E" w:rsidRPr="004553C0">
        <w:rPr>
          <w:rFonts w:ascii="Calibri" w:hAnsi="Calibri" w:cs="Calibri"/>
          <w:sz w:val="24"/>
        </w:rPr>
        <w:t>6</w:t>
      </w:r>
      <w:r w:rsidR="00FE583C" w:rsidRPr="004553C0">
        <w:rPr>
          <w:rFonts w:ascii="Calibri" w:hAnsi="Calibri" w:cs="Calibri"/>
          <w:sz w:val="24"/>
        </w:rPr>
        <w:t xml:space="preserve"> umowy</w:t>
      </w:r>
      <w:r w:rsidR="00F0488E" w:rsidRPr="004553C0">
        <w:rPr>
          <w:rFonts w:ascii="Calibri" w:hAnsi="Calibri" w:cs="Calibri"/>
          <w:sz w:val="24"/>
        </w:rPr>
        <w:t xml:space="preserve"> </w:t>
      </w:r>
      <w:r w:rsidR="00054A24" w:rsidRPr="004553C0">
        <w:rPr>
          <w:rFonts w:ascii="Calibri" w:hAnsi="Calibri" w:cs="Calibri"/>
          <w:sz w:val="24"/>
        </w:rPr>
        <w:t>w wysokości</w:t>
      </w:r>
      <w:r w:rsidR="00054A24" w:rsidRPr="00602474">
        <w:rPr>
          <w:rFonts w:ascii="Calibri" w:hAnsi="Calibri" w:cs="Calibri"/>
          <w:sz w:val="24"/>
        </w:rPr>
        <w:t xml:space="preserve"> 5</w:t>
      </w:r>
      <w:r w:rsidR="00E2374F" w:rsidRPr="00602474">
        <w:rPr>
          <w:rFonts w:ascii="Calibri" w:hAnsi="Calibri" w:cs="Calibri"/>
          <w:sz w:val="24"/>
        </w:rPr>
        <w:t>00</w:t>
      </w:r>
      <w:r w:rsidR="00BE25AE">
        <w:rPr>
          <w:rFonts w:ascii="Calibri" w:hAnsi="Calibri" w:cs="Calibri"/>
          <w:sz w:val="24"/>
        </w:rPr>
        <w:t> </w:t>
      </w:r>
      <w:r w:rsidRPr="00602474">
        <w:rPr>
          <w:rFonts w:ascii="Calibri" w:hAnsi="Calibri" w:cs="Calibri"/>
          <w:sz w:val="24"/>
        </w:rPr>
        <w:t>zł.</w:t>
      </w:r>
    </w:p>
    <w:p w14:paraId="7AC98DF1" w14:textId="2DC7B7DA" w:rsidR="00FE583C" w:rsidRPr="00130740" w:rsidRDefault="00A55A96" w:rsidP="00482F08">
      <w:pPr>
        <w:pStyle w:val="Akapitzlist"/>
        <w:widowControl w:val="0"/>
        <w:numPr>
          <w:ilvl w:val="0"/>
          <w:numId w:val="20"/>
        </w:numPr>
        <w:autoSpaceDE w:val="0"/>
        <w:autoSpaceDN w:val="0"/>
        <w:adjustRightInd w:val="0"/>
        <w:ind w:left="284" w:hanging="284"/>
        <w:jc w:val="both"/>
        <w:rPr>
          <w:rFonts w:ascii="Calibri" w:hAnsi="Calibri" w:cs="Calibri"/>
          <w:sz w:val="24"/>
        </w:rPr>
      </w:pPr>
      <w:r w:rsidRPr="00130740">
        <w:rPr>
          <w:rFonts w:ascii="Calibri" w:hAnsi="Calibri" w:cs="Calibri"/>
          <w:sz w:val="24"/>
        </w:rPr>
        <w:t>Zamawiający zapłaci Wykonawcy kar</w:t>
      </w:r>
      <w:r w:rsidR="00FE583C" w:rsidRPr="00130740">
        <w:rPr>
          <w:rFonts w:ascii="Calibri" w:hAnsi="Calibri" w:cs="Calibri"/>
          <w:sz w:val="24"/>
        </w:rPr>
        <w:t>ę</w:t>
      </w:r>
      <w:r w:rsidRPr="00130740">
        <w:rPr>
          <w:rFonts w:ascii="Calibri" w:hAnsi="Calibri" w:cs="Calibri"/>
          <w:sz w:val="24"/>
        </w:rPr>
        <w:t xml:space="preserve"> umown</w:t>
      </w:r>
      <w:r w:rsidR="00FE583C" w:rsidRPr="00130740">
        <w:rPr>
          <w:rFonts w:ascii="Calibri" w:hAnsi="Calibri" w:cs="Calibri"/>
          <w:sz w:val="24"/>
        </w:rPr>
        <w:t xml:space="preserve">ą </w:t>
      </w:r>
      <w:r w:rsidRPr="00130740">
        <w:rPr>
          <w:rFonts w:ascii="Calibri" w:hAnsi="Calibri" w:cs="Calibri"/>
          <w:sz w:val="24"/>
        </w:rPr>
        <w:t>z tytułu odstąpienia od umowy</w:t>
      </w:r>
      <w:r w:rsidR="00130740" w:rsidRPr="00130740">
        <w:rPr>
          <w:rFonts w:ascii="Calibri" w:hAnsi="Calibri" w:cs="Calibri"/>
          <w:sz w:val="24"/>
        </w:rPr>
        <w:t xml:space="preserve"> przez Zamawiającego lub Wykonawcę</w:t>
      </w:r>
      <w:r w:rsidR="00130740">
        <w:rPr>
          <w:rFonts w:ascii="Calibri" w:hAnsi="Calibri" w:cs="Calibri"/>
          <w:sz w:val="24"/>
        </w:rPr>
        <w:t xml:space="preserve"> </w:t>
      </w:r>
      <w:r w:rsidRPr="00130740">
        <w:rPr>
          <w:rFonts w:ascii="Calibri" w:hAnsi="Calibri" w:cs="Calibri"/>
          <w:sz w:val="24"/>
        </w:rPr>
        <w:t>z przyczyn</w:t>
      </w:r>
      <w:r w:rsidR="00130740">
        <w:rPr>
          <w:rFonts w:ascii="Calibri" w:hAnsi="Calibri" w:cs="Calibri"/>
          <w:sz w:val="24"/>
        </w:rPr>
        <w:t xml:space="preserve">, </w:t>
      </w:r>
      <w:r w:rsidR="00130740" w:rsidRPr="00130740">
        <w:rPr>
          <w:rFonts w:ascii="Calibri" w:hAnsi="Calibri" w:cs="Calibri"/>
          <w:sz w:val="24"/>
        </w:rPr>
        <w:t>za które ponosi odpowiedzialność</w:t>
      </w:r>
      <w:r w:rsidR="00130740">
        <w:rPr>
          <w:rFonts w:ascii="Calibri" w:hAnsi="Calibri" w:cs="Calibri"/>
          <w:sz w:val="24"/>
        </w:rPr>
        <w:t xml:space="preserve"> Zamawiający, </w:t>
      </w:r>
      <w:r w:rsidRPr="00130740">
        <w:rPr>
          <w:rFonts w:ascii="Calibri" w:hAnsi="Calibri" w:cs="Calibri"/>
          <w:sz w:val="24"/>
        </w:rPr>
        <w:t>w</w:t>
      </w:r>
      <w:r w:rsidR="00130740">
        <w:rPr>
          <w:rFonts w:ascii="Calibri" w:hAnsi="Calibri" w:cs="Calibri"/>
          <w:sz w:val="24"/>
        </w:rPr>
        <w:t> </w:t>
      </w:r>
      <w:r w:rsidRPr="00130740">
        <w:rPr>
          <w:rFonts w:ascii="Calibri" w:hAnsi="Calibri" w:cs="Calibri"/>
          <w:sz w:val="24"/>
        </w:rPr>
        <w:t>wysokości 10</w:t>
      </w:r>
      <w:r w:rsidR="00A72081" w:rsidRPr="00130740">
        <w:rPr>
          <w:rFonts w:ascii="Calibri" w:hAnsi="Calibri" w:cs="Calibri"/>
          <w:sz w:val="24"/>
        </w:rPr>
        <w:t xml:space="preserve"> </w:t>
      </w:r>
      <w:r w:rsidRPr="00130740">
        <w:rPr>
          <w:rFonts w:ascii="Calibri" w:hAnsi="Calibri" w:cs="Calibri"/>
          <w:sz w:val="24"/>
        </w:rPr>
        <w:t xml:space="preserve">% wynagrodzenia umownego </w:t>
      </w:r>
      <w:r w:rsidR="00BD74F9" w:rsidRPr="00130740">
        <w:rPr>
          <w:rFonts w:ascii="Calibri" w:hAnsi="Calibri" w:cs="Calibri"/>
          <w:sz w:val="24"/>
        </w:rPr>
        <w:t>netto</w:t>
      </w:r>
      <w:r w:rsidR="00FE583C" w:rsidRPr="00130740">
        <w:rPr>
          <w:rFonts w:ascii="Calibri" w:hAnsi="Calibri" w:cs="Calibri"/>
          <w:sz w:val="24"/>
        </w:rPr>
        <w:t xml:space="preserve"> określonego w § 2 </w:t>
      </w:r>
      <w:r w:rsidR="004D25C8" w:rsidRPr="00130740">
        <w:rPr>
          <w:rFonts w:ascii="Calibri" w:hAnsi="Calibri" w:cs="Calibri"/>
          <w:sz w:val="24"/>
        </w:rPr>
        <w:t xml:space="preserve">ust. 1 niniejszej </w:t>
      </w:r>
      <w:r w:rsidR="00FE583C" w:rsidRPr="00130740">
        <w:rPr>
          <w:rFonts w:ascii="Calibri" w:hAnsi="Calibri" w:cs="Calibri"/>
          <w:sz w:val="24"/>
        </w:rPr>
        <w:t>umowy</w:t>
      </w:r>
      <w:r w:rsidR="00BD74F9" w:rsidRPr="00130740">
        <w:rPr>
          <w:rFonts w:ascii="Calibri" w:hAnsi="Calibri" w:cs="Calibri"/>
          <w:sz w:val="24"/>
        </w:rPr>
        <w:t>, czyli kwotę ………</w:t>
      </w:r>
    </w:p>
    <w:p w14:paraId="34DFD2A9" w14:textId="0DE5BF7D" w:rsidR="00BD74F9" w:rsidRPr="00602474" w:rsidRDefault="00A45D3C" w:rsidP="00482F08">
      <w:pPr>
        <w:pStyle w:val="Akapitzlist"/>
        <w:widowControl w:val="0"/>
        <w:numPr>
          <w:ilvl w:val="0"/>
          <w:numId w:val="20"/>
        </w:numPr>
        <w:autoSpaceDE w:val="0"/>
        <w:autoSpaceDN w:val="0"/>
        <w:adjustRightInd w:val="0"/>
        <w:ind w:left="284" w:hanging="284"/>
        <w:jc w:val="both"/>
        <w:rPr>
          <w:rFonts w:ascii="Calibri" w:hAnsi="Calibri" w:cs="Calibri"/>
          <w:sz w:val="24"/>
        </w:rPr>
      </w:pPr>
      <w:r w:rsidRPr="00602474">
        <w:rPr>
          <w:rFonts w:ascii="Calibri" w:hAnsi="Calibri" w:cs="Calibri"/>
          <w:sz w:val="24"/>
        </w:rPr>
        <w:t xml:space="preserve">Strony uzgadniają, że kary umowne przewidziane w umowie naliczane </w:t>
      </w:r>
      <w:r w:rsidR="003F4C4B" w:rsidRPr="00602474">
        <w:rPr>
          <w:rFonts w:ascii="Calibri" w:hAnsi="Calibri" w:cs="Calibri"/>
          <w:sz w:val="24"/>
        </w:rPr>
        <w:t>będą</w:t>
      </w:r>
      <w:r w:rsidRPr="00602474">
        <w:rPr>
          <w:rFonts w:ascii="Calibri" w:hAnsi="Calibri" w:cs="Calibri"/>
          <w:sz w:val="24"/>
        </w:rPr>
        <w:t xml:space="preserve"> niezależnie od siebie</w:t>
      </w:r>
      <w:r w:rsidR="00A72081" w:rsidRPr="00602474">
        <w:rPr>
          <w:rFonts w:ascii="Calibri" w:hAnsi="Calibri" w:cs="Calibri"/>
          <w:sz w:val="24"/>
        </w:rPr>
        <w:t>,</w:t>
      </w:r>
      <w:r w:rsidRPr="00602474">
        <w:rPr>
          <w:rFonts w:ascii="Calibri" w:hAnsi="Calibri" w:cs="Calibri"/>
          <w:sz w:val="24"/>
        </w:rPr>
        <w:t xml:space="preserve"> a</w:t>
      </w:r>
      <w:r w:rsidR="004D25C8" w:rsidRPr="00602474">
        <w:rPr>
          <w:rFonts w:ascii="Calibri" w:hAnsi="Calibri" w:cs="Calibri"/>
          <w:sz w:val="24"/>
        </w:rPr>
        <w:t> </w:t>
      </w:r>
      <w:r w:rsidRPr="00602474">
        <w:rPr>
          <w:rFonts w:ascii="Calibri" w:hAnsi="Calibri" w:cs="Calibri"/>
          <w:sz w:val="24"/>
        </w:rPr>
        <w:t>Wykonawca wyraża zgodę na potrącanie kar umownych z należnego wynagrodzenia. W przypadku naliczenia przez Zamawiającego kar umownych, Zamawiający potrąc</w:t>
      </w:r>
      <w:r w:rsidR="003F4C4B" w:rsidRPr="00602474">
        <w:rPr>
          <w:rFonts w:ascii="Calibri" w:hAnsi="Calibri" w:cs="Calibri"/>
          <w:sz w:val="24"/>
        </w:rPr>
        <w:t>i</w:t>
      </w:r>
      <w:r w:rsidRPr="00602474">
        <w:rPr>
          <w:rFonts w:ascii="Calibri" w:hAnsi="Calibri" w:cs="Calibri"/>
          <w:sz w:val="24"/>
        </w:rPr>
        <w:t xml:space="preserve"> z</w:t>
      </w:r>
      <w:r w:rsidR="004553C0">
        <w:rPr>
          <w:rFonts w:ascii="Calibri" w:hAnsi="Calibri" w:cs="Calibri"/>
          <w:sz w:val="24"/>
        </w:rPr>
        <w:t> </w:t>
      </w:r>
      <w:r w:rsidRPr="00602474">
        <w:rPr>
          <w:rFonts w:ascii="Calibri" w:hAnsi="Calibri" w:cs="Calibri"/>
          <w:sz w:val="24"/>
        </w:rPr>
        <w:t>wynagrodzenia kwotę stanowiącą równowartość tych kar i tak pomniejszoną kwotę wynagrodzenia wypłac</w:t>
      </w:r>
      <w:r w:rsidR="003F4C4B" w:rsidRPr="00602474">
        <w:rPr>
          <w:rFonts w:ascii="Calibri" w:hAnsi="Calibri" w:cs="Calibri"/>
          <w:sz w:val="24"/>
        </w:rPr>
        <w:t>i</w:t>
      </w:r>
      <w:r w:rsidRPr="00602474">
        <w:rPr>
          <w:rFonts w:ascii="Calibri" w:hAnsi="Calibri" w:cs="Calibri"/>
          <w:sz w:val="24"/>
        </w:rPr>
        <w:t xml:space="preserve"> Wykonawcy</w:t>
      </w:r>
      <w:r w:rsidR="003F4C4B" w:rsidRPr="00602474">
        <w:rPr>
          <w:rFonts w:ascii="Calibri" w:hAnsi="Calibri" w:cs="Calibri"/>
          <w:sz w:val="24"/>
        </w:rPr>
        <w:t>.</w:t>
      </w:r>
    </w:p>
    <w:p w14:paraId="49BA49EC" w14:textId="6A632D45" w:rsidR="00AA6C76" w:rsidRPr="00602474" w:rsidRDefault="00C15FF0" w:rsidP="00482F08">
      <w:pPr>
        <w:pStyle w:val="Akapitzlist"/>
        <w:widowControl w:val="0"/>
        <w:numPr>
          <w:ilvl w:val="0"/>
          <w:numId w:val="20"/>
        </w:numPr>
        <w:autoSpaceDE w:val="0"/>
        <w:autoSpaceDN w:val="0"/>
        <w:adjustRightInd w:val="0"/>
        <w:ind w:left="284" w:hanging="284"/>
        <w:jc w:val="both"/>
        <w:rPr>
          <w:rFonts w:ascii="Calibri" w:hAnsi="Calibri" w:cs="Calibri"/>
          <w:sz w:val="24"/>
        </w:rPr>
      </w:pPr>
      <w:r w:rsidRPr="00602474">
        <w:rPr>
          <w:rFonts w:ascii="Calibri" w:hAnsi="Calibri" w:cs="Calibri"/>
          <w:sz w:val="24"/>
        </w:rPr>
        <w:t xml:space="preserve">Łączna maksymalna wysokość kar umownych, których mogą dochodzić strony wynosi </w:t>
      </w:r>
      <w:r w:rsidR="00035B76">
        <w:rPr>
          <w:rFonts w:ascii="Calibri" w:hAnsi="Calibri" w:cs="Calibri"/>
          <w:sz w:val="24"/>
        </w:rPr>
        <w:t>20</w:t>
      </w:r>
      <w:r w:rsidR="005518B3" w:rsidRPr="00602474">
        <w:rPr>
          <w:rFonts w:ascii="Calibri" w:hAnsi="Calibri" w:cs="Calibri"/>
          <w:sz w:val="24"/>
        </w:rPr>
        <w:t xml:space="preserve">% wynagrodzenia umownego </w:t>
      </w:r>
      <w:r w:rsidR="00BD74F9" w:rsidRPr="00602474">
        <w:rPr>
          <w:rFonts w:ascii="Calibri" w:hAnsi="Calibri" w:cs="Calibri"/>
          <w:sz w:val="24"/>
        </w:rPr>
        <w:t>netto</w:t>
      </w:r>
      <w:r w:rsidR="00FE583C" w:rsidRPr="00602474">
        <w:rPr>
          <w:rFonts w:ascii="Calibri" w:hAnsi="Calibri" w:cs="Calibri"/>
          <w:sz w:val="24"/>
        </w:rPr>
        <w:t xml:space="preserve"> określonego w § 2</w:t>
      </w:r>
      <w:r w:rsidR="004D25C8" w:rsidRPr="00602474">
        <w:rPr>
          <w:rFonts w:ascii="Calibri" w:hAnsi="Calibri" w:cs="Calibri"/>
          <w:sz w:val="24"/>
        </w:rPr>
        <w:t xml:space="preserve"> ust. 1 niniejszej</w:t>
      </w:r>
      <w:r w:rsidR="00FE583C" w:rsidRPr="00602474">
        <w:rPr>
          <w:rFonts w:ascii="Calibri" w:hAnsi="Calibri" w:cs="Calibri"/>
          <w:sz w:val="24"/>
        </w:rPr>
        <w:t xml:space="preserve"> umowy</w:t>
      </w:r>
      <w:r w:rsidR="00AA6C76" w:rsidRPr="00602474">
        <w:rPr>
          <w:rFonts w:ascii="Calibri" w:hAnsi="Calibri" w:cs="Calibri"/>
          <w:sz w:val="24"/>
        </w:rPr>
        <w:t>, czyli kwotę ………..</w:t>
      </w:r>
    </w:p>
    <w:p w14:paraId="6277E24A" w14:textId="206B26C0" w:rsidR="00581017" w:rsidRPr="00602474" w:rsidRDefault="007B5333" w:rsidP="00482F08">
      <w:pPr>
        <w:pStyle w:val="Akapitzlist"/>
        <w:widowControl w:val="0"/>
        <w:numPr>
          <w:ilvl w:val="0"/>
          <w:numId w:val="20"/>
        </w:numPr>
        <w:autoSpaceDE w:val="0"/>
        <w:autoSpaceDN w:val="0"/>
        <w:adjustRightInd w:val="0"/>
        <w:ind w:left="284" w:hanging="284"/>
        <w:jc w:val="both"/>
        <w:rPr>
          <w:rFonts w:ascii="Calibri" w:hAnsi="Calibri" w:cs="Calibri"/>
          <w:sz w:val="24"/>
        </w:rPr>
      </w:pPr>
      <w:r w:rsidRPr="00602474">
        <w:rPr>
          <w:rFonts w:ascii="Calibri" w:hAnsi="Calibri" w:cs="Calibri"/>
          <w:sz w:val="24"/>
        </w:rPr>
        <w:t>Strony</w:t>
      </w:r>
      <w:r w:rsidR="00581017" w:rsidRPr="00602474">
        <w:rPr>
          <w:rFonts w:ascii="Calibri" w:hAnsi="Calibri" w:cs="Calibri"/>
          <w:sz w:val="24"/>
        </w:rPr>
        <w:t xml:space="preserve"> ma</w:t>
      </w:r>
      <w:r w:rsidRPr="00602474">
        <w:rPr>
          <w:rFonts w:ascii="Calibri" w:hAnsi="Calibri" w:cs="Calibri"/>
          <w:sz w:val="24"/>
        </w:rPr>
        <w:t>ją</w:t>
      </w:r>
      <w:r w:rsidR="00581017" w:rsidRPr="00602474">
        <w:rPr>
          <w:rFonts w:ascii="Calibri" w:hAnsi="Calibri" w:cs="Calibri"/>
          <w:sz w:val="24"/>
        </w:rPr>
        <w:t xml:space="preserve"> prawo dochodzić odszkodowania uzupełniającego na zasadach Kodeksu</w:t>
      </w:r>
      <w:r w:rsidR="00935701" w:rsidRPr="00602474">
        <w:rPr>
          <w:rFonts w:ascii="Calibri" w:hAnsi="Calibri" w:cs="Calibri"/>
          <w:sz w:val="24"/>
        </w:rPr>
        <w:t xml:space="preserve"> </w:t>
      </w:r>
      <w:r w:rsidR="00581017" w:rsidRPr="00602474">
        <w:rPr>
          <w:rFonts w:ascii="Calibri" w:hAnsi="Calibri" w:cs="Calibri"/>
          <w:sz w:val="24"/>
        </w:rPr>
        <w:t>Cywilnego, jeżeli szkoda przewyższy wysokość kar umownych.</w:t>
      </w:r>
    </w:p>
    <w:p w14:paraId="154E76CB" w14:textId="38ABF138" w:rsidR="00A778E6" w:rsidRPr="005E6DC9" w:rsidRDefault="004711B7" w:rsidP="00BB45B9">
      <w:pPr>
        <w:pStyle w:val="Nagwek2"/>
        <w:spacing w:before="120" w:after="0"/>
        <w:rPr>
          <w:rFonts w:ascii="Calibri" w:hAnsi="Calibri" w:cs="Calibri"/>
          <w:b w:val="0"/>
          <w:bCs w:val="0"/>
          <w:sz w:val="28"/>
          <w:szCs w:val="28"/>
        </w:rPr>
      </w:pPr>
      <w:r w:rsidRPr="005E6DC9">
        <w:rPr>
          <w:rFonts w:ascii="Calibri" w:hAnsi="Calibri" w:cs="Calibri"/>
          <w:sz w:val="28"/>
          <w:szCs w:val="28"/>
        </w:rPr>
        <w:t xml:space="preserve">§ </w:t>
      </w:r>
      <w:r w:rsidR="009C18CF" w:rsidRPr="005E6DC9">
        <w:rPr>
          <w:rFonts w:ascii="Calibri" w:hAnsi="Calibri" w:cs="Calibri"/>
          <w:sz w:val="28"/>
          <w:szCs w:val="28"/>
        </w:rPr>
        <w:t>1</w:t>
      </w:r>
      <w:r w:rsidR="00C86DC7">
        <w:rPr>
          <w:rFonts w:ascii="Calibri" w:hAnsi="Calibri" w:cs="Calibri"/>
          <w:sz w:val="28"/>
          <w:szCs w:val="28"/>
        </w:rPr>
        <w:t>3</w:t>
      </w:r>
      <w:r w:rsidR="0096555A" w:rsidRPr="005E6DC9">
        <w:rPr>
          <w:rFonts w:ascii="Calibri" w:hAnsi="Calibri" w:cs="Calibri"/>
          <w:sz w:val="28"/>
          <w:szCs w:val="28"/>
        </w:rPr>
        <w:t xml:space="preserve"> </w:t>
      </w:r>
      <w:r w:rsidR="00E7424C" w:rsidRPr="005E6DC9">
        <w:rPr>
          <w:rFonts w:ascii="Calibri" w:hAnsi="Calibri" w:cs="Calibri"/>
          <w:sz w:val="28"/>
          <w:szCs w:val="28"/>
        </w:rPr>
        <w:t>Regulacje związane z podwykonawstwem</w:t>
      </w:r>
    </w:p>
    <w:p w14:paraId="2DC0F18C" w14:textId="6AFA124A" w:rsidR="00FE1419" w:rsidRPr="00602474" w:rsidRDefault="00FE1419" w:rsidP="0056490D">
      <w:pPr>
        <w:pStyle w:val="Akapitzlist"/>
        <w:numPr>
          <w:ilvl w:val="0"/>
          <w:numId w:val="4"/>
        </w:numPr>
        <w:jc w:val="both"/>
        <w:rPr>
          <w:rFonts w:ascii="Calibri" w:hAnsi="Calibri" w:cs="Calibri"/>
          <w:sz w:val="24"/>
        </w:rPr>
      </w:pPr>
      <w:r w:rsidRPr="00602474">
        <w:rPr>
          <w:rFonts w:ascii="Calibri" w:hAnsi="Calibri" w:cs="Calibri"/>
          <w:sz w:val="24"/>
        </w:rPr>
        <w:t>Wykonawca powierzy Podwykonawcom wykonanie poniższych części zamówienia:</w:t>
      </w:r>
    </w:p>
    <w:p w14:paraId="169C8D15" w14:textId="61FCE80A" w:rsidR="00FE1419" w:rsidRPr="00602474" w:rsidRDefault="00FE1419" w:rsidP="00482F08">
      <w:pPr>
        <w:pStyle w:val="Akapitzlist"/>
        <w:numPr>
          <w:ilvl w:val="1"/>
          <w:numId w:val="27"/>
        </w:numPr>
        <w:jc w:val="both"/>
        <w:rPr>
          <w:rFonts w:ascii="Calibri" w:hAnsi="Calibri" w:cs="Calibri"/>
          <w:sz w:val="24"/>
        </w:rPr>
      </w:pPr>
      <w:r w:rsidRPr="00602474">
        <w:rPr>
          <w:rFonts w:ascii="Calibri" w:hAnsi="Calibri" w:cs="Calibri"/>
          <w:sz w:val="24"/>
        </w:rPr>
        <w:t>Wykonanie części dotyczącej …………………………………………… firmie ………………………………..</w:t>
      </w:r>
    </w:p>
    <w:p w14:paraId="43012B70" w14:textId="7AC51FFC" w:rsidR="00FE1419" w:rsidRPr="00602474" w:rsidRDefault="00FE1419" w:rsidP="00FE1419">
      <w:pPr>
        <w:pStyle w:val="Akapitzlist"/>
        <w:ind w:left="1080"/>
        <w:jc w:val="both"/>
        <w:rPr>
          <w:rFonts w:ascii="Calibri" w:hAnsi="Calibri" w:cs="Calibri"/>
          <w:sz w:val="24"/>
        </w:rPr>
      </w:pPr>
      <w:r w:rsidRPr="00602474">
        <w:rPr>
          <w:rFonts w:ascii="Calibri" w:hAnsi="Calibri" w:cs="Calibri"/>
          <w:sz w:val="24"/>
        </w:rPr>
        <w:t xml:space="preserve">Wartość brutto </w:t>
      </w:r>
      <w:r w:rsidR="00A74489" w:rsidRPr="00602474">
        <w:rPr>
          <w:rFonts w:ascii="Calibri" w:hAnsi="Calibri" w:cs="Calibri"/>
          <w:sz w:val="24"/>
        </w:rPr>
        <w:t>części zamówienia powierzona podwykonawcy wynosi ………………… zł</w:t>
      </w:r>
    </w:p>
    <w:p w14:paraId="5DDCB6DB" w14:textId="0AB6CD73" w:rsidR="00A74489" w:rsidRPr="00602474" w:rsidRDefault="00A74489" w:rsidP="00482F08">
      <w:pPr>
        <w:pStyle w:val="Akapitzlist"/>
        <w:numPr>
          <w:ilvl w:val="1"/>
          <w:numId w:val="27"/>
        </w:numPr>
        <w:jc w:val="both"/>
        <w:rPr>
          <w:rFonts w:ascii="Calibri" w:hAnsi="Calibri" w:cs="Calibri"/>
          <w:sz w:val="24"/>
        </w:rPr>
      </w:pPr>
      <w:r w:rsidRPr="00602474">
        <w:rPr>
          <w:rFonts w:ascii="Calibri" w:hAnsi="Calibri" w:cs="Calibri"/>
          <w:sz w:val="24"/>
        </w:rPr>
        <w:t>Wykonanie części dotyczącej ………………………………………… firmie ………………………………..</w:t>
      </w:r>
    </w:p>
    <w:p w14:paraId="775FD801" w14:textId="43654A70" w:rsidR="00A74489" w:rsidRPr="00602474" w:rsidRDefault="00A74489" w:rsidP="00A74489">
      <w:pPr>
        <w:pStyle w:val="Akapitzlist"/>
        <w:ind w:left="1080"/>
        <w:jc w:val="both"/>
        <w:rPr>
          <w:rFonts w:ascii="Calibri" w:hAnsi="Calibri" w:cs="Calibri"/>
          <w:sz w:val="24"/>
        </w:rPr>
      </w:pPr>
      <w:r w:rsidRPr="00602474">
        <w:rPr>
          <w:rFonts w:ascii="Calibri" w:hAnsi="Calibri" w:cs="Calibri"/>
          <w:sz w:val="24"/>
        </w:rPr>
        <w:t>Wartość brutto części zamówienia powierzona podwykonawcy wynosi ………………… zł *</w:t>
      </w:r>
    </w:p>
    <w:p w14:paraId="3219D40F" w14:textId="2A6A7796" w:rsidR="008C5A0C" w:rsidRPr="00602474" w:rsidRDefault="008C5A0C" w:rsidP="00482F08">
      <w:pPr>
        <w:pStyle w:val="Akapitzlist"/>
        <w:numPr>
          <w:ilvl w:val="0"/>
          <w:numId w:val="31"/>
        </w:numPr>
        <w:jc w:val="both"/>
        <w:rPr>
          <w:rFonts w:ascii="Calibri" w:hAnsi="Calibri" w:cs="Calibri"/>
          <w:sz w:val="24"/>
        </w:rPr>
      </w:pPr>
      <w:r w:rsidRPr="00602474">
        <w:rPr>
          <w:rFonts w:ascii="Calibri" w:hAnsi="Calibri" w:cs="Calibri"/>
          <w:sz w:val="24"/>
          <w:shd w:val="clear" w:color="auto" w:fill="FFFFFF"/>
        </w:rPr>
        <w:t xml:space="preserve">Wykonawca </w:t>
      </w:r>
      <w:r w:rsidR="00A74489" w:rsidRPr="00602474">
        <w:rPr>
          <w:rFonts w:ascii="Calibri" w:hAnsi="Calibri" w:cs="Calibri"/>
          <w:sz w:val="24"/>
          <w:shd w:val="clear" w:color="auto" w:fill="FFFFFF"/>
        </w:rPr>
        <w:t>nie zamierza p</w:t>
      </w:r>
      <w:r w:rsidRPr="00602474">
        <w:rPr>
          <w:rFonts w:ascii="Calibri" w:hAnsi="Calibri" w:cs="Calibri"/>
          <w:sz w:val="24"/>
          <w:shd w:val="clear" w:color="auto" w:fill="FFFFFF"/>
        </w:rPr>
        <w:t>owierz</w:t>
      </w:r>
      <w:r w:rsidR="00A74489" w:rsidRPr="00602474">
        <w:rPr>
          <w:rFonts w:ascii="Calibri" w:hAnsi="Calibri" w:cs="Calibri"/>
          <w:sz w:val="24"/>
          <w:shd w:val="clear" w:color="auto" w:fill="FFFFFF"/>
        </w:rPr>
        <w:t xml:space="preserve">ać </w:t>
      </w:r>
      <w:r w:rsidRPr="00602474">
        <w:rPr>
          <w:rFonts w:ascii="Calibri" w:hAnsi="Calibri" w:cs="Calibri"/>
          <w:sz w:val="24"/>
          <w:shd w:val="clear" w:color="auto" w:fill="FFFFFF"/>
        </w:rPr>
        <w:t>wykonani</w:t>
      </w:r>
      <w:r w:rsidR="00A74489" w:rsidRPr="00602474">
        <w:rPr>
          <w:rFonts w:ascii="Calibri" w:hAnsi="Calibri" w:cs="Calibri"/>
          <w:sz w:val="24"/>
          <w:shd w:val="clear" w:color="auto" w:fill="FFFFFF"/>
        </w:rPr>
        <w:t xml:space="preserve">a żadnej </w:t>
      </w:r>
      <w:r w:rsidRPr="00602474">
        <w:rPr>
          <w:rFonts w:ascii="Calibri" w:hAnsi="Calibri" w:cs="Calibri"/>
          <w:sz w:val="24"/>
          <w:shd w:val="clear" w:color="auto" w:fill="FFFFFF"/>
        </w:rPr>
        <w:t>części zamówienia podwykonawc</w:t>
      </w:r>
      <w:r w:rsidR="00A74489" w:rsidRPr="00602474">
        <w:rPr>
          <w:rFonts w:ascii="Calibri" w:hAnsi="Calibri" w:cs="Calibri"/>
          <w:sz w:val="24"/>
          <w:shd w:val="clear" w:color="auto" w:fill="FFFFFF"/>
        </w:rPr>
        <w:t>om.*</w:t>
      </w:r>
    </w:p>
    <w:p w14:paraId="1091C3B9" w14:textId="77777777" w:rsidR="00C26CD3" w:rsidRPr="00602474" w:rsidRDefault="00A74489" w:rsidP="00482F08">
      <w:pPr>
        <w:pStyle w:val="Akapitzlist"/>
        <w:numPr>
          <w:ilvl w:val="0"/>
          <w:numId w:val="32"/>
        </w:numPr>
        <w:jc w:val="both"/>
        <w:rPr>
          <w:rFonts w:ascii="Calibri" w:hAnsi="Calibri" w:cs="Calibri"/>
          <w:sz w:val="24"/>
        </w:rPr>
      </w:pPr>
      <w:r w:rsidRPr="00602474">
        <w:rPr>
          <w:rFonts w:ascii="Calibri" w:hAnsi="Calibri" w:cs="Calibri"/>
          <w:sz w:val="24"/>
        </w:rPr>
        <w:lastRenderedPageBreak/>
        <w:t>Wykonawca zamierza powierzyć podwykonawcom wykonanie części zamówienia</w:t>
      </w:r>
      <w:r w:rsidR="00C26CD3" w:rsidRPr="00602474">
        <w:rPr>
          <w:rFonts w:ascii="Calibri" w:hAnsi="Calibri" w:cs="Calibri"/>
          <w:sz w:val="24"/>
        </w:rPr>
        <w:t>, jednak zawierając niniejszą umowę, nie posiada szczegółowej wiedzy w tym zakresie.*</w:t>
      </w:r>
    </w:p>
    <w:p w14:paraId="517A8DAF" w14:textId="21621D8C" w:rsidR="00A74489" w:rsidRPr="00602474" w:rsidRDefault="00C26CD3" w:rsidP="00C26CD3">
      <w:pPr>
        <w:ind w:firstLine="436"/>
        <w:jc w:val="both"/>
        <w:rPr>
          <w:rFonts w:ascii="Calibri" w:hAnsi="Calibri" w:cs="Calibri"/>
          <w:i/>
          <w:iCs/>
        </w:rPr>
      </w:pPr>
      <w:r w:rsidRPr="00602474">
        <w:rPr>
          <w:rFonts w:ascii="Calibri" w:hAnsi="Calibri" w:cs="Calibri"/>
          <w:i/>
          <w:iCs/>
        </w:rPr>
        <w:t>* Do umowy zostanie wpisana wersja zgodnie z deklarac</w:t>
      </w:r>
      <w:r w:rsidR="00A24EA1" w:rsidRPr="00602474">
        <w:rPr>
          <w:rFonts w:ascii="Calibri" w:hAnsi="Calibri" w:cs="Calibri"/>
          <w:i/>
          <w:iCs/>
        </w:rPr>
        <w:t>ją</w:t>
      </w:r>
      <w:r w:rsidRPr="00602474">
        <w:rPr>
          <w:rFonts w:ascii="Calibri" w:hAnsi="Calibri" w:cs="Calibri"/>
          <w:i/>
          <w:iCs/>
        </w:rPr>
        <w:t xml:space="preserve"> Wykonawcy</w:t>
      </w:r>
      <w:r w:rsidR="003800C8">
        <w:rPr>
          <w:rFonts w:ascii="Calibri" w:hAnsi="Calibri" w:cs="Calibri"/>
          <w:i/>
          <w:iCs/>
        </w:rPr>
        <w:t xml:space="preserve"> złożoną w ofercie.</w:t>
      </w:r>
    </w:p>
    <w:p w14:paraId="2719D246" w14:textId="4E9BEF81" w:rsidR="00C26CD3" w:rsidRPr="00602474" w:rsidRDefault="00C26CD3" w:rsidP="00482F08">
      <w:pPr>
        <w:pStyle w:val="Akapitzlist"/>
        <w:numPr>
          <w:ilvl w:val="0"/>
          <w:numId w:val="32"/>
        </w:numPr>
        <w:ind w:left="437"/>
        <w:jc w:val="both"/>
        <w:rPr>
          <w:rFonts w:ascii="Calibri" w:hAnsi="Calibri" w:cs="Calibri"/>
          <w:sz w:val="24"/>
        </w:rPr>
      </w:pPr>
      <w:r w:rsidRPr="00602474">
        <w:rPr>
          <w:rFonts w:ascii="Calibri" w:hAnsi="Calibri" w:cs="Calibri"/>
          <w:sz w:val="24"/>
        </w:rPr>
        <w:t>Zmiana lub rezygnacja z podwykonawcy, o którym mowa w ust. 1 stanowi zmianę umowy i</w:t>
      </w:r>
      <w:r w:rsidR="004553C0">
        <w:rPr>
          <w:rFonts w:ascii="Calibri" w:hAnsi="Calibri" w:cs="Calibri"/>
          <w:sz w:val="24"/>
        </w:rPr>
        <w:t> </w:t>
      </w:r>
      <w:r w:rsidRPr="00602474">
        <w:rPr>
          <w:rFonts w:ascii="Calibri" w:hAnsi="Calibri" w:cs="Calibri"/>
          <w:sz w:val="24"/>
        </w:rPr>
        <w:t xml:space="preserve">wymaga podpisania aneksu. Wprowadzenie w trakcie realizacji </w:t>
      </w:r>
      <w:r w:rsidR="000F15F5" w:rsidRPr="00602474">
        <w:rPr>
          <w:rFonts w:ascii="Calibri" w:hAnsi="Calibri" w:cs="Calibri"/>
          <w:sz w:val="24"/>
        </w:rPr>
        <w:t>umowy podwykonawcy nie stanowi zmiany umowy. Wystarczy zachowanie procedury zgłoszenia, o której mowa w</w:t>
      </w:r>
      <w:r w:rsidR="004553C0">
        <w:rPr>
          <w:rFonts w:ascii="Calibri" w:hAnsi="Calibri" w:cs="Calibri"/>
          <w:sz w:val="24"/>
        </w:rPr>
        <w:t> </w:t>
      </w:r>
      <w:r w:rsidR="000F15F5" w:rsidRPr="00602474">
        <w:rPr>
          <w:rFonts w:ascii="Calibri" w:hAnsi="Calibri" w:cs="Calibri"/>
          <w:sz w:val="24"/>
        </w:rPr>
        <w:t>niniejszym paragrafie umowy.</w:t>
      </w:r>
    </w:p>
    <w:p w14:paraId="6A230493" w14:textId="43C4EA19" w:rsidR="00E1538E" w:rsidRPr="00602474" w:rsidRDefault="0045513F" w:rsidP="00482F08">
      <w:pPr>
        <w:pStyle w:val="Akapitzlist"/>
        <w:numPr>
          <w:ilvl w:val="0"/>
          <w:numId w:val="32"/>
        </w:numPr>
        <w:ind w:left="437"/>
        <w:jc w:val="both"/>
        <w:rPr>
          <w:rFonts w:ascii="Calibri" w:hAnsi="Calibri" w:cs="Calibri"/>
          <w:sz w:val="24"/>
        </w:rPr>
      </w:pPr>
      <w:r w:rsidRPr="00602474">
        <w:rPr>
          <w:rFonts w:ascii="Calibri" w:hAnsi="Calibri" w:cs="Calibri"/>
          <w:sz w:val="24"/>
          <w:shd w:val="clear" w:color="auto" w:fill="FFFFFF"/>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47B5B7ED" w14:textId="1126E78C" w:rsidR="00054A24" w:rsidRPr="00602474" w:rsidRDefault="00054A24" w:rsidP="00482F08">
      <w:pPr>
        <w:pStyle w:val="Akapitzlist"/>
        <w:numPr>
          <w:ilvl w:val="0"/>
          <w:numId w:val="32"/>
        </w:numPr>
        <w:ind w:left="437"/>
        <w:jc w:val="both"/>
        <w:rPr>
          <w:rFonts w:ascii="Calibri" w:hAnsi="Calibri" w:cs="Calibri"/>
          <w:sz w:val="24"/>
        </w:rPr>
      </w:pPr>
      <w:r w:rsidRPr="00602474">
        <w:rPr>
          <w:rFonts w:ascii="Calibri" w:hAnsi="Calibri" w:cs="Calibri"/>
          <w:sz w:val="24"/>
        </w:rPr>
        <w:t>Umowa z Podwykonawcą winna określać co najmniej: zakres zamówienia powierzony Podwykonawcy, wysokość wynagrodzenia oraz termin jego zapłaty, postanowienia dotyczące kar umownych i odpowiedzialności za wady. Okres odpowiedzialności Podwykonawcy</w:t>
      </w:r>
      <w:r w:rsidR="007B5333" w:rsidRPr="00602474">
        <w:rPr>
          <w:rFonts w:ascii="Calibri" w:hAnsi="Calibri" w:cs="Calibri"/>
          <w:sz w:val="24"/>
        </w:rPr>
        <w:t xml:space="preserve"> </w:t>
      </w:r>
      <w:r w:rsidRPr="00602474">
        <w:rPr>
          <w:rFonts w:ascii="Calibri" w:hAnsi="Calibri" w:cs="Calibri"/>
          <w:sz w:val="24"/>
        </w:rPr>
        <w:t xml:space="preserve">za </w:t>
      </w:r>
      <w:r w:rsidR="004D25C8" w:rsidRPr="00602474">
        <w:rPr>
          <w:rFonts w:ascii="Calibri" w:hAnsi="Calibri" w:cs="Calibri"/>
          <w:sz w:val="24"/>
        </w:rPr>
        <w:t>w</w:t>
      </w:r>
      <w:r w:rsidRPr="00602474">
        <w:rPr>
          <w:rFonts w:ascii="Calibri" w:hAnsi="Calibri" w:cs="Calibri"/>
          <w:sz w:val="24"/>
        </w:rPr>
        <w:t xml:space="preserve">ady przedmiotu Umowy o podwykonawstwo, nie będzie krótszy od okresu odpowiedzialności za </w:t>
      </w:r>
      <w:r w:rsidR="004D25C8" w:rsidRPr="00602474">
        <w:rPr>
          <w:rFonts w:ascii="Calibri" w:hAnsi="Calibri" w:cs="Calibri"/>
          <w:sz w:val="24"/>
        </w:rPr>
        <w:t>w</w:t>
      </w:r>
      <w:r w:rsidRPr="00602474">
        <w:rPr>
          <w:rFonts w:ascii="Calibri" w:hAnsi="Calibri" w:cs="Calibri"/>
          <w:sz w:val="24"/>
        </w:rPr>
        <w:t>ady przedmiotu Umowy Wykonawcy wobec Zamawiającego.</w:t>
      </w:r>
    </w:p>
    <w:p w14:paraId="20D814FF" w14:textId="77777777" w:rsidR="008C5A0C" w:rsidRPr="00602474" w:rsidRDefault="008C5A0C" w:rsidP="00482F08">
      <w:pPr>
        <w:pStyle w:val="Akapitzlist"/>
        <w:numPr>
          <w:ilvl w:val="0"/>
          <w:numId w:val="32"/>
        </w:numPr>
        <w:jc w:val="both"/>
        <w:rPr>
          <w:rFonts w:ascii="Calibri" w:hAnsi="Calibri" w:cs="Calibri"/>
          <w:sz w:val="24"/>
        </w:rPr>
      </w:pPr>
      <w:r w:rsidRPr="00602474">
        <w:rPr>
          <w:rFonts w:ascii="Calibri" w:hAnsi="Calibri" w:cs="Calibri"/>
          <w:sz w:val="24"/>
          <w:shd w:val="clear" w:color="auto" w:fill="FFFFFF"/>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5D0A19A3" w14:textId="62BBD97B" w:rsidR="00EC5C14" w:rsidRPr="00602474" w:rsidRDefault="00EC5C14" w:rsidP="00482F08">
      <w:pPr>
        <w:pStyle w:val="Akapitzlist"/>
        <w:numPr>
          <w:ilvl w:val="0"/>
          <w:numId w:val="32"/>
        </w:numPr>
        <w:ind w:left="437"/>
        <w:jc w:val="both"/>
        <w:rPr>
          <w:rFonts w:ascii="Calibri" w:hAnsi="Calibri" w:cs="Calibri"/>
          <w:sz w:val="24"/>
        </w:rPr>
      </w:pPr>
      <w:r w:rsidRPr="00602474">
        <w:rPr>
          <w:rFonts w:ascii="Calibri" w:hAnsi="Calibri" w:cs="Calibri"/>
          <w:sz w:val="24"/>
        </w:rPr>
        <w:t>Termin zapłaty wynagrodzenia Podwykonawcy lub dalszemu Podwykonawcy przewidziany</w:t>
      </w:r>
      <w:r w:rsidR="007B5333" w:rsidRPr="00602474">
        <w:rPr>
          <w:rFonts w:ascii="Calibri" w:hAnsi="Calibri" w:cs="Calibri"/>
          <w:sz w:val="24"/>
        </w:rPr>
        <w:t xml:space="preserve"> </w:t>
      </w:r>
      <w:r w:rsidRPr="00602474">
        <w:rPr>
          <w:rFonts w:ascii="Calibri" w:hAnsi="Calibri" w:cs="Calibri"/>
          <w:sz w:val="24"/>
        </w:rPr>
        <w:t>w</w:t>
      </w:r>
      <w:r w:rsidR="004D25C8" w:rsidRPr="00602474">
        <w:rPr>
          <w:rFonts w:ascii="Calibri" w:hAnsi="Calibri" w:cs="Calibri"/>
          <w:sz w:val="24"/>
        </w:rPr>
        <w:t> </w:t>
      </w:r>
      <w:r w:rsidRPr="00602474">
        <w:rPr>
          <w:rFonts w:ascii="Calibri" w:hAnsi="Calibri" w:cs="Calibri"/>
          <w:sz w:val="24"/>
        </w:rPr>
        <w:t xml:space="preserve">umowie o podwykonawstwo nie może być dłuższy niż </w:t>
      </w:r>
      <w:r w:rsidR="00035B76">
        <w:rPr>
          <w:rFonts w:ascii="Calibri" w:hAnsi="Calibri" w:cs="Calibri"/>
          <w:sz w:val="24"/>
        </w:rPr>
        <w:t>30</w:t>
      </w:r>
      <w:r w:rsidRPr="00602474">
        <w:rPr>
          <w:rFonts w:ascii="Calibri" w:hAnsi="Calibri" w:cs="Calibri"/>
          <w:sz w:val="24"/>
        </w:rPr>
        <w:t xml:space="preserve"> dni od dnia doręczenia Wykonawcy, Podwykonawcy lub dalszemu podwykonawcy faktury lub rachunku</w:t>
      </w:r>
      <w:r w:rsidR="00E530EB" w:rsidRPr="00602474">
        <w:rPr>
          <w:rFonts w:ascii="Calibri" w:hAnsi="Calibri" w:cs="Calibri"/>
          <w:sz w:val="24"/>
        </w:rPr>
        <w:t>.</w:t>
      </w:r>
    </w:p>
    <w:p w14:paraId="68BE9628" w14:textId="030F773D" w:rsidR="00FD305F" w:rsidRPr="00602474" w:rsidRDefault="00FD305F" w:rsidP="00482F08">
      <w:pPr>
        <w:pStyle w:val="Akapitzlist"/>
        <w:numPr>
          <w:ilvl w:val="0"/>
          <w:numId w:val="32"/>
        </w:numPr>
        <w:ind w:left="437"/>
        <w:jc w:val="both"/>
        <w:rPr>
          <w:rFonts w:ascii="Calibri" w:hAnsi="Calibri" w:cs="Calibri"/>
          <w:sz w:val="24"/>
        </w:rPr>
      </w:pPr>
      <w:r w:rsidRPr="00602474">
        <w:rPr>
          <w:rFonts w:ascii="Calibri" w:hAnsi="Calibri" w:cs="Calibri"/>
          <w:sz w:val="24"/>
          <w:shd w:val="clear" w:color="auto" w:fill="FFFFFF"/>
        </w:rPr>
        <w:t>Zamawiający, w terminie 7 dni, zgłasza w formie pisemnej, pod rygorem nieważności, zastrzeżenia do projektu umowy o podwykonawstwo, której przedmiotem są roboty budowlane, w przypadku gdy:</w:t>
      </w:r>
    </w:p>
    <w:p w14:paraId="72937756" w14:textId="77777777" w:rsidR="00FD305F" w:rsidRPr="00602474" w:rsidRDefault="00FD305F" w:rsidP="0056490D">
      <w:pPr>
        <w:pStyle w:val="Akapitzlist"/>
        <w:shd w:val="clear" w:color="auto" w:fill="FFFFFF"/>
        <w:ind w:left="437"/>
        <w:jc w:val="both"/>
        <w:rPr>
          <w:rFonts w:ascii="Calibri" w:hAnsi="Calibri" w:cs="Calibri"/>
          <w:sz w:val="24"/>
        </w:rPr>
      </w:pPr>
      <w:r w:rsidRPr="00602474">
        <w:rPr>
          <w:rFonts w:ascii="Calibri" w:hAnsi="Calibri" w:cs="Calibri"/>
          <w:sz w:val="24"/>
        </w:rPr>
        <w:t>1)nie spełnia ona wymagań określonych w dokumentach zamówienia;</w:t>
      </w:r>
    </w:p>
    <w:p w14:paraId="1E561348" w14:textId="22EB5D95" w:rsidR="00FD305F" w:rsidRPr="00602474" w:rsidRDefault="00FD305F" w:rsidP="0056490D">
      <w:pPr>
        <w:pStyle w:val="Akapitzlist"/>
        <w:shd w:val="clear" w:color="auto" w:fill="FFFFFF"/>
        <w:ind w:left="437"/>
        <w:jc w:val="both"/>
        <w:rPr>
          <w:rFonts w:ascii="Calibri" w:hAnsi="Calibri" w:cs="Calibri"/>
          <w:sz w:val="24"/>
        </w:rPr>
      </w:pPr>
      <w:r w:rsidRPr="00602474">
        <w:rPr>
          <w:rFonts w:ascii="Calibri" w:hAnsi="Calibri" w:cs="Calibri"/>
          <w:sz w:val="24"/>
        </w:rPr>
        <w:t xml:space="preserve">2)przewiduje ona termin zapłaty wynagrodzenia dłuższy niż określony w ust. </w:t>
      </w:r>
      <w:r w:rsidR="00A24EA1" w:rsidRPr="00602474">
        <w:rPr>
          <w:rFonts w:ascii="Calibri" w:hAnsi="Calibri" w:cs="Calibri"/>
          <w:sz w:val="24"/>
        </w:rPr>
        <w:t>6</w:t>
      </w:r>
      <w:r w:rsidRPr="00602474">
        <w:rPr>
          <w:rFonts w:ascii="Calibri" w:hAnsi="Calibri" w:cs="Calibri"/>
          <w:sz w:val="24"/>
        </w:rPr>
        <w:t>;</w:t>
      </w:r>
    </w:p>
    <w:p w14:paraId="2DFEDC79" w14:textId="3BF21542" w:rsidR="00FD305F" w:rsidRPr="00602474" w:rsidRDefault="00FD305F" w:rsidP="0056490D">
      <w:pPr>
        <w:pStyle w:val="Akapitzlist"/>
        <w:shd w:val="clear" w:color="auto" w:fill="FFFFFF"/>
        <w:ind w:left="437"/>
        <w:jc w:val="both"/>
        <w:rPr>
          <w:rFonts w:ascii="Calibri" w:hAnsi="Calibri" w:cs="Calibri"/>
          <w:sz w:val="24"/>
        </w:rPr>
      </w:pPr>
      <w:r w:rsidRPr="00602474">
        <w:rPr>
          <w:rFonts w:ascii="Calibri" w:hAnsi="Calibri" w:cs="Calibri"/>
          <w:sz w:val="24"/>
        </w:rPr>
        <w:t xml:space="preserve">3)zawiera ona postanowienia niezgodne z ust. </w:t>
      </w:r>
      <w:r w:rsidR="00A24EA1" w:rsidRPr="00602474">
        <w:rPr>
          <w:rFonts w:ascii="Calibri" w:hAnsi="Calibri" w:cs="Calibri"/>
          <w:sz w:val="24"/>
        </w:rPr>
        <w:t>3</w:t>
      </w:r>
      <w:r w:rsidRPr="00602474">
        <w:rPr>
          <w:rFonts w:ascii="Calibri" w:hAnsi="Calibri" w:cs="Calibri"/>
          <w:sz w:val="24"/>
        </w:rPr>
        <w:t>.</w:t>
      </w:r>
    </w:p>
    <w:p w14:paraId="4749CF61" w14:textId="44A0B12C" w:rsidR="00FD305F" w:rsidRPr="00602474" w:rsidRDefault="00FD305F" w:rsidP="00482F08">
      <w:pPr>
        <w:pStyle w:val="Akapitzlist"/>
        <w:numPr>
          <w:ilvl w:val="0"/>
          <w:numId w:val="32"/>
        </w:numPr>
        <w:shd w:val="clear" w:color="auto" w:fill="FFFFFF"/>
        <w:jc w:val="both"/>
        <w:rPr>
          <w:rFonts w:ascii="Calibri" w:hAnsi="Calibri" w:cs="Calibri"/>
          <w:sz w:val="24"/>
        </w:rPr>
      </w:pPr>
      <w:r w:rsidRPr="00602474">
        <w:rPr>
          <w:rFonts w:ascii="Calibri" w:hAnsi="Calibri" w:cs="Calibri"/>
          <w:sz w:val="24"/>
        </w:rPr>
        <w:t xml:space="preserve">Niezgłoszenie zastrzeżeń, o których mowa w ust. </w:t>
      </w:r>
      <w:r w:rsidR="00A24EA1" w:rsidRPr="00602474">
        <w:rPr>
          <w:rFonts w:ascii="Calibri" w:hAnsi="Calibri" w:cs="Calibri"/>
          <w:sz w:val="24"/>
        </w:rPr>
        <w:t>7</w:t>
      </w:r>
      <w:r w:rsidRPr="00602474">
        <w:rPr>
          <w:rFonts w:ascii="Calibri" w:hAnsi="Calibri" w:cs="Calibri"/>
          <w:sz w:val="24"/>
        </w:rPr>
        <w:t>, do przedłożonego projektu umowy o</w:t>
      </w:r>
      <w:r w:rsidR="004D25C8" w:rsidRPr="00602474">
        <w:rPr>
          <w:rFonts w:ascii="Calibri" w:hAnsi="Calibri" w:cs="Calibri"/>
          <w:sz w:val="24"/>
        </w:rPr>
        <w:t> </w:t>
      </w:r>
      <w:r w:rsidRPr="00602474">
        <w:rPr>
          <w:rFonts w:ascii="Calibri" w:hAnsi="Calibri" w:cs="Calibri"/>
          <w:sz w:val="24"/>
        </w:rPr>
        <w:t>podwykonawstwo, której przedmiotem są roboty budowlane, w terminie 7 dni, uważa się za akceptację projektu umowy przez zamawiającego.</w:t>
      </w:r>
    </w:p>
    <w:p w14:paraId="5E0C37D8" w14:textId="56082096" w:rsidR="00FD305F" w:rsidRPr="00602474" w:rsidRDefault="00FD305F" w:rsidP="00482F08">
      <w:pPr>
        <w:pStyle w:val="Akapitzlist"/>
        <w:numPr>
          <w:ilvl w:val="0"/>
          <w:numId w:val="32"/>
        </w:numPr>
        <w:shd w:val="clear" w:color="auto" w:fill="FFFFFF"/>
        <w:jc w:val="both"/>
        <w:rPr>
          <w:rFonts w:ascii="Calibri" w:hAnsi="Calibri" w:cs="Calibri"/>
          <w:sz w:val="24"/>
        </w:rPr>
      </w:pPr>
      <w:r w:rsidRPr="00602474">
        <w:rPr>
          <w:rFonts w:ascii="Calibri" w:hAnsi="Calibri" w:cs="Calibri"/>
          <w:sz w:val="24"/>
        </w:rPr>
        <w:t>Wykonawca, podwykonawca lub dalszy podwykonawca zamówienia na roboty budowlane przedkłada zamawiającemu poświadczoną za zgodność z oryginałem kopię zawartej umowy o</w:t>
      </w:r>
      <w:r w:rsidR="004D25C8" w:rsidRPr="00602474">
        <w:rPr>
          <w:rFonts w:ascii="Calibri" w:hAnsi="Calibri" w:cs="Calibri"/>
          <w:sz w:val="24"/>
        </w:rPr>
        <w:t> </w:t>
      </w:r>
      <w:r w:rsidRPr="00602474">
        <w:rPr>
          <w:rFonts w:ascii="Calibri" w:hAnsi="Calibri" w:cs="Calibri"/>
          <w:sz w:val="24"/>
        </w:rPr>
        <w:t>podwykonawstwo, której przedmiotem są roboty budowlane, w terminie 7 dni od dnia jej zawarcia.</w:t>
      </w:r>
    </w:p>
    <w:p w14:paraId="08E64E53" w14:textId="00AC3CC7" w:rsidR="00FD305F" w:rsidRPr="00602474" w:rsidRDefault="00FD305F" w:rsidP="00482F08">
      <w:pPr>
        <w:pStyle w:val="Akapitzlist"/>
        <w:numPr>
          <w:ilvl w:val="0"/>
          <w:numId w:val="32"/>
        </w:numPr>
        <w:shd w:val="clear" w:color="auto" w:fill="FFFFFF"/>
        <w:jc w:val="both"/>
        <w:rPr>
          <w:rFonts w:ascii="Calibri" w:hAnsi="Calibri" w:cs="Calibri"/>
          <w:sz w:val="24"/>
        </w:rPr>
      </w:pPr>
      <w:r w:rsidRPr="00602474">
        <w:rPr>
          <w:rFonts w:ascii="Calibri" w:hAnsi="Calibri" w:cs="Calibri"/>
          <w:sz w:val="24"/>
        </w:rPr>
        <w:t>Zamawiający, w terminie 7 dni, zgłasza w formie pisemnej pod rygorem nieważności sprzeciw do umowy o podwykonawstwo, której przedmiotem są roboty budowlane, w przypadkach, o</w:t>
      </w:r>
      <w:r w:rsidR="005749CB">
        <w:rPr>
          <w:rFonts w:ascii="Calibri" w:hAnsi="Calibri" w:cs="Calibri"/>
          <w:sz w:val="24"/>
        </w:rPr>
        <w:t> </w:t>
      </w:r>
      <w:r w:rsidRPr="00602474">
        <w:rPr>
          <w:rFonts w:ascii="Calibri" w:hAnsi="Calibri" w:cs="Calibri"/>
          <w:sz w:val="24"/>
        </w:rPr>
        <w:t xml:space="preserve">których mowa w ust. </w:t>
      </w:r>
      <w:r w:rsidR="00A24EA1" w:rsidRPr="00602474">
        <w:rPr>
          <w:rFonts w:ascii="Calibri" w:hAnsi="Calibri" w:cs="Calibri"/>
          <w:sz w:val="24"/>
        </w:rPr>
        <w:t>7</w:t>
      </w:r>
      <w:r w:rsidRPr="00602474">
        <w:rPr>
          <w:rFonts w:ascii="Calibri" w:hAnsi="Calibri" w:cs="Calibri"/>
          <w:sz w:val="24"/>
        </w:rPr>
        <w:t>.</w:t>
      </w:r>
    </w:p>
    <w:p w14:paraId="050EADDA" w14:textId="3D65FE4A" w:rsidR="002753F3" w:rsidRPr="00602474" w:rsidRDefault="00FD305F" w:rsidP="00482F08">
      <w:pPr>
        <w:pStyle w:val="Akapitzlist"/>
        <w:numPr>
          <w:ilvl w:val="0"/>
          <w:numId w:val="32"/>
        </w:numPr>
        <w:shd w:val="clear" w:color="auto" w:fill="FFFFFF"/>
        <w:jc w:val="both"/>
        <w:rPr>
          <w:rFonts w:ascii="Calibri" w:hAnsi="Calibri" w:cs="Calibri"/>
          <w:sz w:val="24"/>
        </w:rPr>
      </w:pPr>
      <w:r w:rsidRPr="00602474">
        <w:rPr>
          <w:rFonts w:ascii="Calibri" w:hAnsi="Calibri" w:cs="Calibri"/>
          <w:sz w:val="24"/>
        </w:rPr>
        <w:t xml:space="preserve">Niezgłoszenie sprzeciwu, o którym mowa w ust. </w:t>
      </w:r>
      <w:r w:rsidR="00A24EA1" w:rsidRPr="00602474">
        <w:rPr>
          <w:rFonts w:ascii="Calibri" w:hAnsi="Calibri" w:cs="Calibri"/>
          <w:sz w:val="24"/>
        </w:rPr>
        <w:t>10</w:t>
      </w:r>
      <w:r w:rsidRPr="00602474">
        <w:rPr>
          <w:rFonts w:ascii="Calibri" w:hAnsi="Calibri" w:cs="Calibri"/>
          <w:sz w:val="24"/>
        </w:rPr>
        <w:t>, do przedłożonej umowy o</w:t>
      </w:r>
      <w:r w:rsidR="005749CB">
        <w:rPr>
          <w:rFonts w:ascii="Calibri" w:hAnsi="Calibri" w:cs="Calibri"/>
          <w:sz w:val="24"/>
        </w:rPr>
        <w:t> </w:t>
      </w:r>
      <w:r w:rsidRPr="00602474">
        <w:rPr>
          <w:rFonts w:ascii="Calibri" w:hAnsi="Calibri" w:cs="Calibri"/>
          <w:sz w:val="24"/>
        </w:rPr>
        <w:t>podwykonawstwo, której przedmiotem są roboty budowlane, w terminie 7 dni, uważa się za akceptację umowy przez zamawiającego.</w:t>
      </w:r>
    </w:p>
    <w:p w14:paraId="3D094101" w14:textId="6FE2E75C" w:rsidR="00054A24" w:rsidRPr="00602474" w:rsidRDefault="00054A24" w:rsidP="00482F08">
      <w:pPr>
        <w:pStyle w:val="Akapitzlist"/>
        <w:numPr>
          <w:ilvl w:val="0"/>
          <w:numId w:val="32"/>
        </w:numPr>
        <w:shd w:val="clear" w:color="auto" w:fill="FFFFFF"/>
        <w:jc w:val="both"/>
        <w:rPr>
          <w:rFonts w:ascii="Calibri" w:hAnsi="Calibri" w:cs="Calibri"/>
          <w:sz w:val="24"/>
        </w:rPr>
      </w:pPr>
      <w:r w:rsidRPr="00602474">
        <w:rPr>
          <w:rFonts w:ascii="Calibri" w:hAnsi="Calibri" w:cs="Calibri"/>
          <w:sz w:val="24"/>
        </w:rPr>
        <w:lastRenderedPageBreak/>
        <w:t xml:space="preserve">Wykonawca, </w:t>
      </w:r>
      <w:r w:rsidR="004553C0">
        <w:rPr>
          <w:rFonts w:ascii="Calibri" w:hAnsi="Calibri" w:cs="Calibri"/>
          <w:sz w:val="24"/>
        </w:rPr>
        <w:t>p</w:t>
      </w:r>
      <w:r w:rsidRPr="00602474">
        <w:rPr>
          <w:rFonts w:ascii="Calibri" w:hAnsi="Calibri" w:cs="Calibri"/>
          <w:sz w:val="24"/>
        </w:rPr>
        <w:t>odwykonawca lub dalszy podwykonawca zamówienia na roboty budowlane przedkłada Zamawiającemu poświadczoną za zgodność z oryginałem kopię zawartej umowy</w:t>
      </w:r>
      <w:r w:rsidR="00F0506B" w:rsidRPr="00602474">
        <w:rPr>
          <w:rFonts w:ascii="Calibri" w:hAnsi="Calibri" w:cs="Calibri"/>
          <w:sz w:val="24"/>
        </w:rPr>
        <w:t xml:space="preserve"> </w:t>
      </w:r>
      <w:r w:rsidRPr="00602474">
        <w:rPr>
          <w:rFonts w:ascii="Calibri" w:hAnsi="Calibri" w:cs="Calibri"/>
          <w:sz w:val="24"/>
        </w:rPr>
        <w:t>o</w:t>
      </w:r>
      <w:r w:rsidR="002403B5" w:rsidRPr="00602474">
        <w:rPr>
          <w:rFonts w:ascii="Calibri" w:hAnsi="Calibri" w:cs="Calibri"/>
          <w:sz w:val="24"/>
        </w:rPr>
        <w:t> </w:t>
      </w:r>
      <w:r w:rsidRPr="00602474">
        <w:rPr>
          <w:rFonts w:ascii="Calibri" w:hAnsi="Calibri" w:cs="Calibri"/>
          <w:sz w:val="24"/>
        </w:rPr>
        <w:t>podwykonawstwo, której przedmiotem są dostawy lub usługi w terminie</w:t>
      </w:r>
      <w:r w:rsidR="002753F3" w:rsidRPr="00602474">
        <w:rPr>
          <w:rFonts w:ascii="Calibri" w:hAnsi="Calibri" w:cs="Calibri"/>
          <w:sz w:val="24"/>
        </w:rPr>
        <w:t xml:space="preserve"> </w:t>
      </w:r>
      <w:r w:rsidRPr="00602474">
        <w:rPr>
          <w:rFonts w:ascii="Calibri" w:hAnsi="Calibri" w:cs="Calibri"/>
          <w:sz w:val="24"/>
        </w:rPr>
        <w:t>7 dni od dnia jej zawarcia, z wyłączeniem umów o podwykonawst</w:t>
      </w:r>
      <w:r w:rsidR="005F4B29" w:rsidRPr="00602474">
        <w:rPr>
          <w:rFonts w:ascii="Calibri" w:hAnsi="Calibri" w:cs="Calibri"/>
          <w:sz w:val="24"/>
        </w:rPr>
        <w:t>wo o wartości mniejszej niż 0,5</w:t>
      </w:r>
      <w:r w:rsidRPr="00602474">
        <w:rPr>
          <w:rFonts w:ascii="Calibri" w:hAnsi="Calibri" w:cs="Calibri"/>
          <w:sz w:val="24"/>
        </w:rPr>
        <w:t>% wartości umowy oraz umów dotyczących dostaw materiałów</w:t>
      </w:r>
      <w:r w:rsidR="006733A0" w:rsidRPr="00602474">
        <w:rPr>
          <w:rFonts w:ascii="Calibri" w:hAnsi="Calibri" w:cs="Calibri"/>
          <w:sz w:val="24"/>
        </w:rPr>
        <w:t xml:space="preserve"> budowlanych</w:t>
      </w:r>
      <w:r w:rsidRPr="00602474">
        <w:rPr>
          <w:rFonts w:ascii="Calibri" w:hAnsi="Calibri" w:cs="Calibri"/>
          <w:sz w:val="24"/>
        </w:rPr>
        <w:t>. Wyłączenie, o którym mowa</w:t>
      </w:r>
      <w:r w:rsidR="002753F3" w:rsidRPr="00602474">
        <w:rPr>
          <w:rFonts w:ascii="Calibri" w:hAnsi="Calibri" w:cs="Calibri"/>
          <w:sz w:val="24"/>
        </w:rPr>
        <w:t xml:space="preserve"> </w:t>
      </w:r>
      <w:r w:rsidRPr="00602474">
        <w:rPr>
          <w:rFonts w:ascii="Calibri" w:hAnsi="Calibri" w:cs="Calibri"/>
          <w:sz w:val="24"/>
        </w:rPr>
        <w:t>w zdaniu pierwszym nie dotyczy umów o podwykonawstwo o wartości większej niż 50</w:t>
      </w:r>
      <w:r w:rsidR="004553C0">
        <w:rPr>
          <w:rFonts w:ascii="Calibri" w:hAnsi="Calibri" w:cs="Calibri"/>
          <w:sz w:val="24"/>
        </w:rPr>
        <w:t> </w:t>
      </w:r>
      <w:r w:rsidRPr="00602474">
        <w:rPr>
          <w:rFonts w:ascii="Calibri" w:hAnsi="Calibri" w:cs="Calibri"/>
          <w:sz w:val="24"/>
        </w:rPr>
        <w:t>000 zł.</w:t>
      </w:r>
    </w:p>
    <w:p w14:paraId="17C633CE" w14:textId="0B07EEDF" w:rsidR="002753F3" w:rsidRPr="00602474" w:rsidRDefault="002753F3" w:rsidP="00482F08">
      <w:pPr>
        <w:pStyle w:val="Akapitzlist"/>
        <w:numPr>
          <w:ilvl w:val="0"/>
          <w:numId w:val="32"/>
        </w:numPr>
        <w:shd w:val="clear" w:color="auto" w:fill="FFFFFF"/>
        <w:jc w:val="both"/>
        <w:rPr>
          <w:rFonts w:ascii="Calibri" w:hAnsi="Calibri" w:cs="Calibri"/>
          <w:sz w:val="24"/>
        </w:rPr>
      </w:pPr>
      <w:r w:rsidRPr="00602474">
        <w:rPr>
          <w:rFonts w:ascii="Calibri" w:hAnsi="Calibri" w:cs="Calibri"/>
          <w:sz w:val="24"/>
          <w:shd w:val="clear" w:color="auto" w:fill="FFFFFF"/>
        </w:rPr>
        <w:t>W przypadku, o którym mowa w ust. 1</w:t>
      </w:r>
      <w:r w:rsidR="00A24EA1" w:rsidRPr="00602474">
        <w:rPr>
          <w:rFonts w:ascii="Calibri" w:hAnsi="Calibri" w:cs="Calibri"/>
          <w:sz w:val="24"/>
          <w:shd w:val="clear" w:color="auto" w:fill="FFFFFF"/>
        </w:rPr>
        <w:t>2</w:t>
      </w:r>
      <w:r w:rsidR="00C508D4" w:rsidRPr="00602474">
        <w:rPr>
          <w:rFonts w:ascii="Calibri" w:hAnsi="Calibri" w:cs="Calibri"/>
          <w:sz w:val="24"/>
          <w:shd w:val="clear" w:color="auto" w:fill="FFFFFF"/>
        </w:rPr>
        <w:t>,</w:t>
      </w:r>
      <w:r w:rsidRPr="00602474">
        <w:rPr>
          <w:rFonts w:ascii="Calibri" w:hAnsi="Calibri" w:cs="Calibri"/>
          <w:sz w:val="24"/>
          <w:shd w:val="clear" w:color="auto" w:fill="FFFFFF"/>
        </w:rPr>
        <w:t xml:space="preserve"> podwykonawca lub dalszy podwykonawca, przedkłada poświadczoną za zgodność z oryginałem kopię umowy również wykonawcy.</w:t>
      </w:r>
    </w:p>
    <w:p w14:paraId="270F9124" w14:textId="69BD0BA6" w:rsidR="00054A24" w:rsidRPr="00602474" w:rsidRDefault="00054A24" w:rsidP="00482F08">
      <w:pPr>
        <w:pStyle w:val="Akapitzlist"/>
        <w:numPr>
          <w:ilvl w:val="0"/>
          <w:numId w:val="32"/>
        </w:numPr>
        <w:jc w:val="both"/>
        <w:rPr>
          <w:rFonts w:ascii="Calibri" w:hAnsi="Calibri" w:cs="Calibri"/>
          <w:sz w:val="24"/>
        </w:rPr>
      </w:pPr>
      <w:r w:rsidRPr="00602474">
        <w:rPr>
          <w:rFonts w:ascii="Calibri" w:hAnsi="Calibri" w:cs="Calibri"/>
          <w:sz w:val="24"/>
        </w:rPr>
        <w:t>W przypadku, o którym mowa w ust. 1</w:t>
      </w:r>
      <w:r w:rsidR="00A24EA1" w:rsidRPr="00602474">
        <w:rPr>
          <w:rFonts w:ascii="Calibri" w:hAnsi="Calibri" w:cs="Calibri"/>
          <w:sz w:val="24"/>
        </w:rPr>
        <w:t>2</w:t>
      </w:r>
      <w:r w:rsidRPr="00602474">
        <w:rPr>
          <w:rFonts w:ascii="Calibri" w:hAnsi="Calibri" w:cs="Calibri"/>
          <w:sz w:val="24"/>
        </w:rPr>
        <w:t>, jeżeli termin zapłaty w</w:t>
      </w:r>
      <w:r w:rsidR="00D15529" w:rsidRPr="00602474">
        <w:rPr>
          <w:rFonts w:ascii="Calibri" w:hAnsi="Calibri" w:cs="Calibri"/>
          <w:sz w:val="24"/>
        </w:rPr>
        <w:t>ynagrodzenia jest dłuższy niż 30</w:t>
      </w:r>
      <w:r w:rsidRPr="00602474">
        <w:rPr>
          <w:rFonts w:ascii="Calibri" w:hAnsi="Calibri" w:cs="Calibri"/>
          <w:sz w:val="24"/>
        </w:rPr>
        <w:t xml:space="preserve"> dni, Zamawiający informuje o tym Wykonawcę i wzywa go do doprowadzenia do zmiany tej umowy pod rygorem wystąpienia o zapłatę kary umownej.</w:t>
      </w:r>
    </w:p>
    <w:p w14:paraId="6B2B9162" w14:textId="675532CC" w:rsidR="00BA2981" w:rsidRPr="00602474" w:rsidRDefault="00BA2981" w:rsidP="00482F08">
      <w:pPr>
        <w:pStyle w:val="Akapitzlist"/>
        <w:numPr>
          <w:ilvl w:val="0"/>
          <w:numId w:val="32"/>
        </w:numPr>
        <w:shd w:val="clear" w:color="auto" w:fill="FFFFFF"/>
        <w:jc w:val="both"/>
        <w:rPr>
          <w:rFonts w:ascii="Calibri" w:hAnsi="Calibri" w:cs="Calibri"/>
          <w:sz w:val="24"/>
        </w:rPr>
      </w:pPr>
      <w:r w:rsidRPr="00602474">
        <w:rPr>
          <w:rFonts w:ascii="Calibri" w:hAnsi="Calibri" w:cs="Calibri"/>
          <w:sz w:val="24"/>
        </w:rPr>
        <w:t xml:space="preserve">Przepisy ust. </w:t>
      </w:r>
      <w:r w:rsidR="00A24EA1" w:rsidRPr="00602474">
        <w:rPr>
          <w:rFonts w:ascii="Calibri" w:hAnsi="Calibri" w:cs="Calibri"/>
          <w:sz w:val="24"/>
        </w:rPr>
        <w:t>5</w:t>
      </w:r>
      <w:r w:rsidRPr="00602474">
        <w:rPr>
          <w:rFonts w:ascii="Calibri" w:hAnsi="Calibri" w:cs="Calibri"/>
          <w:sz w:val="24"/>
        </w:rPr>
        <w:t>-1</w:t>
      </w:r>
      <w:r w:rsidR="00A24EA1" w:rsidRPr="00602474">
        <w:rPr>
          <w:rFonts w:ascii="Calibri" w:hAnsi="Calibri" w:cs="Calibri"/>
          <w:sz w:val="24"/>
        </w:rPr>
        <w:t>4</w:t>
      </w:r>
      <w:r w:rsidRPr="00602474">
        <w:rPr>
          <w:rFonts w:ascii="Calibri" w:hAnsi="Calibri" w:cs="Calibri"/>
          <w:sz w:val="24"/>
        </w:rPr>
        <w:t xml:space="preserve"> stosuje się odpowiednio do zmian umowy o podwykonawstwo.</w:t>
      </w:r>
    </w:p>
    <w:p w14:paraId="27FEE4F0" w14:textId="45597704" w:rsidR="00E26082" w:rsidRPr="00602474" w:rsidRDefault="00E26082" w:rsidP="00482F08">
      <w:pPr>
        <w:pStyle w:val="Akapitzlist"/>
        <w:numPr>
          <w:ilvl w:val="0"/>
          <w:numId w:val="32"/>
        </w:numPr>
        <w:shd w:val="clear" w:color="auto" w:fill="FFFFFF"/>
        <w:jc w:val="both"/>
        <w:rPr>
          <w:rFonts w:ascii="Calibri" w:hAnsi="Calibri" w:cs="Calibri"/>
          <w:sz w:val="24"/>
        </w:rPr>
      </w:pPr>
      <w:r w:rsidRPr="00602474">
        <w:rPr>
          <w:rFonts w:ascii="Calibri" w:hAnsi="Calibri" w:cs="Calibri"/>
          <w:sz w:val="24"/>
        </w:rPr>
        <w:t>W przypadku umów, których przedmiotem są roboty budowlane, zamawiający dokonuje bezpośredniej zapłaty wymagalnego wynagrodzenia przysługującego podwykonawcy lub dalszemu podwykonawcy, który zawarł zaakceptowaną przez zamawiającego umowę o</w:t>
      </w:r>
      <w:r w:rsidR="009E3993">
        <w:rPr>
          <w:rFonts w:ascii="Calibri" w:hAnsi="Calibri" w:cs="Calibri"/>
          <w:sz w:val="24"/>
        </w:rPr>
        <w:t> </w:t>
      </w:r>
      <w:r w:rsidRPr="00602474">
        <w:rPr>
          <w:rFonts w:ascii="Calibri" w:hAnsi="Calibri" w:cs="Calibri"/>
          <w:sz w:val="24"/>
        </w:rPr>
        <w:t>podwykonawstwo, której przedmiotem są roboty budowlane, lub który zawarł przedłożoną zamawiającemu umowę o</w:t>
      </w:r>
      <w:r w:rsidR="002403B5" w:rsidRPr="00602474">
        <w:rPr>
          <w:rFonts w:ascii="Calibri" w:hAnsi="Calibri" w:cs="Calibri"/>
          <w:sz w:val="24"/>
        </w:rPr>
        <w:t> </w:t>
      </w:r>
      <w:r w:rsidRPr="00602474">
        <w:rPr>
          <w:rFonts w:ascii="Calibri" w:hAnsi="Calibri" w:cs="Calibri"/>
          <w:sz w:val="24"/>
        </w:rPr>
        <w:t>podwykonawstwo, której przedmiotem są dostawy lub usługi, w</w:t>
      </w:r>
      <w:r w:rsidR="009E3993">
        <w:rPr>
          <w:rFonts w:ascii="Calibri" w:hAnsi="Calibri" w:cs="Calibri"/>
          <w:sz w:val="24"/>
        </w:rPr>
        <w:t> </w:t>
      </w:r>
      <w:r w:rsidRPr="00602474">
        <w:rPr>
          <w:rFonts w:ascii="Calibri" w:hAnsi="Calibri" w:cs="Calibri"/>
          <w:sz w:val="24"/>
        </w:rPr>
        <w:t>przypadku uchylenia się od obowiązku zapłaty odpowiednio przez wykonawcę, podwykonawcę lub dalszego podwykonawcę.</w:t>
      </w:r>
    </w:p>
    <w:p w14:paraId="78A18F25" w14:textId="21D1C2A7" w:rsidR="00E26082" w:rsidRPr="00602474" w:rsidRDefault="00E26082" w:rsidP="00482F08">
      <w:pPr>
        <w:pStyle w:val="Akapitzlist"/>
        <w:numPr>
          <w:ilvl w:val="0"/>
          <w:numId w:val="32"/>
        </w:numPr>
        <w:shd w:val="clear" w:color="auto" w:fill="FFFFFF"/>
        <w:jc w:val="both"/>
        <w:rPr>
          <w:rFonts w:ascii="Calibri" w:hAnsi="Calibri" w:cs="Calibri"/>
          <w:sz w:val="24"/>
        </w:rPr>
      </w:pPr>
      <w:r w:rsidRPr="00602474">
        <w:rPr>
          <w:rFonts w:ascii="Calibri" w:hAnsi="Calibri" w:cs="Calibri"/>
          <w:sz w:val="24"/>
        </w:rPr>
        <w:t>Wynagrodzenie, o którym mowa w ust. 1</w:t>
      </w:r>
      <w:r w:rsidR="00A24EA1" w:rsidRPr="00602474">
        <w:rPr>
          <w:rFonts w:ascii="Calibri" w:hAnsi="Calibri" w:cs="Calibri"/>
          <w:sz w:val="24"/>
        </w:rPr>
        <w:t>6</w:t>
      </w:r>
      <w:r w:rsidRPr="00602474">
        <w:rPr>
          <w:rFonts w:ascii="Calibri" w:hAnsi="Calibri" w:cs="Calibri"/>
          <w:sz w:val="24"/>
        </w:rPr>
        <w:t>, dotyczy wyłącznie należności powstałych po</w:t>
      </w:r>
      <w:r w:rsidR="009E3993">
        <w:rPr>
          <w:rFonts w:ascii="Calibri" w:hAnsi="Calibri" w:cs="Calibri"/>
          <w:sz w:val="24"/>
        </w:rPr>
        <w:t> </w:t>
      </w:r>
      <w:r w:rsidRPr="00602474">
        <w:rPr>
          <w:rFonts w:ascii="Calibri" w:hAnsi="Calibri" w:cs="Calibri"/>
          <w:sz w:val="24"/>
        </w:rPr>
        <w:t>zaakceptowaniu przez zamawiającego umowy o podwykonawstwo, której przedmiotem są</w:t>
      </w:r>
      <w:r w:rsidR="009E3993">
        <w:rPr>
          <w:rFonts w:ascii="Calibri" w:hAnsi="Calibri" w:cs="Calibri"/>
          <w:sz w:val="24"/>
        </w:rPr>
        <w:t> </w:t>
      </w:r>
      <w:r w:rsidRPr="00602474">
        <w:rPr>
          <w:rFonts w:ascii="Calibri" w:hAnsi="Calibri" w:cs="Calibri"/>
          <w:sz w:val="24"/>
        </w:rPr>
        <w:t>roboty budowlane, lub po przedłożeniu zamawiającemu poświadczonej za zgodność z</w:t>
      </w:r>
      <w:r w:rsidR="009E3993">
        <w:rPr>
          <w:rFonts w:ascii="Calibri" w:hAnsi="Calibri" w:cs="Calibri"/>
          <w:sz w:val="24"/>
        </w:rPr>
        <w:t> </w:t>
      </w:r>
      <w:r w:rsidRPr="00602474">
        <w:rPr>
          <w:rFonts w:ascii="Calibri" w:hAnsi="Calibri" w:cs="Calibri"/>
          <w:sz w:val="24"/>
        </w:rPr>
        <w:t>oryginałem kopii umowy o podwykonawstwo, której przedmiotem są dostawy lub usługi.</w:t>
      </w:r>
    </w:p>
    <w:p w14:paraId="68FD74FA" w14:textId="4888FBA8" w:rsidR="00E26082" w:rsidRPr="00602474" w:rsidRDefault="00E26082" w:rsidP="00482F08">
      <w:pPr>
        <w:pStyle w:val="Akapitzlist"/>
        <w:numPr>
          <w:ilvl w:val="0"/>
          <w:numId w:val="32"/>
        </w:numPr>
        <w:shd w:val="clear" w:color="auto" w:fill="FFFFFF"/>
        <w:jc w:val="both"/>
        <w:rPr>
          <w:rFonts w:ascii="Calibri" w:hAnsi="Calibri" w:cs="Calibri"/>
          <w:sz w:val="24"/>
        </w:rPr>
      </w:pPr>
      <w:r w:rsidRPr="00602474">
        <w:rPr>
          <w:rFonts w:ascii="Calibri" w:hAnsi="Calibri" w:cs="Calibri"/>
          <w:sz w:val="24"/>
        </w:rPr>
        <w:t>Bezpośrednia zapłata obejmuje wyłącznie należne wynagrodzenie, bez odsetek, należnych podwykonawcy lub dalszemu podwykonawcy.</w:t>
      </w:r>
    </w:p>
    <w:p w14:paraId="5E7D8272" w14:textId="6EB4D5C5" w:rsidR="00E26082" w:rsidRPr="00602474" w:rsidRDefault="00E26082" w:rsidP="00482F08">
      <w:pPr>
        <w:pStyle w:val="Akapitzlist"/>
        <w:numPr>
          <w:ilvl w:val="0"/>
          <w:numId w:val="32"/>
        </w:numPr>
        <w:shd w:val="clear" w:color="auto" w:fill="FFFFFF"/>
        <w:jc w:val="both"/>
        <w:rPr>
          <w:rFonts w:ascii="Calibri" w:hAnsi="Calibri" w:cs="Calibri"/>
          <w:sz w:val="24"/>
        </w:rPr>
      </w:pPr>
      <w:r w:rsidRPr="00602474">
        <w:rPr>
          <w:rFonts w:ascii="Calibri" w:hAnsi="Calibri" w:cs="Calibri"/>
          <w:sz w:val="24"/>
        </w:rPr>
        <w:t>Zamawiający, przed dokonaniem bezpośredniej zapłaty, jest obowiązany umożliwić wykonawcy zgłoszenie, pisemnie, uwag dotyczących zasadności bezpośredniej zapłaty wynagrodzenia podwykonawcy lub dalszemu podwykonawcy. Zamawiający informuje o</w:t>
      </w:r>
      <w:r w:rsidR="009E3993">
        <w:rPr>
          <w:rFonts w:ascii="Calibri" w:hAnsi="Calibri" w:cs="Calibri"/>
          <w:sz w:val="24"/>
        </w:rPr>
        <w:t> </w:t>
      </w:r>
      <w:r w:rsidRPr="00602474">
        <w:rPr>
          <w:rFonts w:ascii="Calibri" w:hAnsi="Calibri" w:cs="Calibri"/>
          <w:sz w:val="24"/>
        </w:rPr>
        <w:t>terminie zgłaszania uwag nie krótszym niż 7 dni od dnia doręczenia tej informacji. W</w:t>
      </w:r>
      <w:r w:rsidR="009E3993">
        <w:rPr>
          <w:rFonts w:ascii="Calibri" w:hAnsi="Calibri" w:cs="Calibri"/>
          <w:sz w:val="24"/>
        </w:rPr>
        <w:t> </w:t>
      </w:r>
      <w:r w:rsidRPr="00602474">
        <w:rPr>
          <w:rFonts w:ascii="Calibri" w:hAnsi="Calibri" w:cs="Calibri"/>
          <w:sz w:val="24"/>
        </w:rPr>
        <w:t>uwagach nie można powoływać się na potrącenie roszczeń wykonawcy względem podwykonawcy niezwiązanych z realizacją umowy o</w:t>
      </w:r>
      <w:r w:rsidR="002403B5" w:rsidRPr="00602474">
        <w:rPr>
          <w:rFonts w:ascii="Calibri" w:hAnsi="Calibri" w:cs="Calibri"/>
          <w:sz w:val="24"/>
        </w:rPr>
        <w:t> </w:t>
      </w:r>
      <w:r w:rsidRPr="00602474">
        <w:rPr>
          <w:rFonts w:ascii="Calibri" w:hAnsi="Calibri" w:cs="Calibri"/>
          <w:sz w:val="24"/>
        </w:rPr>
        <w:t>podwykonawstwo.</w:t>
      </w:r>
    </w:p>
    <w:p w14:paraId="10023146" w14:textId="171699AE" w:rsidR="00E26082" w:rsidRPr="00602474" w:rsidRDefault="00E26082" w:rsidP="00482F08">
      <w:pPr>
        <w:pStyle w:val="Akapitzlist"/>
        <w:numPr>
          <w:ilvl w:val="0"/>
          <w:numId w:val="32"/>
        </w:numPr>
        <w:shd w:val="clear" w:color="auto" w:fill="FFFFFF"/>
        <w:jc w:val="both"/>
        <w:rPr>
          <w:rFonts w:ascii="Calibri" w:hAnsi="Calibri" w:cs="Calibri"/>
          <w:sz w:val="24"/>
        </w:rPr>
      </w:pPr>
      <w:r w:rsidRPr="00602474">
        <w:rPr>
          <w:rFonts w:ascii="Calibri" w:hAnsi="Calibri" w:cs="Calibri"/>
          <w:sz w:val="24"/>
        </w:rPr>
        <w:t>W przypadku zgłoszenia uwag, o których mowa w ust. 1</w:t>
      </w:r>
      <w:r w:rsidR="00A24EA1" w:rsidRPr="00602474">
        <w:rPr>
          <w:rFonts w:ascii="Calibri" w:hAnsi="Calibri" w:cs="Calibri"/>
          <w:sz w:val="24"/>
        </w:rPr>
        <w:t>9</w:t>
      </w:r>
      <w:r w:rsidRPr="00602474">
        <w:rPr>
          <w:rFonts w:ascii="Calibri" w:hAnsi="Calibri" w:cs="Calibri"/>
          <w:sz w:val="24"/>
        </w:rPr>
        <w:t>, w terminie wskazanym przez zamawiającego, zamawiający może:</w:t>
      </w:r>
    </w:p>
    <w:p w14:paraId="3F290673" w14:textId="77777777" w:rsidR="00E26082" w:rsidRPr="00602474" w:rsidRDefault="00E26082" w:rsidP="0056490D">
      <w:pPr>
        <w:pStyle w:val="Akapitzlist"/>
        <w:shd w:val="clear" w:color="auto" w:fill="FFFFFF"/>
        <w:ind w:left="436"/>
        <w:jc w:val="both"/>
        <w:rPr>
          <w:rFonts w:ascii="Calibri" w:hAnsi="Calibri" w:cs="Calibri"/>
          <w:sz w:val="24"/>
        </w:rPr>
      </w:pPr>
      <w:r w:rsidRPr="00602474">
        <w:rPr>
          <w:rFonts w:ascii="Calibri" w:hAnsi="Calibri" w:cs="Calibri"/>
          <w:sz w:val="24"/>
        </w:rPr>
        <w:t>1)nie dokonać bezpośredniej zapłaty wynagrodzenia podwykonawcy lub dalszemu podwykonawcy, jeżeli wykonawca wykaże niezasadność takiej zapłaty albo</w:t>
      </w:r>
    </w:p>
    <w:p w14:paraId="23E93036" w14:textId="77777777" w:rsidR="00E26082" w:rsidRPr="00602474" w:rsidRDefault="00E26082" w:rsidP="0056490D">
      <w:pPr>
        <w:pStyle w:val="Akapitzlist"/>
        <w:shd w:val="clear" w:color="auto" w:fill="FFFFFF"/>
        <w:ind w:left="436"/>
        <w:jc w:val="both"/>
        <w:rPr>
          <w:rFonts w:ascii="Calibri" w:hAnsi="Calibri" w:cs="Calibri"/>
          <w:sz w:val="24"/>
        </w:rPr>
      </w:pPr>
      <w:r w:rsidRPr="00602474">
        <w:rPr>
          <w:rFonts w:ascii="Calibri" w:hAnsi="Calibri" w:cs="Calibri"/>
          <w:sz w:val="24"/>
        </w:rPr>
        <w:t>2)złożyć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3EB5791" w14:textId="77777777" w:rsidR="00E26082" w:rsidRPr="00602474" w:rsidRDefault="00E26082" w:rsidP="0056490D">
      <w:pPr>
        <w:pStyle w:val="Akapitzlist"/>
        <w:shd w:val="clear" w:color="auto" w:fill="FFFFFF"/>
        <w:ind w:left="436"/>
        <w:jc w:val="both"/>
        <w:rPr>
          <w:rFonts w:ascii="Calibri" w:hAnsi="Calibri" w:cs="Calibri"/>
          <w:sz w:val="24"/>
        </w:rPr>
      </w:pPr>
      <w:r w:rsidRPr="00602474">
        <w:rPr>
          <w:rFonts w:ascii="Calibri" w:hAnsi="Calibri" w:cs="Calibri"/>
          <w:sz w:val="24"/>
        </w:rPr>
        <w:t>3)dokonać bezpośredniej zapłaty wynagrodzenia podwykonawcy lub dalszemu podwykonawcy, jeżeli podwykonawca lub dalszy podwykonawca wykaże zasadność takiej zapłaty.</w:t>
      </w:r>
    </w:p>
    <w:p w14:paraId="368B283F" w14:textId="4111A285" w:rsidR="00E26082" w:rsidRPr="00602474" w:rsidRDefault="00E26082" w:rsidP="00482F08">
      <w:pPr>
        <w:pStyle w:val="Akapitzlist"/>
        <w:numPr>
          <w:ilvl w:val="0"/>
          <w:numId w:val="32"/>
        </w:numPr>
        <w:shd w:val="clear" w:color="auto" w:fill="FFFFFF"/>
        <w:jc w:val="both"/>
        <w:rPr>
          <w:rFonts w:ascii="Calibri" w:hAnsi="Calibri" w:cs="Calibri"/>
          <w:sz w:val="24"/>
        </w:rPr>
      </w:pPr>
      <w:r w:rsidRPr="00602474">
        <w:rPr>
          <w:rFonts w:ascii="Calibri" w:hAnsi="Calibri" w:cs="Calibri"/>
          <w:sz w:val="24"/>
        </w:rPr>
        <w:lastRenderedPageBreak/>
        <w:t>W przypadku dokonania bezpośredniej zapłaty podwykonawcy lub dalszemu podwykonawcy zamawiający potrąca kwotę wypłaconego wynagrodzenia z wynagrodzenia należnego wykonawcy.</w:t>
      </w:r>
    </w:p>
    <w:p w14:paraId="039A109F" w14:textId="6D6A3F17" w:rsidR="00054A24" w:rsidRPr="00602474" w:rsidRDefault="00054A24" w:rsidP="00482F08">
      <w:pPr>
        <w:pStyle w:val="Akapitzlist"/>
        <w:numPr>
          <w:ilvl w:val="0"/>
          <w:numId w:val="32"/>
        </w:numPr>
        <w:shd w:val="clear" w:color="auto" w:fill="FFFFFF"/>
        <w:jc w:val="both"/>
        <w:rPr>
          <w:rFonts w:ascii="Calibri" w:hAnsi="Calibri" w:cs="Calibri"/>
          <w:sz w:val="24"/>
        </w:rPr>
      </w:pPr>
      <w:r w:rsidRPr="00602474">
        <w:rPr>
          <w:rFonts w:ascii="Calibri" w:hAnsi="Calibri" w:cs="Calibri"/>
          <w:sz w:val="24"/>
        </w:rPr>
        <w:t>W przypadku zawierania umów o podwykonawstwo z dalszymi podwykonawcami obowiązują zasady określone w niniejszym paragrafie.</w:t>
      </w:r>
    </w:p>
    <w:p w14:paraId="2989976B" w14:textId="2BBBBDAC" w:rsidR="003D358F" w:rsidRPr="00597524" w:rsidRDefault="00EC5C14" w:rsidP="00482F08">
      <w:pPr>
        <w:pStyle w:val="Akapitzlist"/>
        <w:numPr>
          <w:ilvl w:val="0"/>
          <w:numId w:val="32"/>
        </w:numPr>
        <w:jc w:val="both"/>
        <w:rPr>
          <w:rFonts w:ascii="Calibri" w:hAnsi="Calibri" w:cs="Calibri"/>
          <w:sz w:val="24"/>
        </w:rPr>
      </w:pPr>
      <w:r w:rsidRPr="00602474">
        <w:rPr>
          <w:rFonts w:ascii="Calibri" w:hAnsi="Calibri" w:cs="Calibri"/>
          <w:sz w:val="24"/>
          <w:shd w:val="clear" w:color="auto" w:fill="FFFFFF"/>
        </w:rPr>
        <w:t>Powierzenie wykonania części zamówienia podwykonawcom nie zwalnia wykonawcy z</w:t>
      </w:r>
      <w:r w:rsidR="001E383C" w:rsidRPr="00602474">
        <w:rPr>
          <w:rFonts w:ascii="Calibri" w:hAnsi="Calibri" w:cs="Calibri"/>
          <w:sz w:val="24"/>
          <w:shd w:val="clear" w:color="auto" w:fill="FFFFFF"/>
        </w:rPr>
        <w:t> </w:t>
      </w:r>
      <w:r w:rsidRPr="00602474">
        <w:rPr>
          <w:rFonts w:ascii="Calibri" w:hAnsi="Calibri" w:cs="Calibri"/>
          <w:sz w:val="24"/>
          <w:shd w:val="clear" w:color="auto" w:fill="FFFFFF"/>
        </w:rPr>
        <w:t>odpowiedzialności za należyte wykonanie tego zamówienia.</w:t>
      </w:r>
    </w:p>
    <w:p w14:paraId="410BC925" w14:textId="55D0340F" w:rsidR="00597524" w:rsidRPr="005E6DC9" w:rsidRDefault="00597524" w:rsidP="00597524">
      <w:pPr>
        <w:pStyle w:val="Nagwek2"/>
        <w:spacing w:before="120" w:after="0"/>
        <w:rPr>
          <w:rFonts w:asciiTheme="minorHAnsi" w:hAnsiTheme="minorHAnsi" w:cstheme="minorHAnsi"/>
          <w:b w:val="0"/>
          <w:bCs w:val="0"/>
          <w:sz w:val="28"/>
          <w:szCs w:val="28"/>
        </w:rPr>
      </w:pPr>
      <w:r w:rsidRPr="005E6DC9">
        <w:rPr>
          <w:rFonts w:asciiTheme="minorHAnsi" w:hAnsiTheme="minorHAnsi" w:cstheme="minorHAnsi"/>
          <w:sz w:val="28"/>
          <w:szCs w:val="28"/>
        </w:rPr>
        <w:t>§ 1</w:t>
      </w:r>
      <w:r w:rsidR="00C86DC7">
        <w:rPr>
          <w:rFonts w:asciiTheme="minorHAnsi" w:hAnsiTheme="minorHAnsi" w:cstheme="minorHAnsi"/>
          <w:sz w:val="28"/>
          <w:szCs w:val="28"/>
        </w:rPr>
        <w:t>4</w:t>
      </w:r>
      <w:r w:rsidRPr="005E6DC9">
        <w:rPr>
          <w:rFonts w:asciiTheme="minorHAnsi" w:hAnsiTheme="minorHAnsi" w:cstheme="minorHAnsi"/>
          <w:sz w:val="28"/>
          <w:szCs w:val="28"/>
        </w:rPr>
        <w:t xml:space="preserve"> Zabezpieczenie należytego wykonania umowy</w:t>
      </w:r>
    </w:p>
    <w:p w14:paraId="654821E8" w14:textId="008E2EBD" w:rsidR="00597524" w:rsidRPr="00D46B74" w:rsidRDefault="00597524" w:rsidP="00597524">
      <w:pPr>
        <w:numPr>
          <w:ilvl w:val="0"/>
          <w:numId w:val="14"/>
        </w:numPr>
        <w:suppressAutoHyphens/>
        <w:spacing w:line="276" w:lineRule="auto"/>
        <w:jc w:val="both"/>
        <w:rPr>
          <w:rFonts w:asciiTheme="minorHAnsi" w:hAnsiTheme="minorHAnsi" w:cstheme="minorHAnsi"/>
        </w:rPr>
      </w:pPr>
      <w:r w:rsidRPr="00602474">
        <w:rPr>
          <w:rFonts w:asciiTheme="minorHAnsi" w:hAnsiTheme="minorHAnsi" w:cstheme="minorHAnsi"/>
        </w:rPr>
        <w:t>Przed zawarciem umowy Wykonawca wniósł zabezpieczenie należytego wykonania umowy w wysokości 5 % ceny ofertowej brutto tj. ...............................................</w:t>
      </w:r>
      <w:r w:rsidR="009E3993">
        <w:rPr>
          <w:rFonts w:asciiTheme="minorHAnsi" w:hAnsiTheme="minorHAnsi" w:cstheme="minorHAnsi"/>
        </w:rPr>
        <w:t>.....................................</w:t>
      </w:r>
      <w:r w:rsidRPr="00602474">
        <w:rPr>
          <w:rFonts w:asciiTheme="minorHAnsi" w:hAnsiTheme="minorHAnsi" w:cstheme="minorHAnsi"/>
        </w:rPr>
        <w:t xml:space="preserve"> (słownie: …………………………..)</w:t>
      </w:r>
      <w:r w:rsidRPr="00D46B74">
        <w:rPr>
          <w:rFonts w:asciiTheme="minorHAnsi" w:hAnsiTheme="minorHAnsi" w:cstheme="minorHAnsi"/>
        </w:rPr>
        <w:t xml:space="preserve">  w formie ……………………………………</w:t>
      </w:r>
      <w:r w:rsidR="00D46B74">
        <w:rPr>
          <w:rFonts w:asciiTheme="minorHAnsi" w:hAnsiTheme="minorHAnsi" w:cstheme="minorHAnsi"/>
        </w:rPr>
        <w:t>……………………………………..</w:t>
      </w:r>
    </w:p>
    <w:p w14:paraId="1B49BFFD" w14:textId="4678BECA" w:rsidR="00597524" w:rsidRPr="00602474" w:rsidRDefault="00597524" w:rsidP="00597524">
      <w:pPr>
        <w:numPr>
          <w:ilvl w:val="0"/>
          <w:numId w:val="14"/>
        </w:numPr>
        <w:suppressAutoHyphens/>
        <w:spacing w:line="276" w:lineRule="auto"/>
        <w:jc w:val="both"/>
        <w:rPr>
          <w:rFonts w:asciiTheme="minorHAnsi" w:hAnsiTheme="minorHAnsi" w:cstheme="minorHAnsi"/>
        </w:rPr>
      </w:pPr>
      <w:r w:rsidRPr="00602474">
        <w:rPr>
          <w:rFonts w:asciiTheme="minorHAnsi" w:hAnsiTheme="minorHAnsi" w:cstheme="minorHAnsi"/>
        </w:rPr>
        <w:t>Zabezpieczenie wniesione w pieniądzu Zamawiający przechowuje na oprocentowanym rachunku bankowym i zwraca z odsetkami wynikającymi z umowy rachunku bankowego, na</w:t>
      </w:r>
      <w:r w:rsidR="009E3993">
        <w:rPr>
          <w:rFonts w:asciiTheme="minorHAnsi" w:hAnsiTheme="minorHAnsi" w:cstheme="minorHAnsi"/>
        </w:rPr>
        <w:t> </w:t>
      </w:r>
      <w:r w:rsidRPr="00602474">
        <w:rPr>
          <w:rFonts w:asciiTheme="minorHAnsi" w:hAnsiTheme="minorHAnsi" w:cstheme="minorHAnsi"/>
        </w:rPr>
        <w:t>którym było ono przechowywane, pomniejszone o koszt prowadzenia tego rachunku oraz prowizji bankowej za przelew pieniędzy na rachunek bankowy wskazany przez Wykonawcę.</w:t>
      </w:r>
    </w:p>
    <w:p w14:paraId="7757064D" w14:textId="77777777" w:rsidR="00597524" w:rsidRDefault="00597524" w:rsidP="00597524">
      <w:pPr>
        <w:numPr>
          <w:ilvl w:val="0"/>
          <w:numId w:val="14"/>
        </w:numPr>
        <w:suppressAutoHyphens/>
        <w:spacing w:line="276" w:lineRule="auto"/>
        <w:jc w:val="both"/>
        <w:rPr>
          <w:rFonts w:asciiTheme="minorHAnsi" w:hAnsiTheme="minorHAnsi" w:cstheme="minorHAnsi"/>
        </w:rPr>
      </w:pPr>
      <w:r w:rsidRPr="00602474">
        <w:rPr>
          <w:rFonts w:asciiTheme="minorHAnsi" w:hAnsiTheme="minorHAnsi" w:cstheme="minorHAnsi"/>
        </w:rPr>
        <w:t xml:space="preserve">W trakcie realizacji umowy Wykonawca może dokonać zmiany formy zabezpieczenia na jedną lub kilka form, zgodnie z art. 451 ustawy </w:t>
      </w:r>
      <w:proofErr w:type="spellStart"/>
      <w:r w:rsidRPr="00602474">
        <w:rPr>
          <w:rFonts w:asciiTheme="minorHAnsi" w:hAnsiTheme="minorHAnsi" w:cstheme="minorHAnsi"/>
        </w:rPr>
        <w:t>Pzp</w:t>
      </w:r>
      <w:proofErr w:type="spellEnd"/>
      <w:r w:rsidRPr="00602474">
        <w:rPr>
          <w:rFonts w:asciiTheme="minorHAnsi" w:hAnsiTheme="minorHAnsi" w:cstheme="minorHAnsi"/>
        </w:rPr>
        <w:t>. Zmiana formy zabezpieczenia jest dokonywana z zachowaniem ciągłości zabezpieczenia i bez zmniejszania jego wysokości.</w:t>
      </w:r>
    </w:p>
    <w:p w14:paraId="487471BE" w14:textId="34A2F567" w:rsidR="00E61F3F" w:rsidRPr="00602474" w:rsidRDefault="00E61F3F" w:rsidP="00597524">
      <w:pPr>
        <w:numPr>
          <w:ilvl w:val="0"/>
          <w:numId w:val="14"/>
        </w:numPr>
        <w:suppressAutoHyphens/>
        <w:spacing w:line="276" w:lineRule="auto"/>
        <w:jc w:val="both"/>
        <w:rPr>
          <w:rFonts w:asciiTheme="minorHAnsi" w:hAnsiTheme="minorHAnsi" w:cstheme="minorHAnsi"/>
        </w:rPr>
      </w:pPr>
      <w:r w:rsidRPr="00E61F3F">
        <w:rPr>
          <w:rFonts w:asciiTheme="minorHAnsi" w:hAnsiTheme="minorHAnsi" w:cstheme="minorHAnsi"/>
        </w:rPr>
        <w:t>W przypadku przedłużenia realizacji umowy, zabezpieczenie należytego wykonania umowy, wniesione w formie gwarancji bankowej lub ubezpieczeniowej, powinno zostać odpowiednio przedłużone.</w:t>
      </w:r>
    </w:p>
    <w:p w14:paraId="6099BD6B" w14:textId="77777777" w:rsidR="00597524" w:rsidRPr="00602474" w:rsidRDefault="00597524" w:rsidP="00597524">
      <w:pPr>
        <w:numPr>
          <w:ilvl w:val="0"/>
          <w:numId w:val="14"/>
        </w:numPr>
        <w:suppressAutoHyphens/>
        <w:spacing w:line="276" w:lineRule="auto"/>
        <w:jc w:val="both"/>
        <w:rPr>
          <w:rFonts w:asciiTheme="minorHAnsi" w:hAnsiTheme="minorHAnsi" w:cstheme="minorHAnsi"/>
        </w:rPr>
      </w:pPr>
      <w:r w:rsidRPr="00602474">
        <w:rPr>
          <w:rFonts w:asciiTheme="minorHAnsi" w:hAnsiTheme="minorHAnsi" w:cstheme="minorHAnsi"/>
        </w:rPr>
        <w:t>Zabezpieczenie gwarantuje zgodne z umową wykonanie przedmiotu umowy oraz służy do pokrycia roszczeń z tytułu rękojmi za wady.</w:t>
      </w:r>
    </w:p>
    <w:p w14:paraId="05049F0C" w14:textId="77777777" w:rsidR="00597524" w:rsidRPr="00602474" w:rsidRDefault="00597524" w:rsidP="00597524">
      <w:pPr>
        <w:numPr>
          <w:ilvl w:val="0"/>
          <w:numId w:val="14"/>
        </w:numPr>
        <w:suppressAutoHyphens/>
        <w:spacing w:line="276" w:lineRule="auto"/>
        <w:jc w:val="both"/>
        <w:rPr>
          <w:rFonts w:asciiTheme="minorHAnsi" w:hAnsiTheme="minorHAnsi" w:cstheme="minorHAnsi"/>
        </w:rPr>
      </w:pPr>
      <w:r w:rsidRPr="00602474">
        <w:rPr>
          <w:rFonts w:asciiTheme="minorHAnsi" w:hAnsiTheme="minorHAnsi" w:cstheme="minorHAnsi"/>
        </w:rPr>
        <w:t xml:space="preserve">Zabezpieczenie należytego wykonania umowy zostanie zwrócone Wykonawcy na zasadach określonych w art. 453 ustawy </w:t>
      </w:r>
      <w:proofErr w:type="spellStart"/>
      <w:r w:rsidRPr="00602474">
        <w:rPr>
          <w:rFonts w:asciiTheme="minorHAnsi" w:hAnsiTheme="minorHAnsi" w:cstheme="minorHAnsi"/>
        </w:rPr>
        <w:t>Pzp</w:t>
      </w:r>
      <w:proofErr w:type="spellEnd"/>
      <w:r w:rsidRPr="00602474">
        <w:rPr>
          <w:rFonts w:asciiTheme="minorHAnsi" w:hAnsiTheme="minorHAnsi" w:cstheme="minorHAnsi"/>
        </w:rPr>
        <w:t xml:space="preserve"> w terminie:</w:t>
      </w:r>
    </w:p>
    <w:p w14:paraId="1D56356D" w14:textId="77777777" w:rsidR="00597524" w:rsidRPr="00602474" w:rsidRDefault="00597524" w:rsidP="00597524">
      <w:pPr>
        <w:numPr>
          <w:ilvl w:val="1"/>
          <w:numId w:val="3"/>
        </w:numPr>
        <w:suppressAutoHyphens/>
        <w:spacing w:line="276" w:lineRule="auto"/>
        <w:ind w:left="567" w:hanging="283"/>
        <w:jc w:val="both"/>
        <w:rPr>
          <w:rFonts w:asciiTheme="minorHAnsi" w:hAnsiTheme="minorHAnsi" w:cstheme="minorHAnsi"/>
        </w:rPr>
      </w:pPr>
      <w:r w:rsidRPr="00602474">
        <w:rPr>
          <w:rFonts w:asciiTheme="minorHAnsi" w:hAnsiTheme="minorHAnsi" w:cstheme="minorHAnsi"/>
        </w:rPr>
        <w:t>w części stanowiącej zabezpieczenie zgodnego z umową wykonania robót w wysokości 70 % zabezpieczenia, w terminie 30 dni od dnia odbioru ostatecznego tj. uznania przez Zamawiającego zamówienia za należycie wykonane,</w:t>
      </w:r>
    </w:p>
    <w:p w14:paraId="0F4C5491" w14:textId="77777777" w:rsidR="00597524" w:rsidRPr="00602474" w:rsidRDefault="00597524" w:rsidP="00597524">
      <w:pPr>
        <w:numPr>
          <w:ilvl w:val="1"/>
          <w:numId w:val="3"/>
        </w:numPr>
        <w:suppressAutoHyphens/>
        <w:spacing w:line="276" w:lineRule="auto"/>
        <w:ind w:left="567" w:hanging="283"/>
        <w:jc w:val="both"/>
        <w:rPr>
          <w:rFonts w:asciiTheme="minorHAnsi" w:hAnsiTheme="minorHAnsi" w:cstheme="minorHAnsi"/>
        </w:rPr>
      </w:pPr>
      <w:r w:rsidRPr="00602474">
        <w:rPr>
          <w:rFonts w:asciiTheme="minorHAnsi" w:hAnsiTheme="minorHAnsi" w:cstheme="minorHAnsi"/>
        </w:rPr>
        <w:t>w części stanowiącej zabezpieczenie roszczeń z tytułu rękojmi za wady lub gwarancji jakości, w wysokości 30% kwoty zabezpieczenia, nie później niż w 15 dniu po upływie okresu rękojmi za wady lub gwarancji.</w:t>
      </w:r>
    </w:p>
    <w:p w14:paraId="10C3C92F" w14:textId="11350567" w:rsidR="00886923" w:rsidRPr="005E6DC9" w:rsidRDefault="004711B7" w:rsidP="00BB45B9">
      <w:pPr>
        <w:pStyle w:val="Nagwek2"/>
        <w:spacing w:before="120" w:after="0"/>
        <w:rPr>
          <w:rFonts w:ascii="Calibri" w:hAnsi="Calibri" w:cs="Calibri"/>
          <w:b w:val="0"/>
          <w:bCs w:val="0"/>
          <w:sz w:val="28"/>
          <w:szCs w:val="28"/>
        </w:rPr>
      </w:pPr>
      <w:r w:rsidRPr="005E6DC9">
        <w:rPr>
          <w:rFonts w:ascii="Calibri" w:hAnsi="Calibri" w:cs="Calibri"/>
          <w:sz w:val="28"/>
          <w:szCs w:val="28"/>
        </w:rPr>
        <w:t xml:space="preserve">§ </w:t>
      </w:r>
      <w:r w:rsidR="00581017" w:rsidRPr="005E6DC9">
        <w:rPr>
          <w:rFonts w:ascii="Calibri" w:hAnsi="Calibri" w:cs="Calibri"/>
          <w:sz w:val="28"/>
          <w:szCs w:val="28"/>
        </w:rPr>
        <w:t>1</w:t>
      </w:r>
      <w:r w:rsidR="00C86DC7">
        <w:rPr>
          <w:rFonts w:ascii="Calibri" w:hAnsi="Calibri" w:cs="Calibri"/>
          <w:sz w:val="28"/>
          <w:szCs w:val="28"/>
        </w:rPr>
        <w:t>5</w:t>
      </w:r>
      <w:r w:rsidR="0096555A" w:rsidRPr="005E6DC9">
        <w:rPr>
          <w:rFonts w:ascii="Calibri" w:hAnsi="Calibri" w:cs="Calibri"/>
          <w:sz w:val="28"/>
          <w:szCs w:val="28"/>
        </w:rPr>
        <w:t xml:space="preserve"> </w:t>
      </w:r>
      <w:r w:rsidR="00886923" w:rsidRPr="005E6DC9">
        <w:rPr>
          <w:rFonts w:ascii="Calibri" w:hAnsi="Calibri" w:cs="Calibri"/>
          <w:sz w:val="28"/>
          <w:szCs w:val="28"/>
        </w:rPr>
        <w:t>Zmian</w:t>
      </w:r>
      <w:r w:rsidR="00BE7F49" w:rsidRPr="005E6DC9">
        <w:rPr>
          <w:rFonts w:ascii="Calibri" w:hAnsi="Calibri" w:cs="Calibri"/>
          <w:sz w:val="28"/>
          <w:szCs w:val="28"/>
        </w:rPr>
        <w:t>a</w:t>
      </w:r>
      <w:r w:rsidR="00886923" w:rsidRPr="005E6DC9">
        <w:rPr>
          <w:rFonts w:ascii="Calibri" w:hAnsi="Calibri" w:cs="Calibri"/>
          <w:sz w:val="28"/>
          <w:szCs w:val="28"/>
        </w:rPr>
        <w:t xml:space="preserve"> postanowień umowy</w:t>
      </w:r>
    </w:p>
    <w:p w14:paraId="09D4326B" w14:textId="33E097BE" w:rsidR="001B1727" w:rsidRPr="00602474" w:rsidRDefault="00924CFD" w:rsidP="00924CFD">
      <w:pPr>
        <w:pStyle w:val="Akapitzlist"/>
        <w:numPr>
          <w:ilvl w:val="3"/>
          <w:numId w:val="3"/>
        </w:numPr>
        <w:tabs>
          <w:tab w:val="clear" w:pos="2880"/>
        </w:tabs>
        <w:ind w:left="426" w:hanging="426"/>
        <w:jc w:val="both"/>
        <w:rPr>
          <w:rFonts w:ascii="Calibri" w:hAnsi="Calibri" w:cs="Calibri"/>
          <w:sz w:val="24"/>
        </w:rPr>
      </w:pPr>
      <w:r w:rsidRPr="00602474">
        <w:rPr>
          <w:rFonts w:ascii="Calibri" w:hAnsi="Calibri" w:cs="Calibri"/>
          <w:sz w:val="24"/>
        </w:rPr>
        <w:t>Zmiany umowy mogą być dokonywane wyłącznie w zakresie dopuszczonym ustawą Prawo zamówień publicznych, wymagają zgodnej woli Stron oraz zachowania formy pisemnej, pod</w:t>
      </w:r>
      <w:r w:rsidR="00A24EA1" w:rsidRPr="00602474">
        <w:rPr>
          <w:rFonts w:ascii="Calibri" w:hAnsi="Calibri" w:cs="Calibri"/>
          <w:sz w:val="24"/>
        </w:rPr>
        <w:t> </w:t>
      </w:r>
      <w:r w:rsidRPr="00602474">
        <w:rPr>
          <w:rFonts w:ascii="Calibri" w:hAnsi="Calibri" w:cs="Calibri"/>
          <w:sz w:val="24"/>
        </w:rPr>
        <w:t xml:space="preserve">rygorem nieważności. </w:t>
      </w:r>
      <w:r w:rsidR="00D80370" w:rsidRPr="00602474">
        <w:rPr>
          <w:rFonts w:ascii="Calibri" w:hAnsi="Calibri" w:cs="Calibri"/>
          <w:sz w:val="24"/>
        </w:rPr>
        <w:t>Konieczność wprowadzenia zmian stwierdza się w protokole zawierającym uzasadnienie wprowadzanych zmian.</w:t>
      </w:r>
    </w:p>
    <w:p w14:paraId="2C9EE081" w14:textId="75C94AB8" w:rsidR="00883F27" w:rsidRPr="00602474" w:rsidRDefault="0066073E" w:rsidP="0056490D">
      <w:pPr>
        <w:pStyle w:val="Akapitzlist"/>
        <w:widowControl w:val="0"/>
        <w:numPr>
          <w:ilvl w:val="3"/>
          <w:numId w:val="3"/>
        </w:numPr>
        <w:tabs>
          <w:tab w:val="clear" w:pos="2880"/>
        </w:tabs>
        <w:autoSpaceDE w:val="0"/>
        <w:autoSpaceDN w:val="0"/>
        <w:adjustRightInd w:val="0"/>
        <w:ind w:left="426" w:hanging="426"/>
        <w:jc w:val="both"/>
        <w:rPr>
          <w:rFonts w:ascii="Calibri" w:hAnsi="Calibri" w:cs="Calibri"/>
          <w:sz w:val="24"/>
        </w:rPr>
      </w:pPr>
      <w:r w:rsidRPr="00602474">
        <w:rPr>
          <w:rFonts w:ascii="Calibri" w:hAnsi="Calibri" w:cs="Calibri"/>
          <w:sz w:val="24"/>
        </w:rPr>
        <w:t xml:space="preserve">Zamawiający </w:t>
      </w:r>
      <w:r w:rsidR="006B640E">
        <w:rPr>
          <w:rFonts w:ascii="Calibri" w:hAnsi="Calibri" w:cs="Calibri"/>
          <w:sz w:val="24"/>
        </w:rPr>
        <w:t>dopuszcza</w:t>
      </w:r>
      <w:r w:rsidR="00BE7F49" w:rsidRPr="00602474">
        <w:rPr>
          <w:rFonts w:ascii="Calibri" w:hAnsi="Calibri" w:cs="Calibri"/>
          <w:sz w:val="24"/>
        </w:rPr>
        <w:t xml:space="preserve"> </w:t>
      </w:r>
      <w:r w:rsidRPr="00602474">
        <w:rPr>
          <w:rFonts w:ascii="Calibri" w:hAnsi="Calibri" w:cs="Calibri"/>
          <w:sz w:val="24"/>
        </w:rPr>
        <w:t xml:space="preserve">możliwość </w:t>
      </w:r>
      <w:r w:rsidR="001B1727" w:rsidRPr="00602474">
        <w:rPr>
          <w:rFonts w:ascii="Calibri" w:hAnsi="Calibri" w:cs="Calibri"/>
          <w:sz w:val="24"/>
        </w:rPr>
        <w:t>zmian</w:t>
      </w:r>
      <w:r w:rsidRPr="00602474">
        <w:rPr>
          <w:rFonts w:ascii="Calibri" w:hAnsi="Calibri" w:cs="Calibri"/>
          <w:sz w:val="24"/>
        </w:rPr>
        <w:t>y</w:t>
      </w:r>
      <w:r w:rsidR="001B1727" w:rsidRPr="00602474">
        <w:rPr>
          <w:rFonts w:ascii="Calibri" w:hAnsi="Calibri" w:cs="Calibri"/>
          <w:sz w:val="24"/>
        </w:rPr>
        <w:t xml:space="preserve"> zawartej umowy</w:t>
      </w:r>
      <w:r w:rsidR="00BE7F49" w:rsidRPr="00602474">
        <w:rPr>
          <w:rFonts w:ascii="Calibri" w:hAnsi="Calibri" w:cs="Calibri"/>
          <w:sz w:val="24"/>
        </w:rPr>
        <w:t xml:space="preserve"> na podstawie art. 455 ust. 1 pkt 1</w:t>
      </w:r>
      <w:r w:rsidR="00EC0FE0" w:rsidRPr="00602474">
        <w:rPr>
          <w:rFonts w:ascii="Calibri" w:hAnsi="Calibri" w:cs="Calibri"/>
          <w:sz w:val="24"/>
        </w:rPr>
        <w:t xml:space="preserve"> </w:t>
      </w:r>
      <w:r w:rsidR="00924CFD" w:rsidRPr="00602474">
        <w:rPr>
          <w:rFonts w:ascii="Calibri" w:hAnsi="Calibri" w:cs="Calibri"/>
          <w:sz w:val="24"/>
        </w:rPr>
        <w:t xml:space="preserve">ustawy </w:t>
      </w:r>
      <w:proofErr w:type="spellStart"/>
      <w:r w:rsidR="00BE7F49" w:rsidRPr="00602474">
        <w:rPr>
          <w:rFonts w:ascii="Calibri" w:hAnsi="Calibri" w:cs="Calibri"/>
          <w:sz w:val="24"/>
        </w:rPr>
        <w:t>Pzp</w:t>
      </w:r>
      <w:proofErr w:type="spellEnd"/>
      <w:r w:rsidR="00BE7F49" w:rsidRPr="00602474">
        <w:rPr>
          <w:rFonts w:ascii="Calibri" w:hAnsi="Calibri" w:cs="Calibri"/>
          <w:sz w:val="24"/>
        </w:rPr>
        <w:t>, w następującym z</w:t>
      </w:r>
      <w:r w:rsidR="001B1727" w:rsidRPr="00602474">
        <w:rPr>
          <w:rFonts w:ascii="Calibri" w:hAnsi="Calibri" w:cs="Calibri"/>
          <w:sz w:val="24"/>
        </w:rPr>
        <w:t>akresie</w:t>
      </w:r>
      <w:r w:rsidR="006522B0">
        <w:rPr>
          <w:rFonts w:ascii="Calibri" w:hAnsi="Calibri" w:cs="Calibri"/>
          <w:sz w:val="24"/>
        </w:rPr>
        <w:t xml:space="preserve"> </w:t>
      </w:r>
      <w:r w:rsidR="00883F27" w:rsidRPr="00602474">
        <w:rPr>
          <w:rFonts w:ascii="Calibri" w:hAnsi="Calibri" w:cs="Calibri"/>
          <w:sz w:val="24"/>
        </w:rPr>
        <w:t>:</w:t>
      </w:r>
    </w:p>
    <w:p w14:paraId="66178017" w14:textId="3950B688" w:rsidR="001B1727" w:rsidRPr="00602474" w:rsidRDefault="001224C9" w:rsidP="00DA48EE">
      <w:pPr>
        <w:pStyle w:val="Akapitzlist"/>
        <w:widowControl w:val="0"/>
        <w:numPr>
          <w:ilvl w:val="1"/>
          <w:numId w:val="26"/>
        </w:numPr>
        <w:autoSpaceDE w:val="0"/>
        <w:autoSpaceDN w:val="0"/>
        <w:adjustRightInd w:val="0"/>
        <w:ind w:left="426" w:hanging="426"/>
        <w:jc w:val="both"/>
        <w:rPr>
          <w:rFonts w:ascii="Calibri" w:hAnsi="Calibri" w:cs="Calibri"/>
          <w:sz w:val="24"/>
        </w:rPr>
      </w:pPr>
      <w:r>
        <w:rPr>
          <w:rFonts w:ascii="Calibri" w:hAnsi="Calibri" w:cs="Calibri"/>
          <w:sz w:val="24"/>
        </w:rPr>
        <w:t>Wydłużenie</w:t>
      </w:r>
      <w:r w:rsidR="000232F6" w:rsidRPr="00602474">
        <w:rPr>
          <w:rFonts w:ascii="Calibri" w:hAnsi="Calibri" w:cs="Calibri"/>
          <w:sz w:val="24"/>
        </w:rPr>
        <w:t xml:space="preserve"> t</w:t>
      </w:r>
      <w:r w:rsidR="001B1727" w:rsidRPr="00602474">
        <w:rPr>
          <w:rFonts w:ascii="Calibri" w:hAnsi="Calibri" w:cs="Calibri"/>
          <w:sz w:val="24"/>
        </w:rPr>
        <w:t>erminu realizacji umowy,</w:t>
      </w:r>
      <w:r w:rsidR="008E658F" w:rsidRPr="00602474">
        <w:rPr>
          <w:rFonts w:ascii="Calibri" w:hAnsi="Calibri" w:cs="Calibri"/>
          <w:sz w:val="24"/>
        </w:rPr>
        <w:t xml:space="preserve"> w następujących sytuacjach</w:t>
      </w:r>
      <w:r w:rsidR="001B1727" w:rsidRPr="00602474">
        <w:rPr>
          <w:rFonts w:ascii="Calibri" w:hAnsi="Calibri" w:cs="Calibri"/>
          <w:sz w:val="24"/>
        </w:rPr>
        <w:t>:</w:t>
      </w:r>
    </w:p>
    <w:p w14:paraId="7E2CB80A" w14:textId="2FA31EB1" w:rsidR="00247FE0" w:rsidRPr="00602474" w:rsidRDefault="001B1727" w:rsidP="0056490D">
      <w:pPr>
        <w:pStyle w:val="Akapitzlist"/>
        <w:widowControl w:val="0"/>
        <w:numPr>
          <w:ilvl w:val="0"/>
          <w:numId w:val="2"/>
        </w:numPr>
        <w:autoSpaceDE w:val="0"/>
        <w:autoSpaceDN w:val="0"/>
        <w:adjustRightInd w:val="0"/>
        <w:ind w:left="709" w:hanging="283"/>
        <w:jc w:val="both"/>
        <w:rPr>
          <w:rStyle w:val="tm8"/>
          <w:rFonts w:ascii="Calibri" w:hAnsi="Calibri" w:cs="Calibri"/>
          <w:sz w:val="24"/>
        </w:rPr>
      </w:pPr>
      <w:r w:rsidRPr="00602474">
        <w:rPr>
          <w:rFonts w:ascii="Calibri" w:hAnsi="Calibri" w:cs="Calibri"/>
          <w:sz w:val="24"/>
        </w:rPr>
        <w:t>wystąpienia okoliczności sił wyższych niezależnych od Zamawiającego i Wykonawcy</w:t>
      </w:r>
      <w:r w:rsidR="00EC0FE0" w:rsidRPr="00602474">
        <w:rPr>
          <w:rFonts w:ascii="Calibri" w:hAnsi="Calibri" w:cs="Calibri"/>
          <w:sz w:val="24"/>
        </w:rPr>
        <w:t xml:space="preserve"> </w:t>
      </w:r>
      <w:r w:rsidRPr="00602474">
        <w:rPr>
          <w:rFonts w:ascii="Calibri" w:hAnsi="Calibri" w:cs="Calibri"/>
          <w:sz w:val="24"/>
        </w:rPr>
        <w:t>np. zdarzenia losowego wywołanego przez czynniki zewnętrzne, którego nie można było przewidzieć z</w:t>
      </w:r>
      <w:r w:rsidR="00924CFD" w:rsidRPr="00602474">
        <w:rPr>
          <w:rFonts w:ascii="Calibri" w:hAnsi="Calibri" w:cs="Calibri"/>
          <w:sz w:val="24"/>
        </w:rPr>
        <w:t> </w:t>
      </w:r>
      <w:r w:rsidRPr="00602474">
        <w:rPr>
          <w:rFonts w:ascii="Calibri" w:hAnsi="Calibri" w:cs="Calibri"/>
          <w:sz w:val="24"/>
        </w:rPr>
        <w:t xml:space="preserve">pewnością, w szczególności zagrażającego bezpośrednio życiu lub zdrowiu </w:t>
      </w:r>
      <w:r w:rsidRPr="00602474">
        <w:rPr>
          <w:rFonts w:ascii="Calibri" w:hAnsi="Calibri" w:cs="Calibri"/>
          <w:sz w:val="24"/>
        </w:rPr>
        <w:lastRenderedPageBreak/>
        <w:t xml:space="preserve">ludzi lub grożącego powstaniem szkody w znacznych rozmiarach. </w:t>
      </w:r>
      <w:r w:rsidRPr="00602474">
        <w:rPr>
          <w:rStyle w:val="tm8"/>
          <w:rFonts w:ascii="Calibri" w:hAnsi="Calibri" w:cs="Calibri"/>
          <w:iCs/>
          <w:sz w:val="24"/>
        </w:rPr>
        <w:t>Wydłużenie terminu realizacji zamówienia nastąpi o okres odpowiadający okresowi niezbędnemu na usunięcie ww. okoliczności;</w:t>
      </w:r>
    </w:p>
    <w:p w14:paraId="5F57D385" w14:textId="24C2E829" w:rsidR="001B1727" w:rsidRPr="00602474" w:rsidRDefault="001B1727" w:rsidP="0056490D">
      <w:pPr>
        <w:pStyle w:val="Akapitzlist"/>
        <w:widowControl w:val="0"/>
        <w:numPr>
          <w:ilvl w:val="0"/>
          <w:numId w:val="2"/>
        </w:numPr>
        <w:autoSpaceDE w:val="0"/>
        <w:autoSpaceDN w:val="0"/>
        <w:adjustRightInd w:val="0"/>
        <w:ind w:left="709" w:hanging="283"/>
        <w:jc w:val="both"/>
        <w:rPr>
          <w:rStyle w:val="tm8"/>
          <w:rFonts w:ascii="Calibri" w:hAnsi="Calibri" w:cs="Calibri"/>
          <w:sz w:val="24"/>
        </w:rPr>
      </w:pPr>
      <w:r w:rsidRPr="00602474">
        <w:rPr>
          <w:rFonts w:ascii="Calibri" w:hAnsi="Calibri" w:cs="Calibri"/>
          <w:sz w:val="24"/>
        </w:rPr>
        <w:t>konieczności wykonania robót dodatkowych lub zamiennych niemożliwych do przewidzenia na</w:t>
      </w:r>
      <w:r w:rsidR="00924CFD" w:rsidRPr="00602474">
        <w:rPr>
          <w:rFonts w:ascii="Calibri" w:hAnsi="Calibri" w:cs="Calibri"/>
          <w:sz w:val="24"/>
        </w:rPr>
        <w:t> </w:t>
      </w:r>
      <w:r w:rsidRPr="00602474">
        <w:rPr>
          <w:rFonts w:ascii="Calibri" w:hAnsi="Calibri" w:cs="Calibri"/>
          <w:sz w:val="24"/>
        </w:rPr>
        <w:t>etapie zawierania umowy, które wstrzymują lub opóźniają</w:t>
      </w:r>
      <w:r w:rsidR="00FF1C70">
        <w:rPr>
          <w:rFonts w:ascii="Calibri" w:hAnsi="Calibri" w:cs="Calibri"/>
          <w:sz w:val="24"/>
        </w:rPr>
        <w:t xml:space="preserve"> </w:t>
      </w:r>
      <w:r w:rsidRPr="00602474">
        <w:rPr>
          <w:rFonts w:ascii="Calibri" w:hAnsi="Calibri" w:cs="Calibri"/>
          <w:sz w:val="24"/>
        </w:rPr>
        <w:t>realizację przedmiotu umowy,</w:t>
      </w:r>
      <w:r w:rsidR="00FF1C70">
        <w:rPr>
          <w:rFonts w:ascii="Calibri" w:hAnsi="Calibri" w:cs="Calibri"/>
          <w:sz w:val="24"/>
        </w:rPr>
        <w:t xml:space="preserve"> </w:t>
      </w:r>
      <w:r w:rsidRPr="00602474">
        <w:rPr>
          <w:rFonts w:ascii="Calibri" w:hAnsi="Calibri" w:cs="Calibri"/>
          <w:sz w:val="24"/>
        </w:rPr>
        <w:t>a</w:t>
      </w:r>
      <w:r w:rsidR="00FF1C70">
        <w:rPr>
          <w:rFonts w:ascii="Calibri" w:hAnsi="Calibri" w:cs="Calibri"/>
          <w:sz w:val="24"/>
        </w:rPr>
        <w:t xml:space="preserve"> </w:t>
      </w:r>
      <w:r w:rsidRPr="00602474">
        <w:rPr>
          <w:rFonts w:ascii="Calibri" w:hAnsi="Calibri" w:cs="Calibri"/>
          <w:sz w:val="24"/>
        </w:rPr>
        <w:t xml:space="preserve">niezbędnych do prawidłowej realizacji zamówienia. </w:t>
      </w:r>
      <w:r w:rsidRPr="00602474">
        <w:rPr>
          <w:rStyle w:val="tm8"/>
          <w:rFonts w:ascii="Calibri" w:hAnsi="Calibri" w:cs="Calibri"/>
          <w:iCs/>
          <w:sz w:val="24"/>
        </w:rPr>
        <w:t>Wydłużenie terminu realizacji zamówienia nastąpi o okres odpowiadający okresowi niezbędnemu na wykonanie tych robót;</w:t>
      </w:r>
    </w:p>
    <w:p w14:paraId="475A8D94" w14:textId="77777777" w:rsidR="00BB64A4" w:rsidRPr="00602474" w:rsidRDefault="00BB64A4" w:rsidP="0056490D">
      <w:pPr>
        <w:pStyle w:val="Standard"/>
        <w:numPr>
          <w:ilvl w:val="0"/>
          <w:numId w:val="2"/>
        </w:numPr>
        <w:spacing w:line="276" w:lineRule="auto"/>
        <w:ind w:left="714" w:hanging="357"/>
        <w:rPr>
          <w:rFonts w:cs="Calibri"/>
          <w:sz w:val="24"/>
          <w:szCs w:val="24"/>
        </w:rPr>
      </w:pPr>
      <w:r w:rsidRPr="00602474">
        <w:rPr>
          <w:rFonts w:cs="Calibri"/>
          <w:sz w:val="24"/>
          <w:szCs w:val="24"/>
        </w:rPr>
        <w:t>wystąpienia odmiennych od przyjętych w dokumentacji projektowej warunków geo</w:t>
      </w:r>
      <w:r w:rsidR="006B42BB" w:rsidRPr="00602474">
        <w:rPr>
          <w:rFonts w:cs="Calibri"/>
          <w:sz w:val="24"/>
          <w:szCs w:val="24"/>
        </w:rPr>
        <w:t xml:space="preserve">logicznych, geotechnicznych, </w:t>
      </w:r>
      <w:r w:rsidRPr="00602474">
        <w:rPr>
          <w:rFonts w:cs="Calibri"/>
          <w:sz w:val="24"/>
          <w:szCs w:val="24"/>
        </w:rPr>
        <w:t>hydrologicznych itp. skutkujących niemożliwością realizowania przedmiotu umowy przy dotychczasowyc</w:t>
      </w:r>
      <w:r w:rsidR="006B42BB" w:rsidRPr="00602474">
        <w:rPr>
          <w:rFonts w:cs="Calibri"/>
          <w:sz w:val="24"/>
          <w:szCs w:val="24"/>
        </w:rPr>
        <w:t>h założeniach technologicznych;</w:t>
      </w:r>
    </w:p>
    <w:p w14:paraId="77F62EB2" w14:textId="1AA0B690" w:rsidR="00BB64A4" w:rsidRPr="00602474" w:rsidRDefault="00BB64A4" w:rsidP="0056490D">
      <w:pPr>
        <w:pStyle w:val="Akapitzlist"/>
        <w:widowControl w:val="0"/>
        <w:numPr>
          <w:ilvl w:val="0"/>
          <w:numId w:val="2"/>
        </w:numPr>
        <w:autoSpaceDE w:val="0"/>
        <w:autoSpaceDN w:val="0"/>
        <w:adjustRightInd w:val="0"/>
        <w:jc w:val="both"/>
        <w:rPr>
          <w:rFonts w:ascii="Calibri" w:hAnsi="Calibri" w:cs="Calibri"/>
          <w:sz w:val="24"/>
        </w:rPr>
      </w:pPr>
      <w:r w:rsidRPr="00602474">
        <w:rPr>
          <w:rFonts w:ascii="Calibri" w:hAnsi="Calibri" w:cs="Calibri"/>
          <w:sz w:val="24"/>
        </w:rPr>
        <w:t>wystąpienia odmiennych od przyjętych w dokumentacji projektowej warunków terenowych,</w:t>
      </w:r>
      <w:r w:rsidR="009E3993">
        <w:rPr>
          <w:rFonts w:ascii="Calibri" w:hAnsi="Calibri" w:cs="Calibri"/>
          <w:sz w:val="24"/>
        </w:rPr>
        <w:t xml:space="preserve"> </w:t>
      </w:r>
      <w:r w:rsidRPr="00602474">
        <w:rPr>
          <w:rFonts w:ascii="Calibri" w:hAnsi="Calibri" w:cs="Calibri"/>
          <w:sz w:val="24"/>
        </w:rPr>
        <w:t>w</w:t>
      </w:r>
      <w:r w:rsidR="00924CFD" w:rsidRPr="00602474">
        <w:rPr>
          <w:rFonts w:ascii="Calibri" w:hAnsi="Calibri" w:cs="Calibri"/>
          <w:sz w:val="24"/>
        </w:rPr>
        <w:t> </w:t>
      </w:r>
      <w:r w:rsidRPr="00602474">
        <w:rPr>
          <w:rFonts w:ascii="Calibri" w:hAnsi="Calibri" w:cs="Calibri"/>
          <w:sz w:val="24"/>
        </w:rPr>
        <w:t>szczególności wykrycia niezinwentaryzowanej lub błędnie zinwentaryzowanej infrastruktury podziemnej w postaci sieci czy instalacji skutkujących niemożliwością realizowania przedmiotu umowy przy dotychczasowy</w:t>
      </w:r>
      <w:r w:rsidR="006B42BB" w:rsidRPr="00602474">
        <w:rPr>
          <w:rFonts w:ascii="Calibri" w:hAnsi="Calibri" w:cs="Calibri"/>
          <w:sz w:val="24"/>
        </w:rPr>
        <w:t>ch założeniach technologicznych;</w:t>
      </w:r>
      <w:r w:rsidRPr="00602474">
        <w:rPr>
          <w:rFonts w:ascii="Calibri" w:hAnsi="Calibri" w:cs="Calibri"/>
          <w:sz w:val="24"/>
        </w:rPr>
        <w:t xml:space="preserve"> </w:t>
      </w:r>
    </w:p>
    <w:p w14:paraId="3A6A4AE4" w14:textId="582EAA5B" w:rsidR="00BB64A4" w:rsidRPr="00602474" w:rsidRDefault="001B1727" w:rsidP="0056490D">
      <w:pPr>
        <w:pStyle w:val="Akapitzlist"/>
        <w:widowControl w:val="0"/>
        <w:numPr>
          <w:ilvl w:val="0"/>
          <w:numId w:val="2"/>
        </w:numPr>
        <w:autoSpaceDE w:val="0"/>
        <w:autoSpaceDN w:val="0"/>
        <w:adjustRightInd w:val="0"/>
        <w:ind w:left="709" w:hanging="283"/>
        <w:jc w:val="both"/>
        <w:rPr>
          <w:rStyle w:val="tm8"/>
          <w:rFonts w:ascii="Calibri" w:hAnsi="Calibri" w:cs="Calibri"/>
          <w:sz w:val="24"/>
        </w:rPr>
      </w:pPr>
      <w:r w:rsidRPr="00602474">
        <w:rPr>
          <w:rFonts w:ascii="Calibri" w:hAnsi="Calibri" w:cs="Calibri"/>
          <w:sz w:val="24"/>
        </w:rPr>
        <w:t xml:space="preserve">z powodu działań osób trzecich uniemożliwiających wykonanie robót, które to działania nie są konsekwencją winy którejkolwiek ze stron. </w:t>
      </w:r>
      <w:r w:rsidRPr="00602474">
        <w:rPr>
          <w:rStyle w:val="tm8"/>
          <w:rFonts w:ascii="Calibri" w:hAnsi="Calibri" w:cs="Calibri"/>
          <w:iCs/>
          <w:sz w:val="24"/>
        </w:rPr>
        <w:t>Wydłużenie terminu realizacji zamówienia nastąpi o</w:t>
      </w:r>
      <w:r w:rsidR="00924CFD" w:rsidRPr="00602474">
        <w:rPr>
          <w:rStyle w:val="tm8"/>
          <w:rFonts w:ascii="Calibri" w:hAnsi="Calibri" w:cs="Calibri"/>
          <w:iCs/>
          <w:sz w:val="24"/>
        </w:rPr>
        <w:t> </w:t>
      </w:r>
      <w:r w:rsidRPr="00602474">
        <w:rPr>
          <w:rStyle w:val="tm8"/>
          <w:rFonts w:ascii="Calibri" w:hAnsi="Calibri" w:cs="Calibri"/>
          <w:iCs/>
          <w:sz w:val="24"/>
        </w:rPr>
        <w:t>okres odpowiadający okresowi ww. działań</w:t>
      </w:r>
      <w:r w:rsidR="006B42BB" w:rsidRPr="00602474">
        <w:rPr>
          <w:rStyle w:val="tm8"/>
          <w:rFonts w:ascii="Calibri" w:hAnsi="Calibri" w:cs="Calibri"/>
          <w:iCs/>
          <w:sz w:val="24"/>
        </w:rPr>
        <w:t xml:space="preserve"> skutkujących przerwaniem robót;</w:t>
      </w:r>
    </w:p>
    <w:p w14:paraId="1DD57A71" w14:textId="52E0ED6B" w:rsidR="00E922CC" w:rsidRPr="00602474" w:rsidRDefault="00E922CC" w:rsidP="00E922CC">
      <w:pPr>
        <w:pStyle w:val="Akapitzlist"/>
        <w:widowControl w:val="0"/>
        <w:numPr>
          <w:ilvl w:val="0"/>
          <w:numId w:val="2"/>
        </w:numPr>
        <w:autoSpaceDE w:val="0"/>
        <w:autoSpaceDN w:val="0"/>
        <w:adjustRightInd w:val="0"/>
        <w:ind w:hanging="294"/>
        <w:jc w:val="both"/>
        <w:rPr>
          <w:rStyle w:val="tm8"/>
          <w:rFonts w:ascii="Calibri" w:hAnsi="Calibri" w:cs="Calibri"/>
          <w:sz w:val="24"/>
        </w:rPr>
      </w:pPr>
      <w:bookmarkStart w:id="4" w:name="_Hlk149634720"/>
      <w:r w:rsidRPr="00602474">
        <w:rPr>
          <w:rFonts w:ascii="Calibri" w:hAnsi="Calibri" w:cs="Calibri"/>
          <w:sz w:val="24"/>
        </w:rPr>
        <w:t>utrzymywania się długotrwale niekorzystnych warunków atmosferycznych uniemożliwiających ze względów technologicznych wykonanie przedmiotu umowy w</w:t>
      </w:r>
      <w:r>
        <w:rPr>
          <w:rFonts w:ascii="Calibri" w:hAnsi="Calibri" w:cs="Calibri"/>
          <w:sz w:val="24"/>
        </w:rPr>
        <w:t> </w:t>
      </w:r>
      <w:r w:rsidRPr="00602474">
        <w:rPr>
          <w:rFonts w:ascii="Calibri" w:hAnsi="Calibri" w:cs="Calibri"/>
          <w:sz w:val="24"/>
        </w:rPr>
        <w:t>ustalonym terminie lub mogących negatywnie wpływać na jakość wykonania lub</w:t>
      </w:r>
      <w:r w:rsidR="004929C2">
        <w:rPr>
          <w:rFonts w:ascii="Calibri" w:hAnsi="Calibri" w:cs="Calibri"/>
          <w:sz w:val="24"/>
        </w:rPr>
        <w:t> </w:t>
      </w:r>
      <w:r w:rsidRPr="00602474">
        <w:rPr>
          <w:rFonts w:ascii="Calibri" w:hAnsi="Calibri" w:cs="Calibri"/>
          <w:sz w:val="24"/>
        </w:rPr>
        <w:t>trwałość przedmiotu umowy</w:t>
      </w:r>
      <w:r>
        <w:rPr>
          <w:rFonts w:ascii="Calibri" w:hAnsi="Calibri" w:cs="Calibri"/>
          <w:sz w:val="24"/>
        </w:rPr>
        <w:t>.</w:t>
      </w:r>
      <w:r w:rsidRPr="00602474">
        <w:rPr>
          <w:rFonts w:ascii="Calibri" w:hAnsi="Calibri" w:cs="Calibri"/>
          <w:sz w:val="24"/>
        </w:rPr>
        <w:t xml:space="preserve"> </w:t>
      </w:r>
      <w:r>
        <w:rPr>
          <w:rFonts w:ascii="Calibri" w:hAnsi="Calibri" w:cs="Calibri"/>
          <w:sz w:val="24"/>
        </w:rPr>
        <w:t>Wydłużenie terminu realizacji umowy dopuszcza</w:t>
      </w:r>
      <w:r w:rsidR="00B54CEA">
        <w:rPr>
          <w:rFonts w:ascii="Calibri" w:hAnsi="Calibri" w:cs="Calibri"/>
          <w:sz w:val="24"/>
        </w:rPr>
        <w:t xml:space="preserve"> </w:t>
      </w:r>
      <w:r>
        <w:rPr>
          <w:rFonts w:ascii="Calibri" w:hAnsi="Calibri" w:cs="Calibri"/>
          <w:sz w:val="24"/>
        </w:rPr>
        <w:t>się</w:t>
      </w:r>
      <w:r w:rsidR="004929C2">
        <w:rPr>
          <w:rFonts w:ascii="Calibri" w:hAnsi="Calibri" w:cs="Calibri"/>
          <w:sz w:val="24"/>
        </w:rPr>
        <w:t> </w:t>
      </w:r>
      <w:r>
        <w:rPr>
          <w:rFonts w:ascii="Calibri" w:hAnsi="Calibri" w:cs="Calibri"/>
          <w:sz w:val="24"/>
        </w:rPr>
        <w:t>w</w:t>
      </w:r>
      <w:r w:rsidRPr="00602474">
        <w:rPr>
          <w:rFonts w:ascii="Calibri" w:hAnsi="Calibri" w:cs="Calibri"/>
          <w:sz w:val="24"/>
        </w:rPr>
        <w:t xml:space="preserve"> szczególności </w:t>
      </w:r>
      <w:r>
        <w:rPr>
          <w:rFonts w:ascii="Calibri" w:hAnsi="Calibri" w:cs="Calibri"/>
          <w:sz w:val="24"/>
        </w:rPr>
        <w:t xml:space="preserve">w przypadku wystąpienia </w:t>
      </w:r>
      <w:r w:rsidRPr="00602474">
        <w:rPr>
          <w:rFonts w:ascii="Calibri" w:hAnsi="Calibri" w:cs="Calibri"/>
          <w:sz w:val="24"/>
        </w:rPr>
        <w:t>opadów atmosferycznych</w:t>
      </w:r>
      <w:r>
        <w:rPr>
          <w:rFonts w:ascii="Calibri" w:hAnsi="Calibri" w:cs="Calibri"/>
          <w:sz w:val="24"/>
        </w:rPr>
        <w:t xml:space="preserve"> </w:t>
      </w:r>
      <w:r w:rsidR="006B1001">
        <w:rPr>
          <w:rFonts w:ascii="Calibri" w:hAnsi="Calibri" w:cs="Calibri"/>
          <w:sz w:val="24"/>
        </w:rPr>
        <w:t>uniemożliwiających prowadzenie robót</w:t>
      </w:r>
      <w:r w:rsidR="006B1001">
        <w:rPr>
          <w:rFonts w:ascii="Calibri" w:hAnsi="Calibri" w:cs="Calibri"/>
          <w:sz w:val="24"/>
        </w:rPr>
        <w:t xml:space="preserve"> </w:t>
      </w:r>
      <w:r w:rsidRPr="00602474">
        <w:rPr>
          <w:rFonts w:ascii="Calibri" w:hAnsi="Calibri" w:cs="Calibri"/>
          <w:sz w:val="24"/>
        </w:rPr>
        <w:t xml:space="preserve">przez okres </w:t>
      </w:r>
      <w:r>
        <w:rPr>
          <w:rFonts w:ascii="Calibri" w:hAnsi="Calibri" w:cs="Calibri"/>
          <w:sz w:val="24"/>
        </w:rPr>
        <w:t>co</w:t>
      </w:r>
      <w:r w:rsidR="004929C2">
        <w:rPr>
          <w:rFonts w:ascii="Calibri" w:hAnsi="Calibri" w:cs="Calibri"/>
          <w:sz w:val="24"/>
        </w:rPr>
        <w:t> </w:t>
      </w:r>
      <w:r>
        <w:rPr>
          <w:rFonts w:ascii="Calibri" w:hAnsi="Calibri" w:cs="Calibri"/>
          <w:sz w:val="24"/>
        </w:rPr>
        <w:t>najmniej</w:t>
      </w:r>
      <w:r w:rsidR="006B1001">
        <w:rPr>
          <w:rFonts w:ascii="Calibri" w:hAnsi="Calibri" w:cs="Calibri"/>
          <w:sz w:val="24"/>
        </w:rPr>
        <w:t xml:space="preserve"> 72 </w:t>
      </w:r>
      <w:r w:rsidRPr="00602474">
        <w:rPr>
          <w:rFonts w:ascii="Calibri" w:hAnsi="Calibri" w:cs="Calibri"/>
          <w:sz w:val="24"/>
        </w:rPr>
        <w:t>godzin</w:t>
      </w:r>
      <w:r w:rsidR="006B1001">
        <w:rPr>
          <w:rFonts w:ascii="Calibri" w:hAnsi="Calibri" w:cs="Calibri"/>
          <w:sz w:val="24"/>
        </w:rPr>
        <w:t>.</w:t>
      </w:r>
      <w:r>
        <w:rPr>
          <w:rFonts w:ascii="Calibri" w:hAnsi="Calibri" w:cs="Calibri"/>
          <w:sz w:val="24"/>
        </w:rPr>
        <w:t xml:space="preserve"> Fakt ten musi zostać udokumentowany wpisem kierownika budowy do</w:t>
      </w:r>
      <w:r w:rsidR="009E3993">
        <w:rPr>
          <w:rFonts w:ascii="Calibri" w:hAnsi="Calibri" w:cs="Calibri"/>
          <w:sz w:val="24"/>
        </w:rPr>
        <w:t> </w:t>
      </w:r>
      <w:r>
        <w:rPr>
          <w:rFonts w:ascii="Calibri" w:hAnsi="Calibri" w:cs="Calibri"/>
          <w:sz w:val="24"/>
        </w:rPr>
        <w:t xml:space="preserve">dziennika budowy i potwierdzony przez Inspektora Nadzoru Inwestorskiego. </w:t>
      </w:r>
      <w:r w:rsidRPr="00602474">
        <w:rPr>
          <w:rStyle w:val="tm8"/>
          <w:rFonts w:ascii="Calibri" w:hAnsi="Calibri" w:cs="Calibri"/>
          <w:iCs/>
          <w:sz w:val="24"/>
        </w:rPr>
        <w:t>Wydłużenie terminu realizacji zamówienia nastąpi o</w:t>
      </w:r>
      <w:r w:rsidR="004929C2">
        <w:rPr>
          <w:rStyle w:val="tm8"/>
          <w:rFonts w:ascii="Calibri" w:hAnsi="Calibri" w:cs="Calibri"/>
          <w:iCs/>
          <w:sz w:val="24"/>
        </w:rPr>
        <w:t> </w:t>
      </w:r>
      <w:r w:rsidRPr="00602474">
        <w:rPr>
          <w:rStyle w:val="tm8"/>
          <w:rFonts w:ascii="Calibri" w:hAnsi="Calibri" w:cs="Calibri"/>
          <w:iCs/>
          <w:sz w:val="24"/>
        </w:rPr>
        <w:t>okres odpowiadający okresowi na który roboty zostały wstrzymane oraz niezbędnemu na usunięcie skutków zaistniałych warunków atmosferycznych.</w:t>
      </w:r>
    </w:p>
    <w:bookmarkEnd w:id="4"/>
    <w:p w14:paraId="7FFA9609" w14:textId="12060BA8" w:rsidR="006C718E" w:rsidRPr="00602474" w:rsidRDefault="000232F6" w:rsidP="00482F08">
      <w:pPr>
        <w:pStyle w:val="Akapitzlist"/>
        <w:numPr>
          <w:ilvl w:val="1"/>
          <w:numId w:val="26"/>
        </w:numPr>
        <w:tabs>
          <w:tab w:val="left" w:pos="426"/>
        </w:tabs>
        <w:ind w:left="426" w:hanging="426"/>
        <w:jc w:val="both"/>
        <w:rPr>
          <w:rFonts w:ascii="Calibri" w:hAnsi="Calibri" w:cs="Calibri"/>
          <w:sz w:val="24"/>
        </w:rPr>
      </w:pPr>
      <w:r w:rsidRPr="00602474">
        <w:rPr>
          <w:rFonts w:ascii="Calibri" w:hAnsi="Calibri" w:cs="Calibri"/>
          <w:sz w:val="24"/>
        </w:rPr>
        <w:t>Zmiany z</w:t>
      </w:r>
      <w:r w:rsidR="006C718E" w:rsidRPr="00602474">
        <w:rPr>
          <w:rFonts w:ascii="Calibri" w:hAnsi="Calibri" w:cs="Calibri"/>
          <w:sz w:val="24"/>
        </w:rPr>
        <w:t>astosowanych m</w:t>
      </w:r>
      <w:r w:rsidR="006F5582" w:rsidRPr="00602474">
        <w:rPr>
          <w:rFonts w:ascii="Calibri" w:hAnsi="Calibri" w:cs="Calibri"/>
          <w:sz w:val="24"/>
        </w:rPr>
        <w:t>ateriałów, parametrów techniczny</w:t>
      </w:r>
      <w:r w:rsidR="008E658F" w:rsidRPr="00602474">
        <w:rPr>
          <w:rFonts w:ascii="Calibri" w:hAnsi="Calibri" w:cs="Calibri"/>
          <w:sz w:val="24"/>
        </w:rPr>
        <w:t xml:space="preserve">ch, technologii wykonania robót </w:t>
      </w:r>
      <w:r w:rsidR="006F5582" w:rsidRPr="00602474">
        <w:rPr>
          <w:rFonts w:ascii="Calibri" w:hAnsi="Calibri" w:cs="Calibri"/>
          <w:sz w:val="24"/>
        </w:rPr>
        <w:t xml:space="preserve">budowlanych, sposobu i zakresu </w:t>
      </w:r>
      <w:r w:rsidR="00883F27" w:rsidRPr="00602474">
        <w:rPr>
          <w:rFonts w:ascii="Calibri" w:hAnsi="Calibri" w:cs="Calibri"/>
          <w:sz w:val="24"/>
        </w:rPr>
        <w:t>wykonania przedmiotu u</w:t>
      </w:r>
      <w:r w:rsidR="006F5582" w:rsidRPr="00602474">
        <w:rPr>
          <w:rFonts w:ascii="Calibri" w:hAnsi="Calibri" w:cs="Calibri"/>
          <w:sz w:val="24"/>
        </w:rPr>
        <w:t xml:space="preserve">mowy w następujących sytuacjach: </w:t>
      </w:r>
    </w:p>
    <w:p w14:paraId="4B5AC2F1" w14:textId="4585E09E" w:rsidR="008C7CC0" w:rsidRPr="00602474" w:rsidRDefault="006C718E" w:rsidP="0056490D">
      <w:pPr>
        <w:pStyle w:val="Akapitzlist"/>
        <w:numPr>
          <w:ilvl w:val="2"/>
          <w:numId w:val="15"/>
        </w:numPr>
        <w:tabs>
          <w:tab w:val="left" w:pos="709"/>
        </w:tabs>
        <w:ind w:left="709" w:hanging="283"/>
        <w:contextualSpacing w:val="0"/>
        <w:jc w:val="both"/>
        <w:rPr>
          <w:rFonts w:ascii="Calibri" w:hAnsi="Calibri" w:cs="Calibri"/>
          <w:sz w:val="24"/>
        </w:rPr>
      </w:pPr>
      <w:r w:rsidRPr="00602474">
        <w:rPr>
          <w:rFonts w:ascii="Calibri" w:hAnsi="Calibri" w:cs="Calibri"/>
          <w:sz w:val="24"/>
        </w:rPr>
        <w:t xml:space="preserve">konieczności zrealizowania </w:t>
      </w:r>
      <w:r w:rsidR="008C7CC0" w:rsidRPr="00602474">
        <w:rPr>
          <w:rFonts w:ascii="Calibri" w:hAnsi="Calibri" w:cs="Calibri"/>
          <w:sz w:val="24"/>
        </w:rPr>
        <w:t>części robót objętych przedmiotem u</w:t>
      </w:r>
      <w:r w:rsidRPr="00602474">
        <w:rPr>
          <w:rFonts w:ascii="Calibri" w:hAnsi="Calibri" w:cs="Calibri"/>
          <w:sz w:val="24"/>
        </w:rPr>
        <w:t>mowy, przy </w:t>
      </w:r>
      <w:r w:rsidR="006F5582" w:rsidRPr="00602474">
        <w:rPr>
          <w:rFonts w:ascii="Calibri" w:hAnsi="Calibri" w:cs="Calibri"/>
          <w:sz w:val="24"/>
        </w:rPr>
        <w:t>zastosowaniu odmiennych rozwiązań technic</w:t>
      </w:r>
      <w:r w:rsidRPr="00602474">
        <w:rPr>
          <w:rFonts w:ascii="Calibri" w:hAnsi="Calibri" w:cs="Calibri"/>
          <w:sz w:val="24"/>
        </w:rPr>
        <w:t>znych lub technologicznych,</w:t>
      </w:r>
      <w:r w:rsidR="00924CFD" w:rsidRPr="00602474">
        <w:rPr>
          <w:rFonts w:ascii="Calibri" w:hAnsi="Calibri" w:cs="Calibri"/>
          <w:sz w:val="24"/>
        </w:rPr>
        <w:t xml:space="preserve"> </w:t>
      </w:r>
      <w:r w:rsidRPr="00602474">
        <w:rPr>
          <w:rFonts w:ascii="Calibri" w:hAnsi="Calibri" w:cs="Calibri"/>
          <w:sz w:val="24"/>
        </w:rPr>
        <w:t>niż wskazane w d</w:t>
      </w:r>
      <w:r w:rsidR="006F5582" w:rsidRPr="00602474">
        <w:rPr>
          <w:rFonts w:ascii="Calibri" w:hAnsi="Calibri" w:cs="Calibri"/>
          <w:sz w:val="24"/>
        </w:rPr>
        <w:t xml:space="preserve">okumentacji projektowej, a wynikających ze stwierdzonych </w:t>
      </w:r>
      <w:r w:rsidRPr="00602474">
        <w:rPr>
          <w:rFonts w:ascii="Calibri" w:hAnsi="Calibri" w:cs="Calibri"/>
          <w:sz w:val="24"/>
        </w:rPr>
        <w:t>wad tej d</w:t>
      </w:r>
      <w:r w:rsidR="006F5582" w:rsidRPr="00602474">
        <w:rPr>
          <w:rFonts w:ascii="Calibri" w:hAnsi="Calibri" w:cs="Calibri"/>
          <w:sz w:val="24"/>
        </w:rPr>
        <w:t xml:space="preserve">okumentacji lub zmiany stanu prawnego w oparciu, o który je przygotowano, gdyby zastosowanie przewidzianych rozwiązań groziło niewykonaniem lub nienależytym </w:t>
      </w:r>
      <w:r w:rsidR="008C7CC0" w:rsidRPr="00602474">
        <w:rPr>
          <w:rFonts w:ascii="Calibri" w:hAnsi="Calibri" w:cs="Calibri"/>
          <w:sz w:val="24"/>
        </w:rPr>
        <w:t>wykonaniem przedmiotu u</w:t>
      </w:r>
      <w:r w:rsidR="006F5582" w:rsidRPr="00602474">
        <w:rPr>
          <w:rFonts w:ascii="Calibri" w:hAnsi="Calibri" w:cs="Calibri"/>
          <w:sz w:val="24"/>
        </w:rPr>
        <w:t>mowy,</w:t>
      </w:r>
    </w:p>
    <w:p w14:paraId="49F5E779" w14:textId="77777777" w:rsidR="00247FE0" w:rsidRPr="00602474" w:rsidRDefault="006F5582" w:rsidP="0056490D">
      <w:pPr>
        <w:pStyle w:val="Akapitzlist"/>
        <w:numPr>
          <w:ilvl w:val="2"/>
          <w:numId w:val="15"/>
        </w:numPr>
        <w:tabs>
          <w:tab w:val="left" w:pos="709"/>
        </w:tabs>
        <w:ind w:left="709" w:hanging="283"/>
        <w:contextualSpacing w:val="0"/>
        <w:jc w:val="both"/>
        <w:rPr>
          <w:rFonts w:ascii="Calibri" w:hAnsi="Calibri" w:cs="Calibri"/>
          <w:sz w:val="24"/>
        </w:rPr>
      </w:pPr>
      <w:r w:rsidRPr="00602474">
        <w:rPr>
          <w:rFonts w:ascii="Calibri" w:hAnsi="Calibri" w:cs="Calibri"/>
          <w:sz w:val="24"/>
        </w:rPr>
        <w:t>konieczności realizacji robót</w:t>
      </w:r>
      <w:r w:rsidR="006C718E" w:rsidRPr="00602474">
        <w:rPr>
          <w:rFonts w:ascii="Calibri" w:hAnsi="Calibri" w:cs="Calibri"/>
          <w:sz w:val="24"/>
        </w:rPr>
        <w:t xml:space="preserve"> wynikających z wprowadzenia w d</w:t>
      </w:r>
      <w:r w:rsidRPr="00602474">
        <w:rPr>
          <w:rFonts w:ascii="Calibri" w:hAnsi="Calibri" w:cs="Calibri"/>
          <w:sz w:val="24"/>
        </w:rPr>
        <w:t>okumentacji projektowej zmian uznanych za nieistotne odstępstwo od projektu budowlanego, wynik</w:t>
      </w:r>
      <w:r w:rsidR="00F860C3" w:rsidRPr="00602474">
        <w:rPr>
          <w:rFonts w:ascii="Calibri" w:hAnsi="Calibri" w:cs="Calibri"/>
          <w:sz w:val="24"/>
        </w:rPr>
        <w:t xml:space="preserve">ających z art. 36a </w:t>
      </w:r>
      <w:r w:rsidR="006C718E" w:rsidRPr="00602474">
        <w:rPr>
          <w:rFonts w:ascii="Calibri" w:hAnsi="Calibri" w:cs="Calibri"/>
          <w:sz w:val="24"/>
        </w:rPr>
        <w:t>Prawa Budowlanego,</w:t>
      </w:r>
    </w:p>
    <w:p w14:paraId="02B74A36" w14:textId="77777777" w:rsidR="00247FE0" w:rsidRPr="00602474" w:rsidRDefault="006C718E" w:rsidP="0056490D">
      <w:pPr>
        <w:pStyle w:val="Akapitzlist"/>
        <w:numPr>
          <w:ilvl w:val="2"/>
          <w:numId w:val="15"/>
        </w:numPr>
        <w:tabs>
          <w:tab w:val="left" w:pos="709"/>
        </w:tabs>
        <w:ind w:left="709" w:hanging="283"/>
        <w:contextualSpacing w:val="0"/>
        <w:jc w:val="both"/>
        <w:rPr>
          <w:rFonts w:ascii="Calibri" w:hAnsi="Calibri" w:cs="Calibri"/>
          <w:sz w:val="24"/>
        </w:rPr>
      </w:pPr>
      <w:r w:rsidRPr="00602474">
        <w:rPr>
          <w:rFonts w:ascii="Calibri" w:hAnsi="Calibri" w:cs="Calibri"/>
          <w:sz w:val="24"/>
        </w:rPr>
        <w:t>wystąpienia odmiennych od przyjętych w dokumentacji projektowej warunków geologicznych, geotec</w:t>
      </w:r>
      <w:r w:rsidR="00D15529" w:rsidRPr="00602474">
        <w:rPr>
          <w:rFonts w:ascii="Calibri" w:hAnsi="Calibri" w:cs="Calibri"/>
          <w:sz w:val="24"/>
        </w:rPr>
        <w:t xml:space="preserve">hnicznych, hydrologicznych itp. </w:t>
      </w:r>
      <w:r w:rsidRPr="00602474">
        <w:rPr>
          <w:rFonts w:ascii="Calibri" w:hAnsi="Calibri" w:cs="Calibri"/>
          <w:sz w:val="24"/>
        </w:rPr>
        <w:t>skutkujących niemożliwością realizowania przedmiotu umowy przy dotychczasowych założeniach technologicznych;</w:t>
      </w:r>
    </w:p>
    <w:p w14:paraId="2DF29117" w14:textId="70F2F48B" w:rsidR="00247FE0" w:rsidRPr="00602474" w:rsidRDefault="006C718E" w:rsidP="0056490D">
      <w:pPr>
        <w:pStyle w:val="Akapitzlist"/>
        <w:numPr>
          <w:ilvl w:val="2"/>
          <w:numId w:val="15"/>
        </w:numPr>
        <w:tabs>
          <w:tab w:val="left" w:pos="709"/>
        </w:tabs>
        <w:ind w:left="709" w:hanging="283"/>
        <w:contextualSpacing w:val="0"/>
        <w:jc w:val="both"/>
        <w:rPr>
          <w:rFonts w:ascii="Calibri" w:hAnsi="Calibri" w:cs="Calibri"/>
          <w:sz w:val="24"/>
        </w:rPr>
      </w:pPr>
      <w:r w:rsidRPr="00602474">
        <w:rPr>
          <w:rFonts w:ascii="Calibri" w:hAnsi="Calibri" w:cs="Calibri"/>
          <w:sz w:val="24"/>
        </w:rPr>
        <w:lastRenderedPageBreak/>
        <w:t>wystąpienia odmiennych od przyjętych w dokumentacji projektowej warunków terenowych, w</w:t>
      </w:r>
      <w:r w:rsidR="00924CFD" w:rsidRPr="00602474">
        <w:rPr>
          <w:rFonts w:ascii="Calibri" w:hAnsi="Calibri" w:cs="Calibri"/>
          <w:sz w:val="24"/>
        </w:rPr>
        <w:t> </w:t>
      </w:r>
      <w:r w:rsidRPr="00602474">
        <w:rPr>
          <w:rFonts w:ascii="Calibri" w:hAnsi="Calibri" w:cs="Calibri"/>
          <w:sz w:val="24"/>
        </w:rPr>
        <w:t xml:space="preserve">szczególności wykrycia niezinwentaryzowanej lub błędnie zinwentaryzowanej infrastruktury podziemnej w postaci sieci czy instalacji skutkujących niemożliwością realizowania przedmiotu umowy przy dotychczasowych założeniach technologicznych; </w:t>
      </w:r>
    </w:p>
    <w:p w14:paraId="799D5B98" w14:textId="77777777" w:rsidR="00247FE0" w:rsidRPr="00602474" w:rsidRDefault="006F5582" w:rsidP="0056490D">
      <w:pPr>
        <w:pStyle w:val="Akapitzlist"/>
        <w:numPr>
          <w:ilvl w:val="2"/>
          <w:numId w:val="15"/>
        </w:numPr>
        <w:tabs>
          <w:tab w:val="left" w:pos="709"/>
        </w:tabs>
        <w:ind w:left="709" w:hanging="283"/>
        <w:contextualSpacing w:val="0"/>
        <w:jc w:val="both"/>
        <w:rPr>
          <w:rFonts w:ascii="Calibri" w:hAnsi="Calibri" w:cs="Calibri"/>
          <w:sz w:val="24"/>
        </w:rPr>
      </w:pPr>
      <w:r w:rsidRPr="00602474">
        <w:rPr>
          <w:rFonts w:ascii="Calibri" w:hAnsi="Calibri" w:cs="Calibri"/>
          <w:sz w:val="24"/>
        </w:rPr>
        <w:t>konieczności</w:t>
      </w:r>
      <w:r w:rsidR="008C7CC0" w:rsidRPr="00602474">
        <w:rPr>
          <w:rFonts w:ascii="Calibri" w:hAnsi="Calibri" w:cs="Calibri"/>
          <w:sz w:val="24"/>
        </w:rPr>
        <w:t xml:space="preserve"> zrealizowania przedmiotu u</w:t>
      </w:r>
      <w:r w:rsidRPr="00602474">
        <w:rPr>
          <w:rFonts w:ascii="Calibri" w:hAnsi="Calibri" w:cs="Calibri"/>
          <w:sz w:val="24"/>
        </w:rPr>
        <w:t>mowy przy zastosowaniu innych rozwiązań technicznych lub materiałowych ze względu na zmiany obowiązującego prawa,</w:t>
      </w:r>
    </w:p>
    <w:p w14:paraId="0D1D872F" w14:textId="4AA1A007" w:rsidR="006F5582" w:rsidRPr="00602474" w:rsidRDefault="008C7CC0" w:rsidP="0056490D">
      <w:pPr>
        <w:pStyle w:val="Akapitzlist"/>
        <w:numPr>
          <w:ilvl w:val="2"/>
          <w:numId w:val="15"/>
        </w:numPr>
        <w:tabs>
          <w:tab w:val="left" w:pos="709"/>
        </w:tabs>
        <w:ind w:left="709" w:hanging="283"/>
        <w:contextualSpacing w:val="0"/>
        <w:jc w:val="both"/>
        <w:rPr>
          <w:rFonts w:ascii="Calibri" w:hAnsi="Calibri" w:cs="Calibri"/>
          <w:sz w:val="24"/>
        </w:rPr>
      </w:pPr>
      <w:r w:rsidRPr="00602474">
        <w:rPr>
          <w:rFonts w:ascii="Calibri" w:hAnsi="Calibri" w:cs="Calibri"/>
          <w:sz w:val="24"/>
        </w:rPr>
        <w:t>wystąpienia s</w:t>
      </w:r>
      <w:r w:rsidR="006F5582" w:rsidRPr="00602474">
        <w:rPr>
          <w:rFonts w:ascii="Calibri" w:hAnsi="Calibri" w:cs="Calibri"/>
          <w:sz w:val="24"/>
        </w:rPr>
        <w:t>iły wyższej uniemożl</w:t>
      </w:r>
      <w:r w:rsidR="006C718E" w:rsidRPr="00602474">
        <w:rPr>
          <w:rFonts w:ascii="Calibri" w:hAnsi="Calibri" w:cs="Calibri"/>
          <w:sz w:val="24"/>
        </w:rPr>
        <w:t>iwiającej wykonanie przedmiotu u</w:t>
      </w:r>
      <w:r w:rsidR="006F5582" w:rsidRPr="00602474">
        <w:rPr>
          <w:rFonts w:ascii="Calibri" w:hAnsi="Calibri" w:cs="Calibri"/>
          <w:sz w:val="24"/>
        </w:rPr>
        <w:t>mowy zgodnie z jej postanowieniami.</w:t>
      </w:r>
    </w:p>
    <w:p w14:paraId="5C193A84" w14:textId="0F82DCB2" w:rsidR="00DA48EE" w:rsidRPr="00DA48EE" w:rsidRDefault="00DA48EE" w:rsidP="00DA48EE">
      <w:pPr>
        <w:pStyle w:val="Akapitzlist"/>
        <w:numPr>
          <w:ilvl w:val="1"/>
          <w:numId w:val="26"/>
        </w:numPr>
        <w:ind w:left="426" w:hanging="426"/>
        <w:jc w:val="both"/>
        <w:rPr>
          <w:rFonts w:ascii="Calibri" w:hAnsi="Calibri" w:cs="Calibri"/>
          <w:sz w:val="24"/>
        </w:rPr>
      </w:pPr>
      <w:r w:rsidRPr="00DA48EE">
        <w:rPr>
          <w:rFonts w:ascii="Calibri" w:hAnsi="Calibri" w:cs="Calibri"/>
          <w:sz w:val="24"/>
        </w:rPr>
        <w:t>Wykonawca, w uzasadnionych przypadkach, jest uprawniony do wystąpienia do</w:t>
      </w:r>
      <w:r w:rsidR="009E3993">
        <w:rPr>
          <w:rFonts w:ascii="Calibri" w:hAnsi="Calibri" w:cs="Calibri"/>
          <w:sz w:val="24"/>
        </w:rPr>
        <w:t> </w:t>
      </w:r>
      <w:r w:rsidRPr="00DA48EE">
        <w:rPr>
          <w:rFonts w:ascii="Calibri" w:hAnsi="Calibri" w:cs="Calibri"/>
          <w:sz w:val="24"/>
        </w:rPr>
        <w:t>Zamawiającego o zmianę wynagrodzenia należnego z tytułu realizacji umowy w</w:t>
      </w:r>
      <w:r w:rsidR="009E3993">
        <w:rPr>
          <w:rFonts w:ascii="Calibri" w:hAnsi="Calibri" w:cs="Calibri"/>
          <w:sz w:val="24"/>
        </w:rPr>
        <w:t> </w:t>
      </w:r>
      <w:r w:rsidRPr="00DA48EE">
        <w:rPr>
          <w:rFonts w:ascii="Calibri" w:hAnsi="Calibri" w:cs="Calibri"/>
          <w:sz w:val="24"/>
        </w:rPr>
        <w:t>okolicznościach wskazanych w pkt 2.2.</w:t>
      </w:r>
    </w:p>
    <w:p w14:paraId="3584FCCB" w14:textId="6E61C8F2" w:rsidR="000232F6" w:rsidRPr="00602474" w:rsidRDefault="000232F6" w:rsidP="00482F08">
      <w:pPr>
        <w:pStyle w:val="Akapitzlist"/>
        <w:numPr>
          <w:ilvl w:val="1"/>
          <w:numId w:val="26"/>
        </w:numPr>
        <w:tabs>
          <w:tab w:val="left" w:pos="426"/>
        </w:tabs>
        <w:ind w:left="709" w:hanging="709"/>
        <w:jc w:val="both"/>
        <w:rPr>
          <w:rFonts w:ascii="Calibri" w:hAnsi="Calibri" w:cs="Calibri"/>
          <w:sz w:val="24"/>
        </w:rPr>
      </w:pPr>
      <w:r w:rsidRPr="00602474">
        <w:rPr>
          <w:rFonts w:ascii="Calibri" w:hAnsi="Calibri" w:cs="Calibri"/>
          <w:sz w:val="24"/>
        </w:rPr>
        <w:t>Zmiany lub rezygnacji z podwykonawcy wskazanego w § 1</w:t>
      </w:r>
      <w:r w:rsidR="00937E1E">
        <w:rPr>
          <w:rFonts w:ascii="Calibri" w:hAnsi="Calibri" w:cs="Calibri"/>
          <w:sz w:val="24"/>
        </w:rPr>
        <w:t>3</w:t>
      </w:r>
      <w:r w:rsidRPr="00602474">
        <w:rPr>
          <w:rFonts w:ascii="Calibri" w:hAnsi="Calibri" w:cs="Calibri"/>
          <w:sz w:val="24"/>
        </w:rPr>
        <w:t xml:space="preserve"> niniejszej umowy.</w:t>
      </w:r>
    </w:p>
    <w:p w14:paraId="74A7A3AC" w14:textId="0324711C" w:rsidR="00392330" w:rsidRPr="00602474" w:rsidRDefault="00392330" w:rsidP="00392330">
      <w:pPr>
        <w:pStyle w:val="Akapitzlist"/>
        <w:numPr>
          <w:ilvl w:val="1"/>
          <w:numId w:val="26"/>
        </w:numPr>
        <w:tabs>
          <w:tab w:val="left" w:pos="426"/>
        </w:tabs>
        <w:ind w:left="426" w:hanging="426"/>
        <w:jc w:val="both"/>
        <w:rPr>
          <w:rFonts w:ascii="Calibri" w:hAnsi="Calibri" w:cs="Calibri"/>
          <w:sz w:val="24"/>
        </w:rPr>
      </w:pPr>
      <w:r w:rsidRPr="00602474">
        <w:rPr>
          <w:rFonts w:ascii="Calibri" w:hAnsi="Calibri" w:cs="Calibri"/>
          <w:sz w:val="24"/>
        </w:rPr>
        <w:t>Zmiany osób pełniących nadzór inwestorski oraz odpowiedzialnych za kierowanie budową lub</w:t>
      </w:r>
      <w:r w:rsidR="004553C0">
        <w:rPr>
          <w:rFonts w:ascii="Calibri" w:hAnsi="Calibri" w:cs="Calibri"/>
          <w:sz w:val="24"/>
        </w:rPr>
        <w:t> </w:t>
      </w:r>
      <w:r w:rsidRPr="00602474">
        <w:rPr>
          <w:rFonts w:ascii="Calibri" w:hAnsi="Calibri" w:cs="Calibri"/>
          <w:sz w:val="24"/>
        </w:rPr>
        <w:t xml:space="preserve">robotami, o których mowa w § </w:t>
      </w:r>
      <w:r w:rsidR="00C86DC7">
        <w:rPr>
          <w:rFonts w:ascii="Calibri" w:hAnsi="Calibri" w:cs="Calibri"/>
          <w:sz w:val="24"/>
        </w:rPr>
        <w:t>6</w:t>
      </w:r>
      <w:r w:rsidR="009E3993">
        <w:rPr>
          <w:rFonts w:ascii="Calibri" w:hAnsi="Calibri" w:cs="Calibri"/>
          <w:sz w:val="24"/>
        </w:rPr>
        <w:t xml:space="preserve"> </w:t>
      </w:r>
      <w:r w:rsidRPr="00602474">
        <w:rPr>
          <w:rFonts w:ascii="Calibri" w:hAnsi="Calibri" w:cs="Calibri"/>
          <w:sz w:val="24"/>
        </w:rPr>
        <w:t>niniejszej umowy.</w:t>
      </w:r>
    </w:p>
    <w:p w14:paraId="4645B83F" w14:textId="77777777" w:rsidR="00294D9C" w:rsidRPr="00602474" w:rsidRDefault="00294D9C" w:rsidP="0056490D">
      <w:pPr>
        <w:pStyle w:val="Akapitzlist"/>
        <w:widowControl w:val="0"/>
        <w:numPr>
          <w:ilvl w:val="3"/>
          <w:numId w:val="3"/>
        </w:numPr>
        <w:tabs>
          <w:tab w:val="clear" w:pos="2880"/>
        </w:tabs>
        <w:autoSpaceDE w:val="0"/>
        <w:autoSpaceDN w:val="0"/>
        <w:adjustRightInd w:val="0"/>
        <w:ind w:left="426" w:hanging="425"/>
        <w:jc w:val="both"/>
        <w:rPr>
          <w:rFonts w:ascii="Calibri" w:hAnsi="Calibri" w:cs="Calibri"/>
          <w:sz w:val="24"/>
        </w:rPr>
      </w:pPr>
      <w:r w:rsidRPr="00602474">
        <w:rPr>
          <w:rFonts w:ascii="Calibri" w:hAnsi="Calibri" w:cs="Calibri"/>
          <w:sz w:val="24"/>
        </w:rPr>
        <w:t>O wystąpieniu okolicznośc</w:t>
      </w:r>
      <w:r w:rsidR="006C718E" w:rsidRPr="00602474">
        <w:rPr>
          <w:rFonts w:ascii="Calibri" w:hAnsi="Calibri" w:cs="Calibri"/>
          <w:sz w:val="24"/>
        </w:rPr>
        <w:t xml:space="preserve">i mogących mieć wpływ na zmiany </w:t>
      </w:r>
      <w:r w:rsidR="00F860C3" w:rsidRPr="00602474">
        <w:rPr>
          <w:rFonts w:ascii="Calibri" w:hAnsi="Calibri" w:cs="Calibri"/>
          <w:sz w:val="24"/>
        </w:rPr>
        <w:t xml:space="preserve">niniejszej umowy </w:t>
      </w:r>
      <w:r w:rsidR="005C33A4" w:rsidRPr="00602474">
        <w:rPr>
          <w:rFonts w:ascii="Calibri" w:hAnsi="Calibri" w:cs="Calibri"/>
          <w:sz w:val="24"/>
        </w:rPr>
        <w:t xml:space="preserve">Strony winny </w:t>
      </w:r>
      <w:r w:rsidRPr="00602474">
        <w:rPr>
          <w:rFonts w:ascii="Calibri" w:hAnsi="Calibri" w:cs="Calibri"/>
          <w:sz w:val="24"/>
        </w:rPr>
        <w:t xml:space="preserve"> </w:t>
      </w:r>
      <w:r w:rsidR="005C33A4" w:rsidRPr="00602474">
        <w:rPr>
          <w:rFonts w:ascii="Calibri" w:hAnsi="Calibri" w:cs="Calibri"/>
          <w:sz w:val="24"/>
        </w:rPr>
        <w:t xml:space="preserve">informować się </w:t>
      </w:r>
      <w:r w:rsidRPr="00602474">
        <w:rPr>
          <w:rFonts w:ascii="Calibri" w:hAnsi="Calibri" w:cs="Calibri"/>
          <w:sz w:val="24"/>
        </w:rPr>
        <w:t>niezwłocznie</w:t>
      </w:r>
      <w:r w:rsidR="005C33A4" w:rsidRPr="00602474">
        <w:rPr>
          <w:rFonts w:ascii="Calibri" w:hAnsi="Calibri" w:cs="Calibri"/>
          <w:sz w:val="24"/>
        </w:rPr>
        <w:t>.</w:t>
      </w:r>
      <w:r w:rsidRPr="00602474">
        <w:rPr>
          <w:rFonts w:ascii="Calibri" w:hAnsi="Calibri" w:cs="Calibri"/>
          <w:sz w:val="24"/>
        </w:rPr>
        <w:t xml:space="preserve"> </w:t>
      </w:r>
    </w:p>
    <w:p w14:paraId="2DF89513" w14:textId="20565BB9" w:rsidR="00581017" w:rsidRPr="005E6DC9" w:rsidRDefault="004711B7" w:rsidP="00BB45B9">
      <w:pPr>
        <w:pStyle w:val="Nagwek2"/>
        <w:spacing w:before="120" w:after="0"/>
        <w:rPr>
          <w:rFonts w:ascii="Calibri" w:hAnsi="Calibri" w:cs="Calibri"/>
          <w:sz w:val="28"/>
          <w:szCs w:val="28"/>
        </w:rPr>
      </w:pPr>
      <w:r w:rsidRPr="005E6DC9">
        <w:rPr>
          <w:rFonts w:ascii="Calibri" w:hAnsi="Calibri" w:cs="Calibri"/>
          <w:sz w:val="28"/>
          <w:szCs w:val="28"/>
        </w:rPr>
        <w:t>§ 1</w:t>
      </w:r>
      <w:r w:rsidR="00C86DC7">
        <w:rPr>
          <w:rFonts w:ascii="Calibri" w:hAnsi="Calibri" w:cs="Calibri"/>
          <w:sz w:val="28"/>
          <w:szCs w:val="28"/>
        </w:rPr>
        <w:t>6</w:t>
      </w:r>
      <w:r w:rsidR="003D358F" w:rsidRPr="005E6DC9">
        <w:rPr>
          <w:rFonts w:ascii="Calibri" w:hAnsi="Calibri" w:cs="Calibri"/>
          <w:sz w:val="28"/>
          <w:szCs w:val="28"/>
        </w:rPr>
        <w:t xml:space="preserve"> </w:t>
      </w:r>
      <w:r w:rsidR="00A114E6" w:rsidRPr="005E6DC9">
        <w:rPr>
          <w:rFonts w:ascii="Calibri" w:hAnsi="Calibri" w:cs="Calibri"/>
          <w:sz w:val="28"/>
          <w:szCs w:val="28"/>
        </w:rPr>
        <w:t>Informacja dotycząca Ochrony Danych Osobowych</w:t>
      </w:r>
    </w:p>
    <w:p w14:paraId="7AC27ACB" w14:textId="30BEFCCB" w:rsidR="00DC26B8" w:rsidRPr="00DC26B8" w:rsidRDefault="00DC26B8" w:rsidP="00DC26B8">
      <w:pPr>
        <w:numPr>
          <w:ilvl w:val="0"/>
          <w:numId w:val="22"/>
        </w:numPr>
        <w:spacing w:line="276" w:lineRule="auto"/>
        <w:jc w:val="both"/>
        <w:rPr>
          <w:rFonts w:ascii="Calibri" w:hAnsi="Calibri" w:cs="Calibri"/>
        </w:rPr>
      </w:pPr>
      <w:r w:rsidRPr="00DC26B8">
        <w:rPr>
          <w:rFonts w:ascii="Calibri" w:hAnsi="Calibri" w:cs="Calibri"/>
        </w:rPr>
        <w:t>Wykonawca oświadcza, że dane osobowe wykorzystywane przy realizacji przedmiotu niniejszej umowy, będą przetwarzane zgodnie z Rozporządzeniem Parlamentu Europejskiego i Rady (UE) 2016/679 z dnia 27 kwietnia 2016 r. w sprawie ochrony osób fizycznych w związku z</w:t>
      </w:r>
      <w:r w:rsidR="004553C0">
        <w:rPr>
          <w:rFonts w:ascii="Calibri" w:hAnsi="Calibri" w:cs="Calibri"/>
        </w:rPr>
        <w:t> </w:t>
      </w:r>
      <w:r w:rsidRPr="00DC26B8">
        <w:rPr>
          <w:rFonts w:ascii="Calibri" w:hAnsi="Calibri" w:cs="Calibri"/>
        </w:rPr>
        <w:t>przetwarzaniem danych osobowych i w sprawie swobodnego przepływu takich danych oraz uchylenia dyrektywy 95/46/WE (dalej RODO) oraz ustawą z dnia 10 maja 2018 r. o ochronie danych osobowych.</w:t>
      </w:r>
    </w:p>
    <w:p w14:paraId="699419E6" w14:textId="6847315C" w:rsidR="00DC26B8" w:rsidRPr="004553C0" w:rsidRDefault="00DC26B8" w:rsidP="00DC26B8">
      <w:pPr>
        <w:numPr>
          <w:ilvl w:val="0"/>
          <w:numId w:val="22"/>
        </w:numPr>
        <w:spacing w:line="276" w:lineRule="auto"/>
        <w:jc w:val="both"/>
        <w:rPr>
          <w:rFonts w:ascii="Calibri" w:hAnsi="Calibri" w:cs="Calibri"/>
        </w:rPr>
      </w:pPr>
      <w:r w:rsidRPr="004553C0">
        <w:rPr>
          <w:rFonts w:ascii="Calibri" w:hAnsi="Calibri" w:cs="Calibri"/>
        </w:rPr>
        <w:t>Wykonawca oświadcza, że przyjmuje do wiadomości klauzulę informacyjną Administratora danych osobowych, przekazaną zgodnie z art. 13 rozporządzenia Parlamentu Europejskiego i</w:t>
      </w:r>
      <w:r w:rsidR="004553C0">
        <w:rPr>
          <w:rFonts w:ascii="Calibri" w:hAnsi="Calibri" w:cs="Calibri"/>
        </w:rPr>
        <w:t> </w:t>
      </w:r>
      <w:r w:rsidRPr="004553C0">
        <w:rPr>
          <w:rFonts w:ascii="Calibri" w:hAnsi="Calibri" w:cs="Calibri"/>
        </w:rPr>
        <w:t>Rady (UE) 2016/679 z dnia 27 kwietnia 2016 r. w sprawie ochrony osób fizycznych w związku z</w:t>
      </w:r>
      <w:r w:rsidR="004553C0">
        <w:rPr>
          <w:rFonts w:ascii="Calibri" w:hAnsi="Calibri" w:cs="Calibri"/>
        </w:rPr>
        <w:t> </w:t>
      </w:r>
      <w:r w:rsidRPr="004553C0">
        <w:rPr>
          <w:rFonts w:ascii="Calibri" w:hAnsi="Calibri" w:cs="Calibri"/>
        </w:rPr>
        <w:t xml:space="preserve">przetwarzaniem danych osobowych i w sprawie swobodnego przepływu takich danych oraz uchylenia dyrektywy 95/46/WE (ogólne rozporządzenie o ochronie danych) Dz. Urz. UE L 119/1, o następującej treści: </w:t>
      </w:r>
    </w:p>
    <w:p w14:paraId="632638E2" w14:textId="77777777" w:rsidR="00DC26B8" w:rsidRPr="004553C0" w:rsidRDefault="00DC26B8" w:rsidP="00DC26B8">
      <w:pPr>
        <w:pStyle w:val="Akapitzlist"/>
        <w:numPr>
          <w:ilvl w:val="0"/>
          <w:numId w:val="37"/>
        </w:numPr>
        <w:jc w:val="both"/>
        <w:rPr>
          <w:rFonts w:ascii="Calibri" w:hAnsi="Calibri" w:cs="Calibri"/>
          <w:sz w:val="24"/>
        </w:rPr>
      </w:pPr>
      <w:r w:rsidRPr="004553C0">
        <w:rPr>
          <w:rFonts w:ascii="Calibri" w:hAnsi="Calibri" w:cs="Calibri"/>
          <w:sz w:val="24"/>
        </w:rPr>
        <w:t>Administratorem Pani/Pana danych osobowych jest GMINA STRYSZÓW, reprezentowana przez Wójta Gminy, z siedzibą w Stryszowie, 34-146 Stryszów 149, adres email: gmina@stryszow.pl, tel. 33 8797 412.</w:t>
      </w:r>
    </w:p>
    <w:p w14:paraId="3F4F93D7" w14:textId="77777777" w:rsidR="00DC26B8" w:rsidRPr="004553C0" w:rsidRDefault="00DC26B8" w:rsidP="00DC26B8">
      <w:pPr>
        <w:pStyle w:val="Akapitzlist"/>
        <w:numPr>
          <w:ilvl w:val="0"/>
          <w:numId w:val="37"/>
        </w:numPr>
        <w:jc w:val="both"/>
        <w:rPr>
          <w:rFonts w:ascii="Calibri" w:hAnsi="Calibri" w:cs="Calibri"/>
          <w:sz w:val="24"/>
        </w:rPr>
      </w:pPr>
      <w:r w:rsidRPr="004553C0">
        <w:rPr>
          <w:rFonts w:ascii="Calibri" w:hAnsi="Calibri" w:cs="Calibri"/>
          <w:sz w:val="24"/>
        </w:rPr>
        <w:t xml:space="preserve">W sprawie swoich danych osobowych może Pani/Pan kontaktować się z Inspektorem Ochrony Danych Osobowych, poprzez  adres email: iodo@stryszow.pl lub adres korespondencyjny Administratora Danych. </w:t>
      </w:r>
    </w:p>
    <w:p w14:paraId="4A3DE5DC" w14:textId="77777777" w:rsidR="00DC26B8" w:rsidRPr="004553C0" w:rsidRDefault="00DC26B8" w:rsidP="00DC26B8">
      <w:pPr>
        <w:pStyle w:val="Akapitzlist"/>
        <w:numPr>
          <w:ilvl w:val="0"/>
          <w:numId w:val="37"/>
        </w:numPr>
        <w:jc w:val="both"/>
        <w:rPr>
          <w:rFonts w:ascii="Calibri" w:hAnsi="Calibri" w:cs="Calibri"/>
          <w:sz w:val="24"/>
        </w:rPr>
      </w:pPr>
      <w:r w:rsidRPr="004553C0">
        <w:rPr>
          <w:rFonts w:ascii="Calibri" w:hAnsi="Calibri" w:cs="Calibri"/>
          <w:sz w:val="24"/>
        </w:rPr>
        <w:t>Będziemy przetwarzać Pani/Pana dane osobowe w celu zawarcia i realizacji przedmiotowej umowy. Przetwarzanie danych osobowych jest niezbędne do zawarcia i wykonania umowy (art. 6 ust. 1 lit. b RODO).</w:t>
      </w:r>
    </w:p>
    <w:p w14:paraId="60BA1D18" w14:textId="67E5B68B" w:rsidR="00DC26B8" w:rsidRPr="004553C0" w:rsidRDefault="00DC26B8" w:rsidP="00DC26B8">
      <w:pPr>
        <w:pStyle w:val="Akapitzlist"/>
        <w:numPr>
          <w:ilvl w:val="0"/>
          <w:numId w:val="37"/>
        </w:numPr>
        <w:jc w:val="both"/>
        <w:rPr>
          <w:rFonts w:ascii="Calibri" w:hAnsi="Calibri" w:cs="Calibri"/>
          <w:sz w:val="24"/>
        </w:rPr>
      </w:pPr>
      <w:r w:rsidRPr="004553C0">
        <w:rPr>
          <w:rFonts w:ascii="Calibri" w:hAnsi="Calibri" w:cs="Calibri"/>
          <w:sz w:val="24"/>
        </w:rPr>
        <w:t>Odbiorcą Pani/Pana danych osobowych będą organy lub podmioty upoważnione do</w:t>
      </w:r>
      <w:r w:rsidR="004553C0">
        <w:rPr>
          <w:rFonts w:ascii="Calibri" w:hAnsi="Calibri" w:cs="Calibri"/>
          <w:sz w:val="24"/>
        </w:rPr>
        <w:t> </w:t>
      </w:r>
      <w:r w:rsidRPr="004553C0">
        <w:rPr>
          <w:rFonts w:ascii="Calibri" w:hAnsi="Calibri" w:cs="Calibri"/>
          <w:sz w:val="24"/>
        </w:rPr>
        <w:t>otrzymania Pana/Pani danych na podstawie przepisów prawa.</w:t>
      </w:r>
    </w:p>
    <w:p w14:paraId="720CF55B" w14:textId="77777777" w:rsidR="00DC26B8" w:rsidRPr="004553C0" w:rsidRDefault="00DC26B8" w:rsidP="00DC26B8">
      <w:pPr>
        <w:pStyle w:val="Akapitzlist"/>
        <w:numPr>
          <w:ilvl w:val="0"/>
          <w:numId w:val="37"/>
        </w:numPr>
        <w:jc w:val="both"/>
        <w:rPr>
          <w:rFonts w:ascii="Calibri" w:hAnsi="Calibri" w:cs="Calibri"/>
          <w:sz w:val="24"/>
        </w:rPr>
      </w:pPr>
      <w:r w:rsidRPr="004553C0">
        <w:rPr>
          <w:rFonts w:ascii="Calibri" w:hAnsi="Calibri" w:cs="Calibri"/>
          <w:sz w:val="24"/>
        </w:rPr>
        <w:lastRenderedPageBreak/>
        <w:t>Pani/Pana dane osobowe nie będą przekazywane do państwa trzeciego/organizacji międzynarodowej.</w:t>
      </w:r>
    </w:p>
    <w:p w14:paraId="2942E5C8" w14:textId="77777777" w:rsidR="00DC26B8" w:rsidRPr="004553C0" w:rsidRDefault="00DC26B8" w:rsidP="00DC26B8">
      <w:pPr>
        <w:pStyle w:val="Akapitzlist"/>
        <w:numPr>
          <w:ilvl w:val="0"/>
          <w:numId w:val="37"/>
        </w:numPr>
        <w:jc w:val="both"/>
        <w:rPr>
          <w:rFonts w:ascii="Calibri" w:hAnsi="Calibri" w:cs="Calibri"/>
          <w:sz w:val="24"/>
        </w:rPr>
      </w:pPr>
      <w:r w:rsidRPr="004553C0">
        <w:rPr>
          <w:rFonts w:ascii="Calibri" w:hAnsi="Calibri" w:cs="Calibri"/>
          <w:sz w:val="24"/>
        </w:rPr>
        <w:t xml:space="preserve">Podane przez Pani/Pana dane osobowe będą przetwarzane przez okres nie dłuższy niż wynikający z przepisów ustawowych z uwzględnieniem okresów przechowywania określonych w przepisach odrębnych, w tym przepisów archiwalnych. </w:t>
      </w:r>
    </w:p>
    <w:p w14:paraId="4434F927" w14:textId="110C8B26" w:rsidR="00DC26B8" w:rsidRPr="004553C0" w:rsidRDefault="00DC26B8" w:rsidP="00DC26B8">
      <w:pPr>
        <w:pStyle w:val="Akapitzlist"/>
        <w:numPr>
          <w:ilvl w:val="0"/>
          <w:numId w:val="37"/>
        </w:numPr>
        <w:jc w:val="both"/>
        <w:rPr>
          <w:rFonts w:ascii="Calibri" w:hAnsi="Calibri" w:cs="Calibri"/>
          <w:sz w:val="24"/>
        </w:rPr>
      </w:pPr>
      <w:r w:rsidRPr="004553C0">
        <w:rPr>
          <w:rFonts w:ascii="Calibri" w:hAnsi="Calibri" w:cs="Calibri"/>
          <w:sz w:val="24"/>
        </w:rPr>
        <w:t>Posiada Pan/Pani:</w:t>
      </w:r>
    </w:p>
    <w:p w14:paraId="0281EB61" w14:textId="77777777" w:rsidR="00DC26B8" w:rsidRPr="004553C0" w:rsidRDefault="00DC26B8" w:rsidP="00DC26B8">
      <w:pPr>
        <w:pStyle w:val="Akapitzlist"/>
        <w:numPr>
          <w:ilvl w:val="2"/>
          <w:numId w:val="14"/>
        </w:numPr>
        <w:ind w:left="1134" w:hanging="425"/>
        <w:jc w:val="both"/>
        <w:rPr>
          <w:rFonts w:ascii="Calibri" w:hAnsi="Calibri" w:cs="Calibri"/>
          <w:sz w:val="24"/>
        </w:rPr>
      </w:pPr>
      <w:r w:rsidRPr="004553C0">
        <w:rPr>
          <w:rFonts w:ascii="Calibri" w:hAnsi="Calibri" w:cs="Calibri"/>
          <w:sz w:val="24"/>
        </w:rPr>
        <w:t>na podstawie art. 15 RODO prawo dostępu do danych osobowych Pani/Pana dotyczących;</w:t>
      </w:r>
    </w:p>
    <w:p w14:paraId="3BE2EB28" w14:textId="77777777" w:rsidR="00DC26B8" w:rsidRPr="004553C0" w:rsidRDefault="00DC26B8" w:rsidP="00DC26B8">
      <w:pPr>
        <w:pStyle w:val="Akapitzlist"/>
        <w:numPr>
          <w:ilvl w:val="2"/>
          <w:numId w:val="14"/>
        </w:numPr>
        <w:ind w:left="1134" w:hanging="425"/>
        <w:jc w:val="both"/>
        <w:rPr>
          <w:rFonts w:ascii="Calibri" w:hAnsi="Calibri" w:cs="Calibri"/>
          <w:sz w:val="24"/>
        </w:rPr>
      </w:pPr>
      <w:r w:rsidRPr="004553C0">
        <w:rPr>
          <w:rFonts w:ascii="Calibri" w:hAnsi="Calibri" w:cs="Calibri"/>
          <w:sz w:val="24"/>
        </w:rPr>
        <w:t>na podstawie art. 16 RODO prawo do sprostowania Pani/Pana danych osobowych;</w:t>
      </w:r>
    </w:p>
    <w:p w14:paraId="6D9474F8" w14:textId="77777777" w:rsidR="00DC26B8" w:rsidRPr="004553C0" w:rsidRDefault="00DC26B8" w:rsidP="00DC26B8">
      <w:pPr>
        <w:pStyle w:val="Akapitzlist"/>
        <w:numPr>
          <w:ilvl w:val="2"/>
          <w:numId w:val="14"/>
        </w:numPr>
        <w:ind w:left="1134" w:hanging="425"/>
        <w:jc w:val="both"/>
        <w:rPr>
          <w:rFonts w:ascii="Calibri" w:hAnsi="Calibri" w:cs="Calibri"/>
          <w:sz w:val="24"/>
        </w:rPr>
      </w:pPr>
      <w:r w:rsidRPr="004553C0">
        <w:rPr>
          <w:rFonts w:ascii="Calibri" w:hAnsi="Calibri" w:cs="Calibri"/>
          <w:sz w:val="24"/>
        </w:rPr>
        <w:t xml:space="preserve">na podstawie art. 18 RODO prawo żądania od administratora ograniczenia przetwarzania danych osobowych z zastrzeżeniem przypadków, o których mowa w art. 18 ust. 2 RODO;  </w:t>
      </w:r>
    </w:p>
    <w:p w14:paraId="7802E6FD" w14:textId="6CD97618" w:rsidR="00DC26B8" w:rsidRPr="004553C0" w:rsidRDefault="00DC26B8" w:rsidP="00DC26B8">
      <w:pPr>
        <w:pStyle w:val="Akapitzlist"/>
        <w:numPr>
          <w:ilvl w:val="2"/>
          <w:numId w:val="14"/>
        </w:numPr>
        <w:ind w:left="1134" w:hanging="425"/>
        <w:jc w:val="both"/>
        <w:rPr>
          <w:rFonts w:ascii="Calibri" w:hAnsi="Calibri" w:cs="Calibri"/>
          <w:sz w:val="24"/>
        </w:rPr>
      </w:pPr>
      <w:r w:rsidRPr="004553C0">
        <w:rPr>
          <w:rFonts w:ascii="Calibri" w:hAnsi="Calibri" w:cs="Calibri"/>
          <w:sz w:val="24"/>
        </w:rPr>
        <w:t>prawo do wniesienia skargi do Prezesa Urzędu Ochrony Danych Osobowych, gdy uzna Pani/Pan, przetwarzanie danych osobowych Pani/Pana dotyczących narusza przepisy RODO;</w:t>
      </w:r>
    </w:p>
    <w:p w14:paraId="22645FC3" w14:textId="0B2213BE" w:rsidR="00DC26B8" w:rsidRPr="004553C0" w:rsidRDefault="00DC26B8" w:rsidP="00DC26B8">
      <w:pPr>
        <w:pStyle w:val="Akapitzlist"/>
        <w:numPr>
          <w:ilvl w:val="0"/>
          <w:numId w:val="37"/>
        </w:numPr>
        <w:jc w:val="both"/>
        <w:rPr>
          <w:rFonts w:ascii="Calibri" w:hAnsi="Calibri" w:cs="Calibri"/>
          <w:sz w:val="24"/>
        </w:rPr>
      </w:pPr>
      <w:r w:rsidRPr="004553C0">
        <w:rPr>
          <w:rFonts w:ascii="Calibri" w:hAnsi="Calibri" w:cs="Calibri"/>
          <w:sz w:val="24"/>
        </w:rPr>
        <w:t>nie przysługuje Panu/Pani:</w:t>
      </w:r>
    </w:p>
    <w:p w14:paraId="7FBA8C62" w14:textId="2C3B9EAA" w:rsidR="00DC26B8" w:rsidRPr="004553C0" w:rsidRDefault="00DC26B8" w:rsidP="00DC26B8">
      <w:pPr>
        <w:pStyle w:val="Akapitzlist"/>
        <w:numPr>
          <w:ilvl w:val="0"/>
          <w:numId w:val="38"/>
        </w:numPr>
        <w:ind w:left="1134" w:hanging="425"/>
        <w:jc w:val="both"/>
        <w:rPr>
          <w:rFonts w:ascii="Calibri" w:hAnsi="Calibri" w:cs="Calibri"/>
          <w:sz w:val="24"/>
        </w:rPr>
      </w:pPr>
      <w:r w:rsidRPr="004553C0">
        <w:rPr>
          <w:rFonts w:ascii="Calibri" w:hAnsi="Calibri" w:cs="Calibri"/>
          <w:sz w:val="24"/>
        </w:rPr>
        <w:t>w związku z art. 17 ust. 3 lit. b, d lub e RODO prawo do usunięcia danych osobowych;</w:t>
      </w:r>
    </w:p>
    <w:p w14:paraId="32A895EC" w14:textId="77777777" w:rsidR="00DC26B8" w:rsidRPr="004553C0" w:rsidRDefault="00DC26B8" w:rsidP="00DC26B8">
      <w:pPr>
        <w:numPr>
          <w:ilvl w:val="0"/>
          <w:numId w:val="38"/>
        </w:numPr>
        <w:spacing w:line="276" w:lineRule="auto"/>
        <w:ind w:left="1134" w:hanging="425"/>
        <w:jc w:val="both"/>
        <w:rPr>
          <w:rFonts w:ascii="Calibri" w:hAnsi="Calibri" w:cs="Calibri"/>
        </w:rPr>
      </w:pPr>
      <w:r w:rsidRPr="004553C0">
        <w:rPr>
          <w:rFonts w:ascii="Calibri" w:hAnsi="Calibri" w:cs="Calibri"/>
        </w:rPr>
        <w:t>prawo do przenoszenia danych osobowych, o którym mowa w art. 20 RODO;</w:t>
      </w:r>
    </w:p>
    <w:p w14:paraId="088C3E34" w14:textId="77777777" w:rsidR="00DC26B8" w:rsidRPr="004553C0" w:rsidRDefault="00DC26B8" w:rsidP="00DC26B8">
      <w:pPr>
        <w:numPr>
          <w:ilvl w:val="0"/>
          <w:numId w:val="38"/>
        </w:numPr>
        <w:spacing w:line="276" w:lineRule="auto"/>
        <w:ind w:left="1134" w:hanging="425"/>
        <w:jc w:val="both"/>
        <w:rPr>
          <w:rFonts w:ascii="Calibri" w:hAnsi="Calibri" w:cs="Calibri"/>
        </w:rPr>
      </w:pPr>
      <w:r w:rsidRPr="004553C0">
        <w:rPr>
          <w:rFonts w:ascii="Calibri" w:hAnsi="Calibri" w:cs="Calibri"/>
        </w:rPr>
        <w:t>na podstawie art. 21 RODO prawo sprzeciwu, wobec przetwarzania danych osobowych, gdyż podstawą prawną przetwarzania Pani/Pana danych osobowych jest art. 6 ust. 1 lit. c RODO.</w:t>
      </w:r>
    </w:p>
    <w:p w14:paraId="073AFE9A" w14:textId="3AD7BD1E" w:rsidR="00DC26B8" w:rsidRPr="004553C0" w:rsidRDefault="00DC26B8" w:rsidP="00DC26B8">
      <w:pPr>
        <w:pStyle w:val="Akapitzlist"/>
        <w:numPr>
          <w:ilvl w:val="0"/>
          <w:numId w:val="37"/>
        </w:numPr>
        <w:jc w:val="both"/>
        <w:rPr>
          <w:rFonts w:ascii="Calibri" w:hAnsi="Calibri" w:cs="Calibri"/>
          <w:sz w:val="24"/>
        </w:rPr>
      </w:pPr>
      <w:r w:rsidRPr="004553C0">
        <w:rPr>
          <w:rFonts w:ascii="Calibri" w:hAnsi="Calibri" w:cs="Calibri"/>
          <w:sz w:val="24"/>
        </w:rPr>
        <w:t>W przypadku gdy wykonanie obowiązków, o których mowa w art.15 ust.1-3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p w14:paraId="7D4605C6" w14:textId="77777777" w:rsidR="00DC26B8" w:rsidRPr="004553C0" w:rsidRDefault="00DC26B8" w:rsidP="00DC26B8">
      <w:pPr>
        <w:numPr>
          <w:ilvl w:val="0"/>
          <w:numId w:val="37"/>
        </w:numPr>
        <w:spacing w:line="276" w:lineRule="auto"/>
        <w:jc w:val="both"/>
        <w:rPr>
          <w:rFonts w:ascii="Calibri" w:hAnsi="Calibri" w:cs="Calibri"/>
        </w:rPr>
      </w:pPr>
      <w:r w:rsidRPr="004553C0">
        <w:rPr>
          <w:rFonts w:ascii="Calibri" w:hAnsi="Calibri" w:cs="Calibri"/>
        </w:rPr>
        <w:t>Wystąpienie z żądaniem, o którym mowa w art.18 ust.1 RODO, nie ogranicza przetwarzania danych osobowych do czasu zakończenia postepowania o udzielenie zamówienia publicznego.</w:t>
      </w:r>
    </w:p>
    <w:p w14:paraId="0258871A" w14:textId="6BC9C691" w:rsidR="00DC26B8" w:rsidRPr="004553C0" w:rsidRDefault="00DC26B8" w:rsidP="00DC26B8">
      <w:pPr>
        <w:numPr>
          <w:ilvl w:val="0"/>
          <w:numId w:val="37"/>
        </w:numPr>
        <w:spacing w:line="276" w:lineRule="auto"/>
        <w:jc w:val="both"/>
        <w:rPr>
          <w:rFonts w:ascii="Calibri" w:hAnsi="Calibri" w:cs="Calibri"/>
        </w:rPr>
      </w:pPr>
      <w:r w:rsidRPr="004553C0">
        <w:rPr>
          <w:rFonts w:ascii="Calibri" w:hAnsi="Calibri" w:cs="Calibri"/>
        </w:rPr>
        <w:t>Podanie przez Pana/Panią danych osobowych jest warunkiem koniecznym zawarcia umowy. Konsekwencją niepodania danych osobowych będzie brak możliwości zawarcia i</w:t>
      </w:r>
      <w:r w:rsidR="004553C0">
        <w:rPr>
          <w:rFonts w:ascii="Calibri" w:hAnsi="Calibri" w:cs="Calibri"/>
        </w:rPr>
        <w:t> </w:t>
      </w:r>
      <w:r w:rsidRPr="004553C0">
        <w:rPr>
          <w:rFonts w:ascii="Calibri" w:hAnsi="Calibri" w:cs="Calibri"/>
        </w:rPr>
        <w:t xml:space="preserve">realizacji umowy.  </w:t>
      </w:r>
    </w:p>
    <w:p w14:paraId="1943A1D3" w14:textId="77777777" w:rsidR="00DC26B8" w:rsidRPr="004553C0" w:rsidRDefault="00DC26B8" w:rsidP="00DC26B8">
      <w:pPr>
        <w:numPr>
          <w:ilvl w:val="0"/>
          <w:numId w:val="37"/>
        </w:numPr>
        <w:spacing w:line="276" w:lineRule="auto"/>
        <w:jc w:val="both"/>
        <w:rPr>
          <w:rFonts w:ascii="Calibri" w:hAnsi="Calibri" w:cs="Calibri"/>
        </w:rPr>
      </w:pPr>
      <w:r w:rsidRPr="004553C0">
        <w:rPr>
          <w:rFonts w:ascii="Calibri" w:hAnsi="Calibri" w:cs="Calibri"/>
        </w:rPr>
        <w:t>W oparciu o Pani/Pana dane osobowe Administrator nie będzie podejmował wobec Pani/Pana zautomatyzowanych decyzji, w tym decyzji będących wynikiem profilowania.</w:t>
      </w:r>
    </w:p>
    <w:p w14:paraId="52A3EA07" w14:textId="78283B94" w:rsidR="00DC26B8" w:rsidRPr="004553C0" w:rsidRDefault="00DC26B8" w:rsidP="00DC26B8">
      <w:pPr>
        <w:pStyle w:val="Akapitzlist"/>
        <w:numPr>
          <w:ilvl w:val="0"/>
          <w:numId w:val="22"/>
        </w:numPr>
        <w:jc w:val="both"/>
        <w:rPr>
          <w:rFonts w:ascii="Calibri" w:hAnsi="Calibri" w:cs="Calibri"/>
          <w:sz w:val="24"/>
        </w:rPr>
      </w:pPr>
      <w:r w:rsidRPr="004553C0">
        <w:rPr>
          <w:rFonts w:ascii="Calibri" w:hAnsi="Calibri" w:cs="Calibri"/>
          <w:sz w:val="24"/>
        </w:rPr>
        <w:t>Wykonawca oświadcza, że spełni w imieniu Zamawiającego obowiązek informacyjny zgodnie z</w:t>
      </w:r>
      <w:r w:rsidR="004553C0">
        <w:rPr>
          <w:rFonts w:ascii="Calibri" w:hAnsi="Calibri" w:cs="Calibri"/>
          <w:sz w:val="24"/>
        </w:rPr>
        <w:t> </w:t>
      </w:r>
      <w:r w:rsidRPr="004553C0">
        <w:rPr>
          <w:rFonts w:ascii="Calibri" w:hAnsi="Calibri" w:cs="Calibri"/>
          <w:sz w:val="24"/>
        </w:rPr>
        <w:t>wymogami art. 14 RODO, w stosunku do osób, których dane są zawarte w umowie/ofercie, to</w:t>
      </w:r>
      <w:r w:rsidR="004553C0">
        <w:rPr>
          <w:rFonts w:ascii="Calibri" w:hAnsi="Calibri" w:cs="Calibri"/>
          <w:sz w:val="24"/>
        </w:rPr>
        <w:t> </w:t>
      </w:r>
      <w:r w:rsidRPr="004553C0">
        <w:rPr>
          <w:rFonts w:ascii="Calibri" w:hAnsi="Calibri" w:cs="Calibri"/>
          <w:sz w:val="24"/>
        </w:rPr>
        <w:t>znaczy osób, które zostały w upoważnione przez Wykonawcę do kontaktu ze Zamawiającym, jak również osób, które zostały zaangażowane w realizację przedmiotu umowy lub uczestniczą w jego realizacji.</w:t>
      </w:r>
    </w:p>
    <w:p w14:paraId="7E0D052B" w14:textId="04FFC18C" w:rsidR="00205912" w:rsidRPr="005E6DC9" w:rsidRDefault="00205912" w:rsidP="00BB45B9">
      <w:pPr>
        <w:pStyle w:val="Nagwek2"/>
        <w:spacing w:before="120" w:after="0"/>
        <w:ind w:left="357" w:hanging="357"/>
        <w:rPr>
          <w:rFonts w:ascii="Calibri" w:hAnsi="Calibri" w:cs="Calibri"/>
          <w:sz w:val="28"/>
          <w:szCs w:val="28"/>
        </w:rPr>
      </w:pPr>
      <w:r w:rsidRPr="005E6DC9">
        <w:rPr>
          <w:rFonts w:ascii="Calibri" w:hAnsi="Calibri" w:cs="Calibri"/>
          <w:sz w:val="28"/>
          <w:szCs w:val="28"/>
        </w:rPr>
        <w:t>§ 1</w:t>
      </w:r>
      <w:r w:rsidR="00C86DC7">
        <w:rPr>
          <w:rFonts w:ascii="Calibri" w:hAnsi="Calibri" w:cs="Calibri"/>
          <w:sz w:val="28"/>
          <w:szCs w:val="28"/>
        </w:rPr>
        <w:t>7</w:t>
      </w:r>
    </w:p>
    <w:p w14:paraId="74062D55" w14:textId="77777777" w:rsidR="00D20E40" w:rsidRDefault="00581017" w:rsidP="00482F08">
      <w:pPr>
        <w:pStyle w:val="Akapitzlist"/>
        <w:widowControl w:val="0"/>
        <w:numPr>
          <w:ilvl w:val="0"/>
          <w:numId w:val="19"/>
        </w:numPr>
        <w:autoSpaceDE w:val="0"/>
        <w:autoSpaceDN w:val="0"/>
        <w:adjustRightInd w:val="0"/>
        <w:jc w:val="both"/>
        <w:rPr>
          <w:rFonts w:ascii="Calibri" w:hAnsi="Calibri" w:cs="Calibri"/>
          <w:sz w:val="24"/>
        </w:rPr>
      </w:pPr>
      <w:r w:rsidRPr="00602474">
        <w:rPr>
          <w:rFonts w:ascii="Calibri" w:hAnsi="Calibri" w:cs="Calibri"/>
          <w:sz w:val="24"/>
        </w:rPr>
        <w:t>W sprawach nieuregulowanych niniejszą umową ma</w:t>
      </w:r>
      <w:r w:rsidR="003F78FA" w:rsidRPr="00602474">
        <w:rPr>
          <w:rFonts w:ascii="Calibri" w:hAnsi="Calibri" w:cs="Calibri"/>
          <w:sz w:val="24"/>
        </w:rPr>
        <w:t xml:space="preserve">ją zastosowanie odpowiednie </w:t>
      </w:r>
      <w:r w:rsidR="00B95BC2" w:rsidRPr="00602474">
        <w:rPr>
          <w:rFonts w:ascii="Calibri" w:hAnsi="Calibri" w:cs="Calibri"/>
          <w:sz w:val="24"/>
        </w:rPr>
        <w:t xml:space="preserve">przepisy </w:t>
      </w:r>
      <w:r w:rsidRPr="00602474">
        <w:rPr>
          <w:rFonts w:ascii="Calibri" w:hAnsi="Calibri" w:cs="Calibri"/>
          <w:sz w:val="24"/>
        </w:rPr>
        <w:t>Kodeksu Cywilnego, Prawa Budowlanego wraz</w:t>
      </w:r>
      <w:r w:rsidR="003F78FA" w:rsidRPr="00602474">
        <w:rPr>
          <w:rFonts w:ascii="Calibri" w:hAnsi="Calibri" w:cs="Calibri"/>
          <w:sz w:val="24"/>
        </w:rPr>
        <w:t xml:space="preserve"> z aktami wykonawczymi oraz </w:t>
      </w:r>
      <w:r w:rsidRPr="00602474">
        <w:rPr>
          <w:rFonts w:ascii="Calibri" w:hAnsi="Calibri" w:cs="Calibri"/>
          <w:sz w:val="24"/>
        </w:rPr>
        <w:t xml:space="preserve">ustawy Prawo </w:t>
      </w:r>
      <w:r w:rsidRPr="00602474">
        <w:rPr>
          <w:rFonts w:ascii="Calibri" w:hAnsi="Calibri" w:cs="Calibri"/>
          <w:sz w:val="24"/>
        </w:rPr>
        <w:lastRenderedPageBreak/>
        <w:t>zamówień publicznych.</w:t>
      </w:r>
    </w:p>
    <w:p w14:paraId="59EA2E88" w14:textId="4167B56C" w:rsidR="00D20E40" w:rsidRPr="00602474" w:rsidRDefault="00D20E40" w:rsidP="00482F08">
      <w:pPr>
        <w:pStyle w:val="Akapitzlist"/>
        <w:widowControl w:val="0"/>
        <w:numPr>
          <w:ilvl w:val="0"/>
          <w:numId w:val="19"/>
        </w:numPr>
        <w:autoSpaceDE w:val="0"/>
        <w:autoSpaceDN w:val="0"/>
        <w:adjustRightInd w:val="0"/>
        <w:jc w:val="both"/>
        <w:rPr>
          <w:rFonts w:ascii="Calibri" w:hAnsi="Calibri" w:cs="Calibri"/>
          <w:sz w:val="24"/>
        </w:rPr>
      </w:pPr>
      <w:r w:rsidRPr="00602474">
        <w:rPr>
          <w:rFonts w:ascii="Calibri" w:hAnsi="Calibri" w:cs="Calibri"/>
          <w:sz w:val="24"/>
        </w:rPr>
        <w:t>Strony zobowiązują się do poddania ewentualnych sporów o roszczenia cywilnoprawne w</w:t>
      </w:r>
      <w:r w:rsidR="004553C0">
        <w:rPr>
          <w:rFonts w:ascii="Calibri" w:hAnsi="Calibri" w:cs="Calibri"/>
          <w:sz w:val="24"/>
        </w:rPr>
        <w:t> </w:t>
      </w:r>
      <w:r w:rsidRPr="00602474">
        <w:rPr>
          <w:rFonts w:ascii="Calibri" w:hAnsi="Calibri" w:cs="Calibri"/>
          <w:sz w:val="24"/>
        </w:rPr>
        <w:t>sprawach, w których zawarcie ugody jest dopuszczalne, mediacjom lub innemu polubownemu rozwiązaniu sporu przed Sądem Polubownym przy Prokuratorii Generalnej Rzeczypospolitej Polskiej, wybranym mediatorem albo osobą prowadzącą inne polubowne rozwiązanie sporu.</w:t>
      </w:r>
    </w:p>
    <w:p w14:paraId="1050624A" w14:textId="7C0ACE27" w:rsidR="00581017" w:rsidRDefault="00581017" w:rsidP="00482F08">
      <w:pPr>
        <w:pStyle w:val="Akapitzlist"/>
        <w:widowControl w:val="0"/>
        <w:numPr>
          <w:ilvl w:val="0"/>
          <w:numId w:val="19"/>
        </w:numPr>
        <w:autoSpaceDE w:val="0"/>
        <w:autoSpaceDN w:val="0"/>
        <w:adjustRightInd w:val="0"/>
        <w:jc w:val="both"/>
        <w:rPr>
          <w:rFonts w:ascii="Calibri" w:hAnsi="Calibri" w:cs="Calibri"/>
          <w:sz w:val="24"/>
        </w:rPr>
      </w:pPr>
      <w:r w:rsidRPr="00602474">
        <w:rPr>
          <w:rFonts w:ascii="Calibri" w:hAnsi="Calibri" w:cs="Calibri"/>
          <w:sz w:val="24"/>
        </w:rPr>
        <w:t>Spory wynikłe na tle realizacji niniejszej umowy rozstrzy</w:t>
      </w:r>
      <w:r w:rsidR="00D27253" w:rsidRPr="00602474">
        <w:rPr>
          <w:rFonts w:ascii="Calibri" w:hAnsi="Calibri" w:cs="Calibri"/>
          <w:sz w:val="24"/>
        </w:rPr>
        <w:t>gać będzie</w:t>
      </w:r>
      <w:r w:rsidR="00F76BEF" w:rsidRPr="00602474">
        <w:rPr>
          <w:rFonts w:ascii="Calibri" w:hAnsi="Calibri" w:cs="Calibri"/>
          <w:sz w:val="24"/>
        </w:rPr>
        <w:t xml:space="preserve"> </w:t>
      </w:r>
      <w:r w:rsidR="00D27253" w:rsidRPr="00602474">
        <w:rPr>
          <w:rFonts w:ascii="Calibri" w:hAnsi="Calibri" w:cs="Calibri"/>
          <w:sz w:val="24"/>
        </w:rPr>
        <w:t xml:space="preserve">Sąd </w:t>
      </w:r>
      <w:r w:rsidR="00F76BEF" w:rsidRPr="00602474">
        <w:rPr>
          <w:rFonts w:ascii="Calibri" w:hAnsi="Calibri" w:cs="Calibri"/>
          <w:sz w:val="24"/>
        </w:rPr>
        <w:t xml:space="preserve">właściwy </w:t>
      </w:r>
      <w:r w:rsidR="00D27253" w:rsidRPr="00602474">
        <w:rPr>
          <w:rFonts w:ascii="Calibri" w:hAnsi="Calibri" w:cs="Calibri"/>
          <w:sz w:val="24"/>
        </w:rPr>
        <w:t>dla</w:t>
      </w:r>
      <w:r w:rsidR="003F78FA" w:rsidRPr="00602474">
        <w:rPr>
          <w:rFonts w:ascii="Calibri" w:hAnsi="Calibri" w:cs="Calibri"/>
          <w:sz w:val="24"/>
        </w:rPr>
        <w:t xml:space="preserve"> </w:t>
      </w:r>
      <w:r w:rsidRPr="00602474">
        <w:rPr>
          <w:rFonts w:ascii="Calibri" w:hAnsi="Calibri" w:cs="Calibri"/>
          <w:sz w:val="24"/>
        </w:rPr>
        <w:t>siedziby Zamawiającego.</w:t>
      </w:r>
    </w:p>
    <w:p w14:paraId="42F22F69" w14:textId="362A34BF" w:rsidR="00581017" w:rsidRPr="005E6DC9" w:rsidRDefault="004711B7" w:rsidP="00BB45B9">
      <w:pPr>
        <w:pStyle w:val="Nagwek2"/>
        <w:spacing w:before="120" w:after="0"/>
        <w:rPr>
          <w:rFonts w:ascii="Calibri" w:hAnsi="Calibri" w:cs="Calibri"/>
          <w:sz w:val="28"/>
          <w:szCs w:val="28"/>
        </w:rPr>
      </w:pPr>
      <w:bookmarkStart w:id="5" w:name="_Hlk99623676"/>
      <w:r w:rsidRPr="005E6DC9">
        <w:rPr>
          <w:rFonts w:ascii="Calibri" w:hAnsi="Calibri" w:cs="Calibri"/>
          <w:sz w:val="28"/>
          <w:szCs w:val="28"/>
        </w:rPr>
        <w:t xml:space="preserve">§ </w:t>
      </w:r>
      <w:r w:rsidR="00581017" w:rsidRPr="005E6DC9">
        <w:rPr>
          <w:rFonts w:ascii="Calibri" w:hAnsi="Calibri" w:cs="Calibri"/>
          <w:sz w:val="28"/>
          <w:szCs w:val="28"/>
        </w:rPr>
        <w:t>1</w:t>
      </w:r>
      <w:r w:rsidR="00C86DC7">
        <w:rPr>
          <w:rFonts w:ascii="Calibri" w:hAnsi="Calibri" w:cs="Calibri"/>
          <w:sz w:val="28"/>
          <w:szCs w:val="28"/>
        </w:rPr>
        <w:t>8</w:t>
      </w:r>
    </w:p>
    <w:bookmarkEnd w:id="5"/>
    <w:p w14:paraId="6F42C919" w14:textId="3002ADEF" w:rsidR="00581017" w:rsidRPr="00602474" w:rsidRDefault="00581017" w:rsidP="00650ABC">
      <w:pPr>
        <w:widowControl w:val="0"/>
        <w:autoSpaceDE w:val="0"/>
        <w:autoSpaceDN w:val="0"/>
        <w:adjustRightInd w:val="0"/>
        <w:spacing w:line="276" w:lineRule="auto"/>
        <w:jc w:val="both"/>
        <w:rPr>
          <w:rFonts w:ascii="Calibri" w:hAnsi="Calibri" w:cs="Calibri"/>
        </w:rPr>
      </w:pPr>
      <w:r w:rsidRPr="00602474">
        <w:rPr>
          <w:rFonts w:ascii="Calibri" w:hAnsi="Calibri" w:cs="Calibri"/>
        </w:rPr>
        <w:t>Umowę sporządzono w trzech jednobrzmiących egzemplarzach - 2 egzemplarze</w:t>
      </w:r>
      <w:r w:rsidR="00B95BC2" w:rsidRPr="00602474">
        <w:rPr>
          <w:rFonts w:ascii="Calibri" w:hAnsi="Calibri" w:cs="Calibri"/>
        </w:rPr>
        <w:t xml:space="preserve"> dla </w:t>
      </w:r>
      <w:r w:rsidRPr="00602474">
        <w:rPr>
          <w:rFonts w:ascii="Calibri" w:hAnsi="Calibri" w:cs="Calibri"/>
        </w:rPr>
        <w:t>Zamawiającego,</w:t>
      </w:r>
      <w:r w:rsidR="00650ABC" w:rsidRPr="00602474">
        <w:rPr>
          <w:rFonts w:ascii="Calibri" w:hAnsi="Calibri" w:cs="Calibri"/>
        </w:rPr>
        <w:t xml:space="preserve"> </w:t>
      </w:r>
      <w:r w:rsidRPr="00602474">
        <w:rPr>
          <w:rFonts w:ascii="Calibri" w:hAnsi="Calibri" w:cs="Calibri"/>
        </w:rPr>
        <w:t>1</w:t>
      </w:r>
      <w:r w:rsidR="00A35CC5" w:rsidRPr="00602474">
        <w:rPr>
          <w:rFonts w:ascii="Calibri" w:hAnsi="Calibri" w:cs="Calibri"/>
        </w:rPr>
        <w:t> </w:t>
      </w:r>
      <w:r w:rsidRPr="00602474">
        <w:rPr>
          <w:rFonts w:ascii="Calibri" w:hAnsi="Calibri" w:cs="Calibri"/>
        </w:rPr>
        <w:t>egzemplarz dla Wykonawcy.</w:t>
      </w:r>
    </w:p>
    <w:p w14:paraId="71D7804A" w14:textId="77777777" w:rsidR="00A2644D" w:rsidRPr="00602474" w:rsidRDefault="00A2644D" w:rsidP="00650ABC">
      <w:pPr>
        <w:widowControl w:val="0"/>
        <w:autoSpaceDE w:val="0"/>
        <w:autoSpaceDN w:val="0"/>
        <w:adjustRightInd w:val="0"/>
        <w:spacing w:line="276" w:lineRule="auto"/>
        <w:jc w:val="both"/>
        <w:rPr>
          <w:rFonts w:ascii="Calibri" w:hAnsi="Calibri" w:cs="Calibri"/>
        </w:rPr>
      </w:pPr>
    </w:p>
    <w:p w14:paraId="09AC2D14" w14:textId="256180D4" w:rsidR="00D01CDC" w:rsidRDefault="00135187" w:rsidP="000479D3">
      <w:pPr>
        <w:spacing w:line="276" w:lineRule="auto"/>
        <w:jc w:val="center"/>
        <w:rPr>
          <w:rFonts w:ascii="Calibri" w:hAnsi="Calibri" w:cs="Calibri"/>
          <w:bCs/>
        </w:rPr>
      </w:pPr>
      <w:r w:rsidRPr="00602474">
        <w:rPr>
          <w:rFonts w:ascii="Calibri" w:hAnsi="Calibri" w:cs="Calibri"/>
          <w:bCs/>
        </w:rPr>
        <w:t>ZAMAWIAJĄCY</w:t>
      </w:r>
      <w:r w:rsidR="00581017" w:rsidRPr="00602474">
        <w:rPr>
          <w:rFonts w:ascii="Calibri" w:hAnsi="Calibri" w:cs="Calibri"/>
          <w:bCs/>
        </w:rPr>
        <w:t>:</w:t>
      </w:r>
      <w:r w:rsidR="00581017" w:rsidRPr="00602474">
        <w:rPr>
          <w:rFonts w:ascii="Calibri" w:hAnsi="Calibri" w:cs="Calibri"/>
          <w:bCs/>
        </w:rPr>
        <w:tab/>
      </w:r>
      <w:r w:rsidR="00581017" w:rsidRPr="00602474">
        <w:rPr>
          <w:rFonts w:ascii="Calibri" w:hAnsi="Calibri" w:cs="Calibri"/>
          <w:bCs/>
        </w:rPr>
        <w:tab/>
      </w:r>
      <w:r w:rsidR="00581017" w:rsidRPr="00602474">
        <w:rPr>
          <w:rFonts w:ascii="Calibri" w:hAnsi="Calibri" w:cs="Calibri"/>
          <w:bCs/>
        </w:rPr>
        <w:tab/>
      </w:r>
      <w:r w:rsidR="00581017" w:rsidRPr="00602474">
        <w:rPr>
          <w:rFonts w:ascii="Calibri" w:hAnsi="Calibri" w:cs="Calibri"/>
          <w:bCs/>
        </w:rPr>
        <w:tab/>
      </w:r>
      <w:r w:rsidR="00581017" w:rsidRPr="00602474">
        <w:rPr>
          <w:rFonts w:ascii="Calibri" w:hAnsi="Calibri" w:cs="Calibri"/>
          <w:bCs/>
        </w:rPr>
        <w:tab/>
      </w:r>
      <w:r w:rsidR="00F320A6" w:rsidRPr="00602474">
        <w:rPr>
          <w:rFonts w:ascii="Calibri" w:hAnsi="Calibri" w:cs="Calibri"/>
          <w:bCs/>
        </w:rPr>
        <w:t xml:space="preserve">   </w:t>
      </w:r>
      <w:r w:rsidR="00BE7F49" w:rsidRPr="00602474">
        <w:rPr>
          <w:rFonts w:ascii="Calibri" w:hAnsi="Calibri" w:cs="Calibri"/>
          <w:bCs/>
        </w:rPr>
        <w:tab/>
      </w:r>
      <w:r w:rsidRPr="00602474">
        <w:rPr>
          <w:rFonts w:ascii="Calibri" w:hAnsi="Calibri" w:cs="Calibri"/>
          <w:bCs/>
        </w:rPr>
        <w:t>WYKONAWCA</w:t>
      </w:r>
      <w:r w:rsidR="008E6213" w:rsidRPr="00602474">
        <w:rPr>
          <w:rFonts w:ascii="Calibri" w:hAnsi="Calibri" w:cs="Calibri"/>
          <w:bCs/>
        </w:rPr>
        <w:t>:</w:t>
      </w:r>
    </w:p>
    <w:p w14:paraId="044F98BB" w14:textId="77777777" w:rsidR="00225879" w:rsidRDefault="00225879" w:rsidP="00225879">
      <w:pPr>
        <w:spacing w:line="276" w:lineRule="auto"/>
        <w:rPr>
          <w:rFonts w:ascii="Calibri" w:hAnsi="Calibri" w:cs="Calibri"/>
          <w:bCs/>
        </w:rPr>
      </w:pPr>
    </w:p>
    <w:p w14:paraId="0F2E7C30" w14:textId="77777777" w:rsidR="00225879" w:rsidRPr="00602474" w:rsidRDefault="00225879" w:rsidP="00225879">
      <w:pPr>
        <w:spacing w:line="276" w:lineRule="auto"/>
        <w:rPr>
          <w:rFonts w:ascii="Calibri" w:hAnsi="Calibri" w:cs="Calibri"/>
        </w:rPr>
      </w:pPr>
    </w:p>
    <w:sectPr w:rsidR="00225879" w:rsidRPr="00602474" w:rsidSect="009E3993">
      <w:footerReference w:type="default" r:id="rId9"/>
      <w:pgSz w:w="11911" w:h="16832" w:code="9"/>
      <w:pgMar w:top="1134" w:right="1134" w:bottom="1134" w:left="1134" w:header="737" w:footer="284"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52F75" w14:textId="77777777" w:rsidR="00B656A7" w:rsidRDefault="00B656A7" w:rsidP="00635CFC">
      <w:r>
        <w:separator/>
      </w:r>
    </w:p>
  </w:endnote>
  <w:endnote w:type="continuationSeparator" w:id="0">
    <w:p w14:paraId="5C92DDBE" w14:textId="77777777" w:rsidR="00B656A7" w:rsidRDefault="00B656A7" w:rsidP="00635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Yu Gothic"/>
    <w:panose1 w:val="00000000000000000000"/>
    <w:charset w:val="80"/>
    <w:family w:val="auto"/>
    <w:notTrueType/>
    <w:pitch w:val="default"/>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Display">
    <w:panose1 w:val="02000505000000020004"/>
    <w:charset w:val="EE"/>
    <w:family w:val="auto"/>
    <w:pitch w:val="variable"/>
    <w:sig w:usb0="A00002EF" w:usb1="4000204B" w:usb2="00000000" w:usb3="00000000" w:csb0="0000019F" w:csb1="00000000"/>
  </w:font>
  <w:font w:name="Segoe UI Light">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73798"/>
      <w:docPartObj>
        <w:docPartGallery w:val="Page Numbers (Bottom of Page)"/>
        <w:docPartUnique/>
      </w:docPartObj>
    </w:sdtPr>
    <w:sdtEndPr/>
    <w:sdtContent>
      <w:p w14:paraId="0F48A5A9" w14:textId="46FF0242" w:rsidR="00155B50" w:rsidRDefault="0053111E" w:rsidP="00AE57D5">
        <w:pPr>
          <w:pStyle w:val="Stopka"/>
          <w:jc w:val="right"/>
        </w:pPr>
        <w:r>
          <w:fldChar w:fldCharType="begin"/>
        </w:r>
        <w:r>
          <w:instrText xml:space="preserve"> PAGE   \* MERGEFORMAT </w:instrText>
        </w:r>
        <w:r>
          <w:fldChar w:fldCharType="separate"/>
        </w:r>
        <w:r w:rsidR="00392289">
          <w:rPr>
            <w:noProof/>
          </w:rPr>
          <w:t>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33480" w14:textId="77777777" w:rsidR="00B656A7" w:rsidRDefault="00B656A7" w:rsidP="00635CFC">
      <w:r>
        <w:separator/>
      </w:r>
    </w:p>
  </w:footnote>
  <w:footnote w:type="continuationSeparator" w:id="0">
    <w:p w14:paraId="2983645B" w14:textId="77777777" w:rsidR="00B656A7" w:rsidRDefault="00B656A7" w:rsidP="00635C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360"/>
        </w:tabs>
        <w:ind w:left="360" w:hanging="360"/>
      </w:pPr>
      <w:rPr>
        <w:rFonts w:ascii="OpenSymbol" w:eastAsia="OpenSymbol"/>
        <w:b/>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0000002"/>
    <w:multiLevelType w:val="multilevel"/>
    <w:tmpl w:val="00000002"/>
    <w:name w:val="WW8Num2"/>
    <w:lvl w:ilvl="0">
      <w:start w:val="1"/>
      <w:numFmt w:val="decimal"/>
      <w:lvlText w:val="%1."/>
      <w:lvlJc w:val="left"/>
      <w:pPr>
        <w:tabs>
          <w:tab w:val="num" w:pos="435"/>
        </w:tabs>
        <w:ind w:left="435" w:hanging="360"/>
      </w:pPr>
      <w:rPr>
        <w:rFonts w:ascii="Times New Roman" w:eastAsia="Times New Roman" w:hAnsi="Times New Roman" w:cs="Times New Roman"/>
        <w:b w:val="0"/>
        <w:bCs w:val="0"/>
        <w:i w:val="0"/>
        <w:iCs w:val="0"/>
        <w:sz w:val="24"/>
        <w:szCs w:val="24"/>
      </w:rPr>
    </w:lvl>
    <w:lvl w:ilvl="1">
      <w:start w:val="1"/>
      <w:numFmt w:val="lowerLetter"/>
      <w:lvlText w:val="%2."/>
      <w:lvlJc w:val="left"/>
      <w:pPr>
        <w:tabs>
          <w:tab w:val="num" w:pos="1155"/>
        </w:tabs>
        <w:ind w:left="1155" w:hanging="360"/>
      </w:pPr>
      <w:rPr>
        <w:rFonts w:cs="Times New Roman"/>
      </w:rPr>
    </w:lvl>
    <w:lvl w:ilvl="2">
      <w:start w:val="1"/>
      <w:numFmt w:val="lowerRoman"/>
      <w:lvlText w:val="%2.%3."/>
      <w:lvlJc w:val="right"/>
      <w:pPr>
        <w:tabs>
          <w:tab w:val="num" w:pos="1875"/>
        </w:tabs>
        <w:ind w:left="1875" w:hanging="180"/>
      </w:pPr>
      <w:rPr>
        <w:rFonts w:cs="Times New Roman"/>
      </w:rPr>
    </w:lvl>
    <w:lvl w:ilvl="3">
      <w:start w:val="1"/>
      <w:numFmt w:val="decimal"/>
      <w:lvlText w:val="%2.%3.%4."/>
      <w:lvlJc w:val="left"/>
      <w:pPr>
        <w:tabs>
          <w:tab w:val="num" w:pos="2595"/>
        </w:tabs>
        <w:ind w:left="2595" w:hanging="360"/>
      </w:pPr>
      <w:rPr>
        <w:rFonts w:cs="Times New Roman"/>
      </w:rPr>
    </w:lvl>
    <w:lvl w:ilvl="4">
      <w:start w:val="1"/>
      <w:numFmt w:val="lowerLetter"/>
      <w:lvlText w:val="%2.%3.%4.%5."/>
      <w:lvlJc w:val="left"/>
      <w:pPr>
        <w:tabs>
          <w:tab w:val="num" w:pos="3315"/>
        </w:tabs>
        <w:ind w:left="3315" w:hanging="360"/>
      </w:pPr>
      <w:rPr>
        <w:rFonts w:cs="Times New Roman"/>
      </w:rPr>
    </w:lvl>
    <w:lvl w:ilvl="5">
      <w:start w:val="1"/>
      <w:numFmt w:val="lowerRoman"/>
      <w:lvlText w:val="%2.%3.%4.%5.%6."/>
      <w:lvlJc w:val="right"/>
      <w:pPr>
        <w:tabs>
          <w:tab w:val="num" w:pos="4035"/>
        </w:tabs>
        <w:ind w:left="4035" w:hanging="180"/>
      </w:pPr>
      <w:rPr>
        <w:rFonts w:cs="Times New Roman"/>
      </w:rPr>
    </w:lvl>
    <w:lvl w:ilvl="6">
      <w:start w:val="1"/>
      <w:numFmt w:val="decimal"/>
      <w:lvlText w:val="%2.%3.%4.%5.%6.%7."/>
      <w:lvlJc w:val="left"/>
      <w:pPr>
        <w:tabs>
          <w:tab w:val="num" w:pos="4755"/>
        </w:tabs>
        <w:ind w:left="4755" w:hanging="360"/>
      </w:pPr>
      <w:rPr>
        <w:rFonts w:cs="Times New Roman"/>
      </w:rPr>
    </w:lvl>
    <w:lvl w:ilvl="7">
      <w:start w:val="1"/>
      <w:numFmt w:val="lowerLetter"/>
      <w:lvlText w:val="%2.%3.%4.%5.%6.%7.%8."/>
      <w:lvlJc w:val="left"/>
      <w:pPr>
        <w:tabs>
          <w:tab w:val="num" w:pos="5475"/>
        </w:tabs>
        <w:ind w:left="5475" w:hanging="360"/>
      </w:pPr>
      <w:rPr>
        <w:rFonts w:cs="Times New Roman"/>
      </w:rPr>
    </w:lvl>
    <w:lvl w:ilvl="8">
      <w:start w:val="1"/>
      <w:numFmt w:val="lowerRoman"/>
      <w:lvlText w:val="%2.%3.%4.%5.%6.%7.%8.%9."/>
      <w:lvlJc w:val="right"/>
      <w:pPr>
        <w:tabs>
          <w:tab w:val="num" w:pos="6195"/>
        </w:tabs>
        <w:ind w:left="6195" w:hanging="180"/>
      </w:pPr>
      <w:rPr>
        <w:rFonts w:cs="Times New Roman"/>
      </w:rPr>
    </w:lvl>
  </w:abstractNum>
  <w:abstractNum w:abstractNumId="2" w15:restartNumberingAfterBreak="0">
    <w:nsid w:val="0000000B"/>
    <w:multiLevelType w:val="multilevel"/>
    <w:tmpl w:val="2FE6EC8E"/>
    <w:name w:val="WW8Num19"/>
    <w:lvl w:ilvl="0">
      <w:start w:val="7"/>
      <w:numFmt w:val="decimal"/>
      <w:lvlText w:val="%1."/>
      <w:lvlJc w:val="left"/>
      <w:pPr>
        <w:tabs>
          <w:tab w:val="num" w:pos="0"/>
        </w:tabs>
        <w:ind w:left="340" w:hanging="340"/>
      </w:pPr>
      <w:rPr>
        <w:rFonts w:hint="default"/>
      </w:rPr>
    </w:lvl>
    <w:lvl w:ilvl="1">
      <w:start w:val="1"/>
      <w:numFmt w:val="lowerLetter"/>
      <w:lvlText w:val="%2)"/>
      <w:lvlJc w:val="left"/>
      <w:pPr>
        <w:tabs>
          <w:tab w:val="num" w:pos="740"/>
        </w:tabs>
        <w:ind w:left="1420" w:hanging="340"/>
      </w:pPr>
      <w:rPr>
        <w:rFonts w:ascii="Times New Roman" w:eastAsia="Times New Roman" w:hAnsi="Times New Roman" w:cs="Times New Roman" w:hint="default"/>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3" w15:restartNumberingAfterBreak="0">
    <w:nsid w:val="0000000C"/>
    <w:multiLevelType w:val="multilevel"/>
    <w:tmpl w:val="0000000C"/>
    <w:name w:val="WW8Num20"/>
    <w:lvl w:ilvl="0">
      <w:start w:val="1"/>
      <w:numFmt w:val="decimal"/>
      <w:lvlText w:val="%1."/>
      <w:lvlJc w:val="left"/>
      <w:pPr>
        <w:tabs>
          <w:tab w:val="num" w:pos="0"/>
        </w:tabs>
        <w:ind w:left="340" w:hanging="340"/>
      </w:pPr>
    </w:lvl>
    <w:lvl w:ilvl="1">
      <w:start w:val="1"/>
      <w:numFmt w:val="lowerLetter"/>
      <w:lvlText w:val="%2."/>
      <w:lvlJc w:val="left"/>
      <w:pPr>
        <w:tabs>
          <w:tab w:val="num" w:pos="740"/>
        </w:tabs>
        <w:ind w:left="1420" w:hanging="340"/>
      </w:pPr>
    </w:lvl>
    <w:lvl w:ilvl="2">
      <w:start w:val="1"/>
      <w:numFmt w:val="lowerLetter"/>
      <w:lvlText w:val="%3)"/>
      <w:lvlJc w:val="left"/>
      <w:pPr>
        <w:tabs>
          <w:tab w:val="num" w:pos="0"/>
        </w:tabs>
        <w:ind w:left="2370" w:hanging="39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0D"/>
    <w:multiLevelType w:val="multilevel"/>
    <w:tmpl w:val="7756B680"/>
    <w:name w:val="WW8Num21"/>
    <w:lvl w:ilvl="0">
      <w:start w:val="1"/>
      <w:numFmt w:val="decimal"/>
      <w:lvlText w:val="%1."/>
      <w:lvlJc w:val="left"/>
      <w:pPr>
        <w:tabs>
          <w:tab w:val="num" w:pos="0"/>
        </w:tabs>
        <w:ind w:left="340" w:hanging="340"/>
      </w:pPr>
    </w:lvl>
    <w:lvl w:ilvl="1">
      <w:start w:val="1"/>
      <w:numFmt w:val="lowerLetter"/>
      <w:lvlText w:val="%2."/>
      <w:lvlJc w:val="left"/>
      <w:pPr>
        <w:tabs>
          <w:tab w:val="num" w:pos="740"/>
        </w:tabs>
        <w:ind w:left="1420" w:hanging="340"/>
      </w:pPr>
    </w:lvl>
    <w:lvl w:ilvl="2">
      <w:start w:val="1"/>
      <w:numFmt w:val="lowerLetter"/>
      <w:lvlText w:val="%3)"/>
      <w:lvlJc w:val="left"/>
      <w:pPr>
        <w:tabs>
          <w:tab w:val="num" w:pos="0"/>
        </w:tabs>
        <w:ind w:left="2370" w:hanging="39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51809B9"/>
    <w:multiLevelType w:val="multilevel"/>
    <w:tmpl w:val="77F4572E"/>
    <w:lvl w:ilvl="0">
      <w:start w:val="12"/>
      <w:numFmt w:val="decimal"/>
      <w:lvlText w:val="%1."/>
      <w:lvlJc w:val="left"/>
      <w:pPr>
        <w:ind w:left="480" w:hanging="480"/>
      </w:pPr>
      <w:rPr>
        <w:rFonts w:hint="default"/>
      </w:rPr>
    </w:lvl>
    <w:lvl w:ilvl="1">
      <w:start w:val="1"/>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06714CA0"/>
    <w:multiLevelType w:val="hybridMultilevel"/>
    <w:tmpl w:val="D358569C"/>
    <w:lvl w:ilvl="0" w:tplc="0415000F">
      <w:start w:val="1"/>
      <w:numFmt w:val="decimal"/>
      <w:lvlText w:val="%1."/>
      <w:lvlJc w:val="left"/>
      <w:pPr>
        <w:ind w:left="720" w:hanging="360"/>
      </w:pPr>
      <w:rPr>
        <w:rFonts w:hint="default"/>
      </w:rPr>
    </w:lvl>
    <w:lvl w:ilvl="1" w:tplc="0F70B4D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C40343"/>
    <w:multiLevelType w:val="hybridMultilevel"/>
    <w:tmpl w:val="C062FA88"/>
    <w:lvl w:ilvl="0" w:tplc="C0A87CE8">
      <w:start w:val="1"/>
      <w:numFmt w:val="decimal"/>
      <w:lvlText w:val="%1."/>
      <w:lvlJc w:val="left"/>
      <w:pPr>
        <w:ind w:left="720" w:hanging="360"/>
      </w:pPr>
      <w:rPr>
        <w:rFonts w:asciiTheme="minorHAnsi" w:eastAsia="Times New Roman"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FC81B35"/>
    <w:multiLevelType w:val="hybridMultilevel"/>
    <w:tmpl w:val="66CC3E5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12731CF"/>
    <w:multiLevelType w:val="hybridMultilevel"/>
    <w:tmpl w:val="6CECFC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1F76C51"/>
    <w:multiLevelType w:val="multilevel"/>
    <w:tmpl w:val="0382E070"/>
    <w:lvl w:ilvl="0">
      <w:start w:val="1"/>
      <w:numFmt w:val="bullet"/>
      <w:lvlText w:val="‐"/>
      <w:lvlJc w:val="left"/>
      <w:pPr>
        <w:ind w:left="720" w:hanging="360"/>
      </w:pPr>
      <w:rPr>
        <w:rFonts w:ascii="Sitka Display" w:hAnsi="Sitka Display"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1" w15:restartNumberingAfterBreak="0">
    <w:nsid w:val="12CA074B"/>
    <w:multiLevelType w:val="hybridMultilevel"/>
    <w:tmpl w:val="04D6FBAC"/>
    <w:lvl w:ilvl="0" w:tplc="B520FD30">
      <w:start w:val="1"/>
      <w:numFmt w:val="lowerLetter"/>
      <w:lvlText w:val="%1)"/>
      <w:lvlJc w:val="left"/>
      <w:pPr>
        <w:ind w:left="720" w:hanging="360"/>
      </w:pPr>
      <w:rPr>
        <w:rFonts w:ascii="Calibri" w:eastAsia="Times New Roman"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E14D3D"/>
    <w:multiLevelType w:val="multilevel"/>
    <w:tmpl w:val="CD32921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44E1A1A"/>
    <w:multiLevelType w:val="hybridMultilevel"/>
    <w:tmpl w:val="229622C0"/>
    <w:lvl w:ilvl="0" w:tplc="D800156C">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15:restartNumberingAfterBreak="0">
    <w:nsid w:val="15587759"/>
    <w:multiLevelType w:val="hybridMultilevel"/>
    <w:tmpl w:val="BD562BF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6294738"/>
    <w:multiLevelType w:val="hybridMultilevel"/>
    <w:tmpl w:val="47D6378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9DA787C"/>
    <w:multiLevelType w:val="multilevel"/>
    <w:tmpl w:val="FB6E5A0A"/>
    <w:lvl w:ilvl="0">
      <w:start w:val="1"/>
      <w:numFmt w:val="bullet"/>
      <w:lvlText w:val="-"/>
      <w:lvlJc w:val="left"/>
      <w:pPr>
        <w:ind w:left="720" w:hanging="360"/>
      </w:pPr>
      <w:rPr>
        <w:rFonts w:ascii="Segoe UI Light" w:eastAsia="Times New Roman" w:hAnsi="Segoe UI Light" w:cs="Segoe UI Light"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7" w15:restartNumberingAfterBreak="0">
    <w:nsid w:val="221F2EA4"/>
    <w:multiLevelType w:val="hybridMultilevel"/>
    <w:tmpl w:val="C78CD5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9CC3C4C"/>
    <w:multiLevelType w:val="hybridMultilevel"/>
    <w:tmpl w:val="9C025FB0"/>
    <w:lvl w:ilvl="0" w:tplc="E42E77FC">
      <w:start w:val="1"/>
      <w:numFmt w:val="bullet"/>
      <w:lvlText w:val=""/>
      <w:lvlJc w:val="left"/>
      <w:pPr>
        <w:ind w:left="644" w:hanging="360"/>
      </w:pPr>
      <w:rPr>
        <w:rFonts w:ascii="Symbol" w:eastAsia="Times New Roman" w:hAnsi="Symbol" w:cstheme="minorHAnsi"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9" w15:restartNumberingAfterBreak="0">
    <w:nsid w:val="2A9C5EC9"/>
    <w:multiLevelType w:val="multilevel"/>
    <w:tmpl w:val="D5C232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BA177CA"/>
    <w:multiLevelType w:val="multilevel"/>
    <w:tmpl w:val="B4DE53C6"/>
    <w:lvl w:ilvl="0">
      <w:start w:val="15"/>
      <w:numFmt w:val="decimal"/>
      <w:lvlText w:val="%1."/>
      <w:lvlJc w:val="left"/>
      <w:pPr>
        <w:ind w:left="480" w:hanging="480"/>
      </w:pPr>
      <w:rPr>
        <w:rFonts w:hint="default"/>
      </w:rPr>
    </w:lvl>
    <w:lvl w:ilvl="1">
      <w:start w:val="1"/>
      <w:numFmt w:val="decimal"/>
      <w:lvlText w:val="%1.%2."/>
      <w:lvlJc w:val="left"/>
      <w:pPr>
        <w:ind w:left="1614" w:hanging="48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1" w15:restartNumberingAfterBreak="0">
    <w:nsid w:val="2DF43336"/>
    <w:multiLevelType w:val="hybridMultilevel"/>
    <w:tmpl w:val="A222665A"/>
    <w:lvl w:ilvl="0" w:tplc="DBD64806">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495020"/>
    <w:multiLevelType w:val="multilevel"/>
    <w:tmpl w:val="5720C5FE"/>
    <w:lvl w:ilvl="0">
      <w:start w:val="7"/>
      <w:numFmt w:val="decimal"/>
      <w:lvlText w:val="%1."/>
      <w:lvlJc w:val="left"/>
      <w:pPr>
        <w:ind w:left="720" w:hanging="360"/>
      </w:pPr>
      <w:rPr>
        <w:rFonts w:hint="default"/>
      </w:rPr>
    </w:lvl>
    <w:lvl w:ilvl="1">
      <w:start w:val="1"/>
      <w:numFmt w:val="decimal"/>
      <w:isLgl/>
      <w:lvlText w:val="%1.%2."/>
      <w:lvlJc w:val="left"/>
      <w:pPr>
        <w:ind w:left="786" w:hanging="360"/>
      </w:pPr>
      <w:rPr>
        <w:rFonts w:hint="default"/>
        <w:sz w:val="22"/>
      </w:rPr>
    </w:lvl>
    <w:lvl w:ilvl="2">
      <w:start w:val="1"/>
      <w:numFmt w:val="decimal"/>
      <w:isLgl/>
      <w:lvlText w:val="%1.%2.%3."/>
      <w:lvlJc w:val="left"/>
      <w:pPr>
        <w:ind w:left="1212" w:hanging="720"/>
      </w:pPr>
      <w:rPr>
        <w:rFonts w:hint="default"/>
        <w:sz w:val="22"/>
      </w:rPr>
    </w:lvl>
    <w:lvl w:ilvl="3">
      <w:start w:val="1"/>
      <w:numFmt w:val="decimal"/>
      <w:isLgl/>
      <w:lvlText w:val="%1.%2.%3.%4."/>
      <w:lvlJc w:val="left"/>
      <w:pPr>
        <w:ind w:left="1278" w:hanging="720"/>
      </w:pPr>
      <w:rPr>
        <w:rFonts w:hint="default"/>
        <w:sz w:val="22"/>
      </w:rPr>
    </w:lvl>
    <w:lvl w:ilvl="4">
      <w:start w:val="1"/>
      <w:numFmt w:val="decimal"/>
      <w:isLgl/>
      <w:lvlText w:val="%1.%2.%3.%4.%5."/>
      <w:lvlJc w:val="left"/>
      <w:pPr>
        <w:ind w:left="1704" w:hanging="1080"/>
      </w:pPr>
      <w:rPr>
        <w:rFonts w:hint="default"/>
        <w:sz w:val="22"/>
      </w:rPr>
    </w:lvl>
    <w:lvl w:ilvl="5">
      <w:start w:val="1"/>
      <w:numFmt w:val="decimal"/>
      <w:isLgl/>
      <w:lvlText w:val="%1.%2.%3.%4.%5.%6."/>
      <w:lvlJc w:val="left"/>
      <w:pPr>
        <w:ind w:left="1770" w:hanging="1080"/>
      </w:pPr>
      <w:rPr>
        <w:rFonts w:hint="default"/>
        <w:sz w:val="22"/>
      </w:rPr>
    </w:lvl>
    <w:lvl w:ilvl="6">
      <w:start w:val="1"/>
      <w:numFmt w:val="decimal"/>
      <w:isLgl/>
      <w:lvlText w:val="%1.%2.%3.%4.%5.%6.%7."/>
      <w:lvlJc w:val="left"/>
      <w:pPr>
        <w:ind w:left="2196" w:hanging="1440"/>
      </w:pPr>
      <w:rPr>
        <w:rFonts w:hint="default"/>
        <w:sz w:val="22"/>
      </w:rPr>
    </w:lvl>
    <w:lvl w:ilvl="7">
      <w:start w:val="1"/>
      <w:numFmt w:val="decimal"/>
      <w:isLgl/>
      <w:lvlText w:val="%1.%2.%3.%4.%5.%6.%7.%8."/>
      <w:lvlJc w:val="left"/>
      <w:pPr>
        <w:ind w:left="2262" w:hanging="1440"/>
      </w:pPr>
      <w:rPr>
        <w:rFonts w:hint="default"/>
        <w:sz w:val="22"/>
      </w:rPr>
    </w:lvl>
    <w:lvl w:ilvl="8">
      <w:start w:val="1"/>
      <w:numFmt w:val="decimal"/>
      <w:isLgl/>
      <w:lvlText w:val="%1.%2.%3.%4.%5.%6.%7.%8.%9."/>
      <w:lvlJc w:val="left"/>
      <w:pPr>
        <w:ind w:left="2688" w:hanging="1800"/>
      </w:pPr>
      <w:rPr>
        <w:rFonts w:hint="default"/>
        <w:sz w:val="22"/>
      </w:rPr>
    </w:lvl>
  </w:abstractNum>
  <w:abstractNum w:abstractNumId="23" w15:restartNumberingAfterBreak="0">
    <w:nsid w:val="2FBE3D3A"/>
    <w:multiLevelType w:val="hybridMultilevel"/>
    <w:tmpl w:val="CF28D4D0"/>
    <w:lvl w:ilvl="0" w:tplc="C3BEFFDC">
      <w:start w:val="1"/>
      <w:numFmt w:val="upperRoman"/>
      <w:pStyle w:val="Header1"/>
      <w:lvlText w:val="%1."/>
      <w:lvlJc w:val="left"/>
      <w:pPr>
        <w:ind w:left="1276" w:hanging="720"/>
      </w:pPr>
      <w:rPr>
        <w:rFonts w:hint="default"/>
        <w:b/>
      </w:rPr>
    </w:lvl>
    <w:lvl w:ilvl="1" w:tplc="56AC9A24">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0DA5C1C"/>
    <w:multiLevelType w:val="multilevel"/>
    <w:tmpl w:val="F202D864"/>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5" w15:restartNumberingAfterBreak="0">
    <w:nsid w:val="321E7193"/>
    <w:multiLevelType w:val="hybridMultilevel"/>
    <w:tmpl w:val="C654F6E8"/>
    <w:lvl w:ilvl="0" w:tplc="04150017">
      <w:start w:val="1"/>
      <w:numFmt w:val="lowerLetter"/>
      <w:lvlText w:val="%1)"/>
      <w:lvlJc w:val="left"/>
      <w:pPr>
        <w:ind w:left="1210" w:hanging="360"/>
      </w:pPr>
    </w:lvl>
    <w:lvl w:ilvl="1" w:tplc="04150019">
      <w:start w:val="1"/>
      <w:numFmt w:val="lowerLetter"/>
      <w:lvlText w:val="%2."/>
      <w:lvlJc w:val="left"/>
      <w:pPr>
        <w:ind w:left="1930" w:hanging="360"/>
      </w:pPr>
    </w:lvl>
    <w:lvl w:ilvl="2" w:tplc="0415001B">
      <w:start w:val="1"/>
      <w:numFmt w:val="lowerRoman"/>
      <w:lvlText w:val="%3."/>
      <w:lvlJc w:val="right"/>
      <w:pPr>
        <w:ind w:left="2650" w:hanging="180"/>
      </w:pPr>
    </w:lvl>
    <w:lvl w:ilvl="3" w:tplc="0415000F">
      <w:start w:val="1"/>
      <w:numFmt w:val="decimal"/>
      <w:lvlText w:val="%4."/>
      <w:lvlJc w:val="left"/>
      <w:pPr>
        <w:ind w:left="3370" w:hanging="360"/>
      </w:pPr>
    </w:lvl>
    <w:lvl w:ilvl="4" w:tplc="04150019">
      <w:start w:val="1"/>
      <w:numFmt w:val="lowerLetter"/>
      <w:lvlText w:val="%5."/>
      <w:lvlJc w:val="left"/>
      <w:pPr>
        <w:ind w:left="4090" w:hanging="360"/>
      </w:pPr>
    </w:lvl>
    <w:lvl w:ilvl="5" w:tplc="0415001B">
      <w:start w:val="1"/>
      <w:numFmt w:val="lowerRoman"/>
      <w:lvlText w:val="%6."/>
      <w:lvlJc w:val="right"/>
      <w:pPr>
        <w:ind w:left="4810" w:hanging="180"/>
      </w:pPr>
    </w:lvl>
    <w:lvl w:ilvl="6" w:tplc="0415000F">
      <w:start w:val="1"/>
      <w:numFmt w:val="decimal"/>
      <w:lvlText w:val="%7."/>
      <w:lvlJc w:val="left"/>
      <w:pPr>
        <w:ind w:left="5530" w:hanging="360"/>
      </w:pPr>
    </w:lvl>
    <w:lvl w:ilvl="7" w:tplc="04150019">
      <w:start w:val="1"/>
      <w:numFmt w:val="lowerLetter"/>
      <w:lvlText w:val="%8."/>
      <w:lvlJc w:val="left"/>
      <w:pPr>
        <w:ind w:left="6250" w:hanging="360"/>
      </w:pPr>
    </w:lvl>
    <w:lvl w:ilvl="8" w:tplc="0415001B">
      <w:start w:val="1"/>
      <w:numFmt w:val="lowerRoman"/>
      <w:lvlText w:val="%9."/>
      <w:lvlJc w:val="right"/>
      <w:pPr>
        <w:ind w:left="6970" w:hanging="180"/>
      </w:pPr>
    </w:lvl>
  </w:abstractNum>
  <w:abstractNum w:abstractNumId="26" w15:restartNumberingAfterBreak="0">
    <w:nsid w:val="373D65FF"/>
    <w:multiLevelType w:val="multilevel"/>
    <w:tmpl w:val="0B2E34E2"/>
    <w:lvl w:ilvl="0">
      <w:start w:val="32"/>
      <w:numFmt w:val="decimal"/>
      <w:lvlText w:val="%1."/>
      <w:lvlJc w:val="left"/>
      <w:pPr>
        <w:ind w:left="645" w:hanging="645"/>
      </w:pPr>
      <w:rPr>
        <w:rFonts w:hint="default"/>
      </w:rPr>
    </w:lvl>
    <w:lvl w:ilvl="1">
      <w:start w:val="2"/>
      <w:numFmt w:val="decimal"/>
      <w:lvlText w:val="%1.%2."/>
      <w:lvlJc w:val="left"/>
      <w:pPr>
        <w:ind w:left="1212" w:hanging="645"/>
      </w:pPr>
      <w:rPr>
        <w:rFonts w:hint="default"/>
      </w:rPr>
    </w:lvl>
    <w:lvl w:ilvl="2">
      <w:start w:val="1"/>
      <w:numFmt w:val="lowerLetter"/>
      <w:lvlText w:val="%3)"/>
      <w:lvlJc w:val="left"/>
      <w:pPr>
        <w:ind w:left="1854" w:hanging="720"/>
      </w:pPr>
      <w:rPr>
        <w:rFonts w:ascii="Calibri" w:eastAsia="Calibri" w:hAnsi="Calibri" w:cs="Calibri"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39565209"/>
    <w:multiLevelType w:val="hybridMultilevel"/>
    <w:tmpl w:val="DA687E06"/>
    <w:lvl w:ilvl="0" w:tplc="04150001">
      <w:start w:val="1"/>
      <w:numFmt w:val="bullet"/>
      <w:lvlText w:val=""/>
      <w:lvlJc w:val="left"/>
      <w:pPr>
        <w:ind w:left="792" w:hanging="360"/>
      </w:pPr>
      <w:rPr>
        <w:rFonts w:ascii="Symbol" w:hAnsi="Symbol" w:hint="default"/>
      </w:rPr>
    </w:lvl>
    <w:lvl w:ilvl="1" w:tplc="04150003" w:tentative="1">
      <w:start w:val="1"/>
      <w:numFmt w:val="bullet"/>
      <w:lvlText w:val="o"/>
      <w:lvlJc w:val="left"/>
      <w:pPr>
        <w:ind w:left="1512" w:hanging="360"/>
      </w:pPr>
      <w:rPr>
        <w:rFonts w:ascii="Courier New" w:hAnsi="Courier New" w:cs="Courier New" w:hint="default"/>
      </w:rPr>
    </w:lvl>
    <w:lvl w:ilvl="2" w:tplc="04150005" w:tentative="1">
      <w:start w:val="1"/>
      <w:numFmt w:val="bullet"/>
      <w:lvlText w:val=""/>
      <w:lvlJc w:val="left"/>
      <w:pPr>
        <w:ind w:left="2232" w:hanging="360"/>
      </w:pPr>
      <w:rPr>
        <w:rFonts w:ascii="Wingdings" w:hAnsi="Wingdings" w:hint="default"/>
      </w:rPr>
    </w:lvl>
    <w:lvl w:ilvl="3" w:tplc="04150001" w:tentative="1">
      <w:start w:val="1"/>
      <w:numFmt w:val="bullet"/>
      <w:lvlText w:val=""/>
      <w:lvlJc w:val="left"/>
      <w:pPr>
        <w:ind w:left="2952" w:hanging="360"/>
      </w:pPr>
      <w:rPr>
        <w:rFonts w:ascii="Symbol" w:hAnsi="Symbol" w:hint="default"/>
      </w:rPr>
    </w:lvl>
    <w:lvl w:ilvl="4" w:tplc="04150003" w:tentative="1">
      <w:start w:val="1"/>
      <w:numFmt w:val="bullet"/>
      <w:lvlText w:val="o"/>
      <w:lvlJc w:val="left"/>
      <w:pPr>
        <w:ind w:left="3672" w:hanging="360"/>
      </w:pPr>
      <w:rPr>
        <w:rFonts w:ascii="Courier New" w:hAnsi="Courier New" w:cs="Courier New" w:hint="default"/>
      </w:rPr>
    </w:lvl>
    <w:lvl w:ilvl="5" w:tplc="04150005" w:tentative="1">
      <w:start w:val="1"/>
      <w:numFmt w:val="bullet"/>
      <w:lvlText w:val=""/>
      <w:lvlJc w:val="left"/>
      <w:pPr>
        <w:ind w:left="4392" w:hanging="360"/>
      </w:pPr>
      <w:rPr>
        <w:rFonts w:ascii="Wingdings" w:hAnsi="Wingdings" w:hint="default"/>
      </w:rPr>
    </w:lvl>
    <w:lvl w:ilvl="6" w:tplc="04150001" w:tentative="1">
      <w:start w:val="1"/>
      <w:numFmt w:val="bullet"/>
      <w:lvlText w:val=""/>
      <w:lvlJc w:val="left"/>
      <w:pPr>
        <w:ind w:left="5112" w:hanging="360"/>
      </w:pPr>
      <w:rPr>
        <w:rFonts w:ascii="Symbol" w:hAnsi="Symbol" w:hint="default"/>
      </w:rPr>
    </w:lvl>
    <w:lvl w:ilvl="7" w:tplc="04150003" w:tentative="1">
      <w:start w:val="1"/>
      <w:numFmt w:val="bullet"/>
      <w:lvlText w:val="o"/>
      <w:lvlJc w:val="left"/>
      <w:pPr>
        <w:ind w:left="5832" w:hanging="360"/>
      </w:pPr>
      <w:rPr>
        <w:rFonts w:ascii="Courier New" w:hAnsi="Courier New" w:cs="Courier New" w:hint="default"/>
      </w:rPr>
    </w:lvl>
    <w:lvl w:ilvl="8" w:tplc="04150005" w:tentative="1">
      <w:start w:val="1"/>
      <w:numFmt w:val="bullet"/>
      <w:lvlText w:val=""/>
      <w:lvlJc w:val="left"/>
      <w:pPr>
        <w:ind w:left="6552" w:hanging="360"/>
      </w:pPr>
      <w:rPr>
        <w:rFonts w:ascii="Wingdings" w:hAnsi="Wingdings" w:hint="default"/>
      </w:rPr>
    </w:lvl>
  </w:abstractNum>
  <w:abstractNum w:abstractNumId="28" w15:restartNumberingAfterBreak="0">
    <w:nsid w:val="3C8276F0"/>
    <w:multiLevelType w:val="hybridMultilevel"/>
    <w:tmpl w:val="8AA435D6"/>
    <w:lvl w:ilvl="0" w:tplc="B03A3444">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9" w15:restartNumberingAfterBreak="0">
    <w:nsid w:val="3E2E39A4"/>
    <w:multiLevelType w:val="multilevel"/>
    <w:tmpl w:val="35B4C1C4"/>
    <w:lvl w:ilvl="0">
      <w:start w:val="14"/>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0" w15:restartNumberingAfterBreak="0">
    <w:nsid w:val="3FA60DA7"/>
    <w:multiLevelType w:val="multilevel"/>
    <w:tmpl w:val="55062F84"/>
    <w:lvl w:ilvl="0">
      <w:start w:val="1"/>
      <w:numFmt w:val="decimal"/>
      <w:lvlText w:val="%1."/>
      <w:lvlJc w:val="left"/>
      <w:rPr>
        <w:sz w:val="24"/>
        <w:szCs w:val="24"/>
      </w:rPr>
    </w:lvl>
    <w:lvl w:ilvl="1">
      <w:start w:val="1"/>
      <w:numFmt w:val="decimal"/>
      <w:lvlText w:val="%2."/>
      <w:lvlJc w:val="left"/>
      <w:rPr>
        <w:rFonts w:ascii="Calibri" w:eastAsia="Times New Roman" w:hAnsi="Calibri" w:cs="Calibri" w:hint="default"/>
      </w:rPr>
    </w:lvl>
    <w:lvl w:ilvl="2">
      <w:start w:val="1"/>
      <w:numFmt w:val="decimal"/>
      <w:lvlText w:val="%3."/>
      <w:lvlJc w:val="left"/>
      <w:rPr>
        <w:sz w:val="24"/>
        <w:szCs w:val="24"/>
      </w:rPr>
    </w:lvl>
    <w:lvl w:ilvl="3">
      <w:start w:val="1"/>
      <w:numFmt w:val="decimal"/>
      <w:lvlText w:val="%4."/>
      <w:lvlJc w:val="left"/>
      <w:rPr>
        <w:sz w:val="24"/>
        <w:szCs w:val="24"/>
      </w:rPr>
    </w:lvl>
    <w:lvl w:ilvl="4">
      <w:start w:val="1"/>
      <w:numFmt w:val="decimal"/>
      <w:lvlText w:val="%5."/>
      <w:lvlJc w:val="left"/>
      <w:rPr>
        <w:sz w:val="24"/>
        <w:szCs w:val="24"/>
      </w:rPr>
    </w:lvl>
    <w:lvl w:ilvl="5">
      <w:start w:val="1"/>
      <w:numFmt w:val="decimal"/>
      <w:lvlText w:val="%6."/>
      <w:lvlJc w:val="left"/>
      <w:rPr>
        <w:sz w:val="24"/>
        <w:szCs w:val="24"/>
      </w:rPr>
    </w:lvl>
    <w:lvl w:ilvl="6">
      <w:start w:val="1"/>
      <w:numFmt w:val="decimal"/>
      <w:lvlText w:val="%7."/>
      <w:lvlJc w:val="left"/>
      <w:rPr>
        <w:sz w:val="24"/>
        <w:szCs w:val="24"/>
      </w:rPr>
    </w:lvl>
    <w:lvl w:ilvl="7">
      <w:start w:val="1"/>
      <w:numFmt w:val="decimal"/>
      <w:lvlText w:val="%8."/>
      <w:lvlJc w:val="left"/>
      <w:rPr>
        <w:sz w:val="24"/>
        <w:szCs w:val="24"/>
      </w:rPr>
    </w:lvl>
    <w:lvl w:ilvl="8">
      <w:start w:val="1"/>
      <w:numFmt w:val="decimal"/>
      <w:lvlText w:val="%9."/>
      <w:lvlJc w:val="left"/>
      <w:rPr>
        <w:sz w:val="24"/>
        <w:szCs w:val="24"/>
      </w:rPr>
    </w:lvl>
  </w:abstractNum>
  <w:abstractNum w:abstractNumId="31" w15:restartNumberingAfterBreak="0">
    <w:nsid w:val="41720690"/>
    <w:multiLevelType w:val="hybridMultilevel"/>
    <w:tmpl w:val="EFE6CE9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1F16CC6"/>
    <w:multiLevelType w:val="multilevel"/>
    <w:tmpl w:val="0E4CF5C6"/>
    <w:lvl w:ilvl="0">
      <w:start w:val="1"/>
      <w:numFmt w:val="bullet"/>
      <w:lvlText w:val=""/>
      <w:lvlJc w:val="left"/>
      <w:pPr>
        <w:ind w:left="720" w:hanging="360"/>
      </w:pPr>
      <w:rPr>
        <w:rFonts w:ascii="Symbol" w:hAnsi="Symbol"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3" w15:restartNumberingAfterBreak="0">
    <w:nsid w:val="44DD0B87"/>
    <w:multiLevelType w:val="multilevel"/>
    <w:tmpl w:val="E710EFE6"/>
    <w:lvl w:ilvl="0">
      <w:start w:val="1"/>
      <w:numFmt w:val="upperRoman"/>
      <w:pStyle w:val="StylPodtytuaciskiTimesNewRomanZoonyTimesNewRo1"/>
      <w:lvlText w:val="%1."/>
      <w:lvlJc w:val="right"/>
      <w:pPr>
        <w:tabs>
          <w:tab w:val="num" w:pos="3556"/>
        </w:tabs>
        <w:ind w:left="3556" w:hanging="720"/>
      </w:pPr>
      <w:rPr>
        <w:rFonts w:ascii="Segoe UI Light" w:hAnsi="Segoe UI Light" w:cs="Segoe UI Light" w:hint="default"/>
        <w:b/>
      </w:rPr>
    </w:lvl>
    <w:lvl w:ilvl="1">
      <w:start w:val="1"/>
      <w:numFmt w:val="decimal"/>
      <w:lvlText w:val="%2."/>
      <w:lvlJc w:val="left"/>
      <w:rPr>
        <w:rFonts w:ascii="Segoe UI Light" w:eastAsia="Times New Roman" w:hAnsi="Segoe UI Light" w:cs="Segoe UI Light" w:hint="default"/>
        <w:b w:val="0"/>
        <w:color w:val="auto"/>
        <w:sz w:val="24"/>
        <w:szCs w:val="24"/>
      </w:rPr>
    </w:lvl>
    <w:lvl w:ilvl="2">
      <w:start w:val="1"/>
      <w:numFmt w:val="lowerLetter"/>
      <w:lvlText w:val="%3)"/>
      <w:lvlJc w:val="left"/>
      <w:pPr>
        <w:tabs>
          <w:tab w:val="num" w:pos="1260"/>
        </w:tabs>
        <w:ind w:left="1260" w:hanging="360"/>
      </w:pPr>
      <w:rPr>
        <w:rFonts w:hint="default"/>
      </w:rPr>
    </w:lvl>
    <w:lvl w:ilvl="3">
      <w:start w:val="1"/>
      <w:numFmt w:val="decimal"/>
      <w:lvlText w:val="%4."/>
      <w:lvlJc w:val="left"/>
      <w:pPr>
        <w:tabs>
          <w:tab w:val="num" w:pos="360"/>
        </w:tabs>
        <w:ind w:left="360" w:hanging="360"/>
      </w:pPr>
      <w:rPr>
        <w:rFonts w:ascii="Segoe UI Light" w:hAnsi="Segoe UI Light" w:cs="Segoe UI Light" w:hint="default"/>
        <w:b w:val="0"/>
        <w:sz w:val="24"/>
        <w:szCs w:val="24"/>
      </w:rPr>
    </w:lvl>
    <w:lvl w:ilvl="4">
      <w:start w:val="1"/>
      <w:numFmt w:val="decimal"/>
      <w:lvlText w:val="%5)"/>
      <w:lvlJc w:val="left"/>
      <w:pPr>
        <w:tabs>
          <w:tab w:val="num" w:pos="644"/>
        </w:tabs>
        <w:ind w:left="644" w:hanging="360"/>
      </w:pPr>
      <w:rPr>
        <w:rFonts w:hint="default"/>
        <w:b w:val="0"/>
        <w:sz w:val="24"/>
        <w:szCs w:val="24"/>
      </w:rPr>
    </w:lvl>
    <w:lvl w:ilvl="5">
      <w:start w:val="1"/>
      <w:numFmt w:val="upperLetter"/>
      <w:lvlText w:val="%6."/>
      <w:lvlJc w:val="left"/>
      <w:pPr>
        <w:tabs>
          <w:tab w:val="num" w:pos="540"/>
        </w:tabs>
        <w:ind w:left="540" w:hanging="360"/>
      </w:pPr>
      <w:rPr>
        <w:rFonts w:hint="default"/>
        <w:color w:val="auto"/>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4" w15:restartNumberingAfterBreak="0">
    <w:nsid w:val="478C1209"/>
    <w:multiLevelType w:val="hybridMultilevel"/>
    <w:tmpl w:val="8CAE6DC2"/>
    <w:lvl w:ilvl="0" w:tplc="04150017">
      <w:start w:val="1"/>
      <w:numFmt w:val="lowerLetter"/>
      <w:lvlText w:val="%1)"/>
      <w:lvlJc w:val="left"/>
      <w:pPr>
        <w:ind w:left="1210" w:hanging="360"/>
      </w:pPr>
    </w:lvl>
    <w:lvl w:ilvl="1" w:tplc="04150019">
      <w:start w:val="1"/>
      <w:numFmt w:val="lowerLetter"/>
      <w:lvlText w:val="%2."/>
      <w:lvlJc w:val="left"/>
      <w:pPr>
        <w:ind w:left="1930" w:hanging="360"/>
      </w:pPr>
    </w:lvl>
    <w:lvl w:ilvl="2" w:tplc="0415001B">
      <w:start w:val="1"/>
      <w:numFmt w:val="lowerRoman"/>
      <w:lvlText w:val="%3."/>
      <w:lvlJc w:val="right"/>
      <w:pPr>
        <w:ind w:left="2650" w:hanging="180"/>
      </w:pPr>
    </w:lvl>
    <w:lvl w:ilvl="3" w:tplc="0415000F">
      <w:start w:val="1"/>
      <w:numFmt w:val="decimal"/>
      <w:lvlText w:val="%4."/>
      <w:lvlJc w:val="left"/>
      <w:pPr>
        <w:ind w:left="3370" w:hanging="360"/>
      </w:pPr>
    </w:lvl>
    <w:lvl w:ilvl="4" w:tplc="04150019">
      <w:start w:val="1"/>
      <w:numFmt w:val="lowerLetter"/>
      <w:lvlText w:val="%5."/>
      <w:lvlJc w:val="left"/>
      <w:pPr>
        <w:ind w:left="4090" w:hanging="360"/>
      </w:pPr>
    </w:lvl>
    <w:lvl w:ilvl="5" w:tplc="0415001B">
      <w:start w:val="1"/>
      <w:numFmt w:val="lowerRoman"/>
      <w:lvlText w:val="%6."/>
      <w:lvlJc w:val="right"/>
      <w:pPr>
        <w:ind w:left="4810" w:hanging="180"/>
      </w:pPr>
    </w:lvl>
    <w:lvl w:ilvl="6" w:tplc="0415000F">
      <w:start w:val="1"/>
      <w:numFmt w:val="decimal"/>
      <w:lvlText w:val="%7."/>
      <w:lvlJc w:val="left"/>
      <w:pPr>
        <w:ind w:left="5530" w:hanging="360"/>
      </w:pPr>
    </w:lvl>
    <w:lvl w:ilvl="7" w:tplc="04150019">
      <w:start w:val="1"/>
      <w:numFmt w:val="lowerLetter"/>
      <w:lvlText w:val="%8."/>
      <w:lvlJc w:val="left"/>
      <w:pPr>
        <w:ind w:left="6250" w:hanging="360"/>
      </w:pPr>
    </w:lvl>
    <w:lvl w:ilvl="8" w:tplc="0415001B">
      <w:start w:val="1"/>
      <w:numFmt w:val="lowerRoman"/>
      <w:lvlText w:val="%9."/>
      <w:lvlJc w:val="right"/>
      <w:pPr>
        <w:ind w:left="6970" w:hanging="180"/>
      </w:pPr>
    </w:lvl>
  </w:abstractNum>
  <w:abstractNum w:abstractNumId="35" w15:restartNumberingAfterBreak="0">
    <w:nsid w:val="48B91BE9"/>
    <w:multiLevelType w:val="multilevel"/>
    <w:tmpl w:val="32705446"/>
    <w:name w:val="WW8Num212"/>
    <w:lvl w:ilvl="0">
      <w:start w:val="1"/>
      <w:numFmt w:val="decimal"/>
      <w:lvlText w:val="%1."/>
      <w:lvlJc w:val="left"/>
      <w:pPr>
        <w:tabs>
          <w:tab w:val="num" w:pos="0"/>
        </w:tabs>
        <w:ind w:left="340" w:hanging="340"/>
      </w:pPr>
      <w:rPr>
        <w:rFonts w:hint="default"/>
      </w:rPr>
    </w:lvl>
    <w:lvl w:ilvl="1">
      <w:start w:val="1"/>
      <w:numFmt w:val="lowerLetter"/>
      <w:lvlText w:val="%2."/>
      <w:lvlJc w:val="left"/>
      <w:pPr>
        <w:tabs>
          <w:tab w:val="num" w:pos="740"/>
        </w:tabs>
        <w:ind w:left="1420" w:hanging="340"/>
      </w:pPr>
      <w:rPr>
        <w:rFonts w:hint="default"/>
      </w:rPr>
    </w:lvl>
    <w:lvl w:ilvl="2">
      <w:start w:val="1"/>
      <w:numFmt w:val="lowerLetter"/>
      <w:lvlText w:val="%3)"/>
      <w:lvlJc w:val="left"/>
      <w:pPr>
        <w:tabs>
          <w:tab w:val="num" w:pos="0"/>
        </w:tabs>
        <w:ind w:left="2370" w:hanging="390"/>
      </w:pPr>
      <w:rPr>
        <w:rFonts w:ascii="Times New Roman" w:eastAsia="Times New Roman" w:hAnsi="Times New Roman" w:cs="Times New Roman"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36" w15:restartNumberingAfterBreak="0">
    <w:nsid w:val="48BE6721"/>
    <w:multiLevelType w:val="multilevel"/>
    <w:tmpl w:val="BD109168"/>
    <w:lvl w:ilvl="0">
      <w:start w:val="1"/>
      <w:numFmt w:val="decimal"/>
      <w:lvlText w:val="%1."/>
      <w:lvlJc w:val="left"/>
      <w:pPr>
        <w:tabs>
          <w:tab w:val="num" w:pos="436"/>
        </w:tabs>
        <w:ind w:left="436" w:hanging="360"/>
      </w:pPr>
      <w:rPr>
        <w:rFonts w:asciiTheme="minorHAnsi" w:eastAsia="Times New Roman" w:hAnsiTheme="minorHAnsi" w:cstheme="minorHAnsi" w:hint="default"/>
        <w:b w:val="0"/>
        <w:bCs w:val="0"/>
      </w:rPr>
    </w:lvl>
    <w:lvl w:ilvl="1">
      <w:start w:val="1"/>
      <w:numFmt w:val="decimal"/>
      <w:isLgl/>
      <w:lvlText w:val="%1.%2."/>
      <w:lvlJc w:val="left"/>
      <w:pPr>
        <w:ind w:left="797" w:hanging="360"/>
      </w:pPr>
      <w:rPr>
        <w:rFonts w:hint="default"/>
      </w:rPr>
    </w:lvl>
    <w:lvl w:ilvl="2">
      <w:start w:val="1"/>
      <w:numFmt w:val="decimal"/>
      <w:isLgl/>
      <w:lvlText w:val="%1.%2.%3."/>
      <w:lvlJc w:val="left"/>
      <w:pPr>
        <w:ind w:left="1518" w:hanging="720"/>
      </w:pPr>
      <w:rPr>
        <w:rFonts w:hint="default"/>
      </w:rPr>
    </w:lvl>
    <w:lvl w:ilvl="3">
      <w:start w:val="1"/>
      <w:numFmt w:val="decimal"/>
      <w:isLgl/>
      <w:lvlText w:val="%1.%2.%3.%4."/>
      <w:lvlJc w:val="left"/>
      <w:pPr>
        <w:ind w:left="1879" w:hanging="720"/>
      </w:pPr>
      <w:rPr>
        <w:rFonts w:hint="default"/>
      </w:rPr>
    </w:lvl>
    <w:lvl w:ilvl="4">
      <w:start w:val="1"/>
      <w:numFmt w:val="decimal"/>
      <w:isLgl/>
      <w:lvlText w:val="%1.%2.%3.%4.%5."/>
      <w:lvlJc w:val="left"/>
      <w:pPr>
        <w:ind w:left="2600" w:hanging="1080"/>
      </w:pPr>
      <w:rPr>
        <w:rFonts w:hint="default"/>
      </w:rPr>
    </w:lvl>
    <w:lvl w:ilvl="5">
      <w:start w:val="1"/>
      <w:numFmt w:val="decimal"/>
      <w:isLgl/>
      <w:lvlText w:val="%1.%2.%3.%4.%5.%6."/>
      <w:lvlJc w:val="left"/>
      <w:pPr>
        <w:ind w:left="2961" w:hanging="1080"/>
      </w:pPr>
      <w:rPr>
        <w:rFonts w:hint="default"/>
      </w:rPr>
    </w:lvl>
    <w:lvl w:ilvl="6">
      <w:start w:val="1"/>
      <w:numFmt w:val="decimal"/>
      <w:isLgl/>
      <w:lvlText w:val="%1.%2.%3.%4.%5.%6.%7."/>
      <w:lvlJc w:val="left"/>
      <w:pPr>
        <w:ind w:left="3682" w:hanging="1440"/>
      </w:pPr>
      <w:rPr>
        <w:rFonts w:hint="default"/>
      </w:rPr>
    </w:lvl>
    <w:lvl w:ilvl="7">
      <w:start w:val="1"/>
      <w:numFmt w:val="decimal"/>
      <w:isLgl/>
      <w:lvlText w:val="%1.%2.%3.%4.%5.%6.%7.%8."/>
      <w:lvlJc w:val="left"/>
      <w:pPr>
        <w:ind w:left="4043" w:hanging="1440"/>
      </w:pPr>
      <w:rPr>
        <w:rFonts w:hint="default"/>
      </w:rPr>
    </w:lvl>
    <w:lvl w:ilvl="8">
      <w:start w:val="1"/>
      <w:numFmt w:val="decimal"/>
      <w:isLgl/>
      <w:lvlText w:val="%1.%2.%3.%4.%5.%6.%7.%8.%9."/>
      <w:lvlJc w:val="left"/>
      <w:pPr>
        <w:ind w:left="4764" w:hanging="1800"/>
      </w:pPr>
      <w:rPr>
        <w:rFonts w:hint="default"/>
      </w:rPr>
    </w:lvl>
  </w:abstractNum>
  <w:abstractNum w:abstractNumId="37" w15:restartNumberingAfterBreak="0">
    <w:nsid w:val="4BF832B5"/>
    <w:multiLevelType w:val="hybridMultilevel"/>
    <w:tmpl w:val="C1B6F27C"/>
    <w:lvl w:ilvl="0" w:tplc="0415000F">
      <w:start w:val="1"/>
      <w:numFmt w:val="decimal"/>
      <w:lvlText w:val="%1."/>
      <w:lvlJc w:val="left"/>
      <w:pPr>
        <w:ind w:left="720" w:hanging="360"/>
      </w:pPr>
    </w:lvl>
    <w:lvl w:ilvl="1" w:tplc="0BE0F1C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D004ED7"/>
    <w:multiLevelType w:val="hybridMultilevel"/>
    <w:tmpl w:val="C95094B4"/>
    <w:lvl w:ilvl="0" w:tplc="09D20936">
      <w:start w:val="1"/>
      <w:numFmt w:val="decimal"/>
      <w:lvlText w:val="%1."/>
      <w:lvlJc w:val="left"/>
      <w:pPr>
        <w:tabs>
          <w:tab w:val="num" w:pos="436"/>
        </w:tabs>
        <w:ind w:left="436" w:hanging="360"/>
      </w:pPr>
      <w:rPr>
        <w:rFonts w:asciiTheme="minorHAnsi" w:eastAsia="Times New Roman" w:hAnsiTheme="minorHAnsi" w:cstheme="minorHAnsi"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17E026F"/>
    <w:multiLevelType w:val="multilevel"/>
    <w:tmpl w:val="D83859A6"/>
    <w:name w:val="WW8Num192"/>
    <w:lvl w:ilvl="0">
      <w:start w:val="1"/>
      <w:numFmt w:val="decimal"/>
      <w:lvlText w:val="%1."/>
      <w:lvlJc w:val="left"/>
      <w:pPr>
        <w:tabs>
          <w:tab w:val="num" w:pos="0"/>
        </w:tabs>
        <w:ind w:left="340" w:hanging="340"/>
      </w:pPr>
      <w:rPr>
        <w:rFonts w:hint="default"/>
      </w:rPr>
    </w:lvl>
    <w:lvl w:ilvl="1">
      <w:start w:val="1"/>
      <w:numFmt w:val="lowerLetter"/>
      <w:lvlText w:val="%2)"/>
      <w:lvlJc w:val="left"/>
      <w:pPr>
        <w:tabs>
          <w:tab w:val="num" w:pos="740"/>
        </w:tabs>
        <w:ind w:left="1420" w:hanging="340"/>
      </w:pPr>
      <w:rPr>
        <w:rFonts w:ascii="Times New Roman" w:eastAsia="Times New Roman" w:hAnsi="Times New Roman" w:cs="Times New Roman" w:hint="default"/>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40" w15:restartNumberingAfterBreak="0">
    <w:nsid w:val="53940905"/>
    <w:multiLevelType w:val="hybridMultilevel"/>
    <w:tmpl w:val="4DC4CB12"/>
    <w:lvl w:ilvl="0" w:tplc="57E8C022">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1" w15:restartNumberingAfterBreak="0">
    <w:nsid w:val="56942769"/>
    <w:multiLevelType w:val="hybridMultilevel"/>
    <w:tmpl w:val="409E72FA"/>
    <w:lvl w:ilvl="0" w:tplc="1BCE0A8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2" w15:restartNumberingAfterBreak="0">
    <w:nsid w:val="59D058AC"/>
    <w:multiLevelType w:val="multilevel"/>
    <w:tmpl w:val="33D26DEE"/>
    <w:lvl w:ilvl="0">
      <w:start w:val="1"/>
      <w:numFmt w:val="bullet"/>
      <w:lvlText w:val="-"/>
      <w:lvlJc w:val="left"/>
      <w:pPr>
        <w:ind w:left="720" w:hanging="360"/>
      </w:pPr>
      <w:rPr>
        <w:rFonts w:ascii="Segoe UI Light" w:eastAsia="Times New Roman" w:hAnsi="Segoe UI Light" w:cs="Segoe UI Light"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3" w15:restartNumberingAfterBreak="0">
    <w:nsid w:val="5CE346BA"/>
    <w:multiLevelType w:val="hybridMultilevel"/>
    <w:tmpl w:val="04D6FBAC"/>
    <w:lvl w:ilvl="0" w:tplc="FFFFFFFF">
      <w:start w:val="1"/>
      <w:numFmt w:val="lowerLetter"/>
      <w:lvlText w:val="%1)"/>
      <w:lvlJc w:val="left"/>
      <w:pPr>
        <w:ind w:left="720" w:hanging="360"/>
      </w:pPr>
      <w:rPr>
        <w:rFonts w:ascii="Calibri" w:eastAsia="Times New Roman"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7D6433C"/>
    <w:multiLevelType w:val="multilevel"/>
    <w:tmpl w:val="509016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ADF3EF6"/>
    <w:multiLevelType w:val="multilevel"/>
    <w:tmpl w:val="30C20018"/>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6" w15:restartNumberingAfterBreak="0">
    <w:nsid w:val="6BAD07C2"/>
    <w:multiLevelType w:val="hybridMultilevel"/>
    <w:tmpl w:val="498CF5B4"/>
    <w:lvl w:ilvl="0" w:tplc="A39C1116">
      <w:start w:val="1"/>
      <w:numFmt w:val="decimal"/>
      <w:lvlText w:val="%1)"/>
      <w:lvlJc w:val="left"/>
      <w:pPr>
        <w:ind w:left="720" w:hanging="360"/>
      </w:pPr>
      <w:rPr>
        <w:rFonts w:ascii="Cambria" w:hAnsi="Cambria" w:hint="default"/>
        <w:b w:val="0"/>
        <w:i w:val="0"/>
        <w:sz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6D202AB8"/>
    <w:multiLevelType w:val="hybridMultilevel"/>
    <w:tmpl w:val="6F0A374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8" w15:restartNumberingAfterBreak="0">
    <w:nsid w:val="775664C5"/>
    <w:multiLevelType w:val="hybridMultilevel"/>
    <w:tmpl w:val="B25E6988"/>
    <w:lvl w:ilvl="0" w:tplc="0415000F">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7930705"/>
    <w:multiLevelType w:val="hybridMultilevel"/>
    <w:tmpl w:val="02EA1A22"/>
    <w:lvl w:ilvl="0" w:tplc="FB92D896">
      <w:start w:val="1"/>
      <w:numFmt w:val="decimal"/>
      <w:lvlText w:val="%1."/>
      <w:lvlJc w:val="left"/>
      <w:pPr>
        <w:tabs>
          <w:tab w:val="num" w:pos="436"/>
        </w:tabs>
        <w:ind w:left="436" w:hanging="360"/>
      </w:pPr>
      <w:rPr>
        <w:rFonts w:asciiTheme="minorHAnsi" w:eastAsia="Times New Roman" w:hAnsiTheme="minorHAnsi" w:cstheme="minorHAnsi" w:hint="default"/>
        <w:b w:val="0"/>
        <w:bCs w:val="0"/>
      </w:rPr>
    </w:lvl>
    <w:lvl w:ilvl="1" w:tplc="04150019">
      <w:start w:val="1"/>
      <w:numFmt w:val="lowerLetter"/>
      <w:lvlText w:val="%2."/>
      <w:lvlJc w:val="left"/>
      <w:pPr>
        <w:tabs>
          <w:tab w:val="num" w:pos="1156"/>
        </w:tabs>
        <w:ind w:left="1156" w:hanging="360"/>
      </w:pPr>
    </w:lvl>
    <w:lvl w:ilvl="2" w:tplc="0415001B">
      <w:start w:val="1"/>
      <w:numFmt w:val="lowerRoman"/>
      <w:lvlText w:val="%3."/>
      <w:lvlJc w:val="right"/>
      <w:pPr>
        <w:tabs>
          <w:tab w:val="num" w:pos="1876"/>
        </w:tabs>
        <w:ind w:left="1876" w:hanging="180"/>
      </w:pPr>
    </w:lvl>
    <w:lvl w:ilvl="3" w:tplc="0415000F">
      <w:start w:val="1"/>
      <w:numFmt w:val="decimal"/>
      <w:lvlText w:val="%4."/>
      <w:lvlJc w:val="left"/>
      <w:pPr>
        <w:tabs>
          <w:tab w:val="num" w:pos="2596"/>
        </w:tabs>
        <w:ind w:left="2596" w:hanging="360"/>
      </w:pPr>
    </w:lvl>
    <w:lvl w:ilvl="4" w:tplc="04150019">
      <w:start w:val="1"/>
      <w:numFmt w:val="lowerLetter"/>
      <w:lvlText w:val="%5."/>
      <w:lvlJc w:val="left"/>
      <w:pPr>
        <w:tabs>
          <w:tab w:val="num" w:pos="3316"/>
        </w:tabs>
        <w:ind w:left="3316" w:hanging="360"/>
      </w:pPr>
    </w:lvl>
    <w:lvl w:ilvl="5" w:tplc="0415001B">
      <w:start w:val="1"/>
      <w:numFmt w:val="lowerRoman"/>
      <w:lvlText w:val="%6."/>
      <w:lvlJc w:val="right"/>
      <w:pPr>
        <w:tabs>
          <w:tab w:val="num" w:pos="4036"/>
        </w:tabs>
        <w:ind w:left="4036" w:hanging="180"/>
      </w:pPr>
    </w:lvl>
    <w:lvl w:ilvl="6" w:tplc="0415000F">
      <w:start w:val="1"/>
      <w:numFmt w:val="decimal"/>
      <w:lvlText w:val="%7."/>
      <w:lvlJc w:val="left"/>
      <w:pPr>
        <w:tabs>
          <w:tab w:val="num" w:pos="4756"/>
        </w:tabs>
        <w:ind w:left="4756" w:hanging="360"/>
      </w:pPr>
    </w:lvl>
    <w:lvl w:ilvl="7" w:tplc="04150019">
      <w:start w:val="1"/>
      <w:numFmt w:val="lowerLetter"/>
      <w:lvlText w:val="%8."/>
      <w:lvlJc w:val="left"/>
      <w:pPr>
        <w:tabs>
          <w:tab w:val="num" w:pos="5476"/>
        </w:tabs>
        <w:ind w:left="5476" w:hanging="360"/>
      </w:pPr>
    </w:lvl>
    <w:lvl w:ilvl="8" w:tplc="0415001B">
      <w:start w:val="1"/>
      <w:numFmt w:val="lowerRoman"/>
      <w:lvlText w:val="%9."/>
      <w:lvlJc w:val="right"/>
      <w:pPr>
        <w:tabs>
          <w:tab w:val="num" w:pos="6196"/>
        </w:tabs>
        <w:ind w:left="6196" w:hanging="180"/>
      </w:pPr>
    </w:lvl>
  </w:abstractNum>
  <w:abstractNum w:abstractNumId="50" w15:restartNumberingAfterBreak="0">
    <w:nsid w:val="7D173A6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4767687">
    <w:abstractNumId w:val="28"/>
  </w:num>
  <w:num w:numId="2" w16cid:durableId="1083137741">
    <w:abstractNumId w:val="11"/>
  </w:num>
  <w:num w:numId="3" w16cid:durableId="1111439864">
    <w:abstractNumId w:val="2"/>
  </w:num>
  <w:num w:numId="4" w16cid:durableId="2100436">
    <w:abstractNumId w:val="49"/>
  </w:num>
  <w:num w:numId="5" w16cid:durableId="990014376">
    <w:abstractNumId w:val="6"/>
  </w:num>
  <w:num w:numId="6" w16cid:durableId="278033604">
    <w:abstractNumId w:val="7"/>
  </w:num>
  <w:num w:numId="7" w16cid:durableId="232198656">
    <w:abstractNumId w:val="22"/>
  </w:num>
  <w:num w:numId="8" w16cid:durableId="2074624611">
    <w:abstractNumId w:val="37"/>
  </w:num>
  <w:num w:numId="9" w16cid:durableId="34625200">
    <w:abstractNumId w:val="19"/>
  </w:num>
  <w:num w:numId="10" w16cid:durableId="1129588899">
    <w:abstractNumId w:val="24"/>
  </w:num>
  <w:num w:numId="11" w16cid:durableId="1198737378">
    <w:abstractNumId w:val="8"/>
  </w:num>
  <w:num w:numId="12" w16cid:durableId="511191678">
    <w:abstractNumId w:val="48"/>
  </w:num>
  <w:num w:numId="13" w16cid:durableId="642463934">
    <w:abstractNumId w:val="30"/>
  </w:num>
  <w:num w:numId="14" w16cid:durableId="259484361">
    <w:abstractNumId w:val="35"/>
  </w:num>
  <w:num w:numId="15" w16cid:durableId="1673026394">
    <w:abstractNumId w:val="26"/>
  </w:num>
  <w:num w:numId="16" w16cid:durableId="216936869">
    <w:abstractNumId w:val="13"/>
  </w:num>
  <w:num w:numId="17" w16cid:durableId="2051611216">
    <w:abstractNumId w:val="0"/>
  </w:num>
  <w:num w:numId="18" w16cid:durableId="140198532">
    <w:abstractNumId w:val="47"/>
  </w:num>
  <w:num w:numId="19" w16cid:durableId="493030992">
    <w:abstractNumId w:val="39"/>
  </w:num>
  <w:num w:numId="20" w16cid:durableId="919097314">
    <w:abstractNumId w:val="21"/>
  </w:num>
  <w:num w:numId="21" w16cid:durableId="784231948">
    <w:abstractNumId w:val="23"/>
  </w:num>
  <w:num w:numId="22" w16cid:durableId="21158987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6129318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990610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749573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62604630">
    <w:abstractNumId w:val="44"/>
  </w:num>
  <w:num w:numId="27" w16cid:durableId="762994222">
    <w:abstractNumId w:val="12"/>
  </w:num>
  <w:num w:numId="28" w16cid:durableId="1539775322">
    <w:abstractNumId w:val="41"/>
  </w:num>
  <w:num w:numId="29" w16cid:durableId="2039433327">
    <w:abstractNumId w:val="15"/>
  </w:num>
  <w:num w:numId="30" w16cid:durableId="241986623">
    <w:abstractNumId w:val="29"/>
  </w:num>
  <w:num w:numId="31" w16cid:durableId="1599172186">
    <w:abstractNumId w:val="38"/>
  </w:num>
  <w:num w:numId="32" w16cid:durableId="1100031119">
    <w:abstractNumId w:val="36"/>
  </w:num>
  <w:num w:numId="33" w16cid:durableId="1388719730">
    <w:abstractNumId w:val="27"/>
  </w:num>
  <w:num w:numId="34" w16cid:durableId="1981425029">
    <w:abstractNumId w:val="17"/>
  </w:num>
  <w:num w:numId="35" w16cid:durableId="232546715">
    <w:abstractNumId w:val="9"/>
  </w:num>
  <w:num w:numId="36" w16cid:durableId="1574268953">
    <w:abstractNumId w:val="50"/>
  </w:num>
  <w:num w:numId="37" w16cid:durableId="102920024">
    <w:abstractNumId w:val="14"/>
  </w:num>
  <w:num w:numId="38" w16cid:durableId="871040533">
    <w:abstractNumId w:val="31"/>
  </w:num>
  <w:num w:numId="39" w16cid:durableId="560604635">
    <w:abstractNumId w:val="20"/>
  </w:num>
  <w:num w:numId="40" w16cid:durableId="2036417718">
    <w:abstractNumId w:val="5"/>
  </w:num>
  <w:num w:numId="41" w16cid:durableId="366372323">
    <w:abstractNumId w:val="18"/>
  </w:num>
  <w:num w:numId="42" w16cid:durableId="520584924">
    <w:abstractNumId w:val="10"/>
  </w:num>
  <w:num w:numId="43" w16cid:durableId="466510515">
    <w:abstractNumId w:val="43"/>
  </w:num>
  <w:num w:numId="44" w16cid:durableId="610476544">
    <w:abstractNumId w:val="32"/>
  </w:num>
  <w:num w:numId="45" w16cid:durableId="2011371388">
    <w:abstractNumId w:val="42"/>
  </w:num>
  <w:num w:numId="46" w16cid:durableId="60494378">
    <w:abstractNumId w:val="16"/>
  </w:num>
  <w:num w:numId="47" w16cid:durableId="1218274883">
    <w:abstractNumId w:val="33"/>
  </w:num>
  <w:num w:numId="48" w16cid:durableId="2081898890">
    <w:abstractNumId w:val="4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81017"/>
    <w:rsid w:val="00000B4C"/>
    <w:rsid w:val="00001E67"/>
    <w:rsid w:val="00003191"/>
    <w:rsid w:val="00004A72"/>
    <w:rsid w:val="00007B18"/>
    <w:rsid w:val="00007BD9"/>
    <w:rsid w:val="00012627"/>
    <w:rsid w:val="00012F92"/>
    <w:rsid w:val="000163C6"/>
    <w:rsid w:val="000169C0"/>
    <w:rsid w:val="000219F2"/>
    <w:rsid w:val="000232F6"/>
    <w:rsid w:val="000257DB"/>
    <w:rsid w:val="0003272A"/>
    <w:rsid w:val="00034630"/>
    <w:rsid w:val="00035851"/>
    <w:rsid w:val="00035B76"/>
    <w:rsid w:val="000378E6"/>
    <w:rsid w:val="00042E1E"/>
    <w:rsid w:val="000443D7"/>
    <w:rsid w:val="00044C79"/>
    <w:rsid w:val="000454C1"/>
    <w:rsid w:val="00046D67"/>
    <w:rsid w:val="000479D3"/>
    <w:rsid w:val="00047A74"/>
    <w:rsid w:val="00051405"/>
    <w:rsid w:val="00053B28"/>
    <w:rsid w:val="000543AB"/>
    <w:rsid w:val="00054A24"/>
    <w:rsid w:val="00055412"/>
    <w:rsid w:val="000566A7"/>
    <w:rsid w:val="00057FB0"/>
    <w:rsid w:val="00060187"/>
    <w:rsid w:val="000602D7"/>
    <w:rsid w:val="00060309"/>
    <w:rsid w:val="000628AC"/>
    <w:rsid w:val="00062BB1"/>
    <w:rsid w:val="00063BE8"/>
    <w:rsid w:val="00065EF9"/>
    <w:rsid w:val="00066C8B"/>
    <w:rsid w:val="00070446"/>
    <w:rsid w:val="00072F0E"/>
    <w:rsid w:val="000746C4"/>
    <w:rsid w:val="000762DA"/>
    <w:rsid w:val="00076A7A"/>
    <w:rsid w:val="00081668"/>
    <w:rsid w:val="00081910"/>
    <w:rsid w:val="00082FC8"/>
    <w:rsid w:val="00083058"/>
    <w:rsid w:val="000850E7"/>
    <w:rsid w:val="000852DD"/>
    <w:rsid w:val="00085C32"/>
    <w:rsid w:val="00085F28"/>
    <w:rsid w:val="00087D51"/>
    <w:rsid w:val="0009273C"/>
    <w:rsid w:val="00092AD6"/>
    <w:rsid w:val="00092FA7"/>
    <w:rsid w:val="00093B81"/>
    <w:rsid w:val="0009441C"/>
    <w:rsid w:val="000945C0"/>
    <w:rsid w:val="00094B8D"/>
    <w:rsid w:val="000950E4"/>
    <w:rsid w:val="00095C5C"/>
    <w:rsid w:val="00096325"/>
    <w:rsid w:val="0009708A"/>
    <w:rsid w:val="00097AE9"/>
    <w:rsid w:val="000A1602"/>
    <w:rsid w:val="000A3128"/>
    <w:rsid w:val="000A3337"/>
    <w:rsid w:val="000A42E3"/>
    <w:rsid w:val="000B178D"/>
    <w:rsid w:val="000C4607"/>
    <w:rsid w:val="000C5058"/>
    <w:rsid w:val="000C5804"/>
    <w:rsid w:val="000C6BF3"/>
    <w:rsid w:val="000D3609"/>
    <w:rsid w:val="000D672E"/>
    <w:rsid w:val="000D75EC"/>
    <w:rsid w:val="000D7AA6"/>
    <w:rsid w:val="000E181D"/>
    <w:rsid w:val="000E1BB4"/>
    <w:rsid w:val="000E1DDB"/>
    <w:rsid w:val="000E1FA9"/>
    <w:rsid w:val="000E3132"/>
    <w:rsid w:val="000E3C19"/>
    <w:rsid w:val="000E5280"/>
    <w:rsid w:val="000E6203"/>
    <w:rsid w:val="000E6A6B"/>
    <w:rsid w:val="000F15F5"/>
    <w:rsid w:val="000F3207"/>
    <w:rsid w:val="000F35A3"/>
    <w:rsid w:val="000F511C"/>
    <w:rsid w:val="000F51EF"/>
    <w:rsid w:val="000F5785"/>
    <w:rsid w:val="000F76FD"/>
    <w:rsid w:val="00100684"/>
    <w:rsid w:val="00103E8F"/>
    <w:rsid w:val="001048AB"/>
    <w:rsid w:val="001049C8"/>
    <w:rsid w:val="001051C0"/>
    <w:rsid w:val="00105769"/>
    <w:rsid w:val="00113DDC"/>
    <w:rsid w:val="00115800"/>
    <w:rsid w:val="00116846"/>
    <w:rsid w:val="00120CA7"/>
    <w:rsid w:val="00121248"/>
    <w:rsid w:val="00121932"/>
    <w:rsid w:val="001219C3"/>
    <w:rsid w:val="00121DDD"/>
    <w:rsid w:val="001224C9"/>
    <w:rsid w:val="001238E9"/>
    <w:rsid w:val="001259D5"/>
    <w:rsid w:val="0012672A"/>
    <w:rsid w:val="0012764C"/>
    <w:rsid w:val="00130740"/>
    <w:rsid w:val="00130CEB"/>
    <w:rsid w:val="00133662"/>
    <w:rsid w:val="00135187"/>
    <w:rsid w:val="00135C8C"/>
    <w:rsid w:val="00136B86"/>
    <w:rsid w:val="001379F2"/>
    <w:rsid w:val="00137E82"/>
    <w:rsid w:val="00140A9D"/>
    <w:rsid w:val="00141E84"/>
    <w:rsid w:val="00143CDE"/>
    <w:rsid w:val="00144603"/>
    <w:rsid w:val="00147E6C"/>
    <w:rsid w:val="00150B91"/>
    <w:rsid w:val="00152945"/>
    <w:rsid w:val="00154532"/>
    <w:rsid w:val="00155B50"/>
    <w:rsid w:val="001616CB"/>
    <w:rsid w:val="00170736"/>
    <w:rsid w:val="00170FA2"/>
    <w:rsid w:val="0017226D"/>
    <w:rsid w:val="00172BC8"/>
    <w:rsid w:val="0017323F"/>
    <w:rsid w:val="00174C09"/>
    <w:rsid w:val="00175D1D"/>
    <w:rsid w:val="00183DB4"/>
    <w:rsid w:val="00185131"/>
    <w:rsid w:val="00187BF7"/>
    <w:rsid w:val="00190244"/>
    <w:rsid w:val="001973FA"/>
    <w:rsid w:val="00197A39"/>
    <w:rsid w:val="001A055F"/>
    <w:rsid w:val="001A0F8B"/>
    <w:rsid w:val="001A3093"/>
    <w:rsid w:val="001A4141"/>
    <w:rsid w:val="001A4D97"/>
    <w:rsid w:val="001A4FFF"/>
    <w:rsid w:val="001A5196"/>
    <w:rsid w:val="001A5442"/>
    <w:rsid w:val="001A654C"/>
    <w:rsid w:val="001B1727"/>
    <w:rsid w:val="001B1AF4"/>
    <w:rsid w:val="001B4E17"/>
    <w:rsid w:val="001B5F2B"/>
    <w:rsid w:val="001B69C8"/>
    <w:rsid w:val="001C4CFB"/>
    <w:rsid w:val="001C6666"/>
    <w:rsid w:val="001C6692"/>
    <w:rsid w:val="001C6CF4"/>
    <w:rsid w:val="001C7535"/>
    <w:rsid w:val="001D162F"/>
    <w:rsid w:val="001D40DA"/>
    <w:rsid w:val="001D5725"/>
    <w:rsid w:val="001D5CA8"/>
    <w:rsid w:val="001D6333"/>
    <w:rsid w:val="001D675D"/>
    <w:rsid w:val="001E383C"/>
    <w:rsid w:val="001E4524"/>
    <w:rsid w:val="001E59E2"/>
    <w:rsid w:val="001F0487"/>
    <w:rsid w:val="001F17D8"/>
    <w:rsid w:val="001F1E75"/>
    <w:rsid w:val="001F30F3"/>
    <w:rsid w:val="001F35AC"/>
    <w:rsid w:val="001F471E"/>
    <w:rsid w:val="001F47DE"/>
    <w:rsid w:val="001F6E38"/>
    <w:rsid w:val="001F76D7"/>
    <w:rsid w:val="001F7A11"/>
    <w:rsid w:val="0020146C"/>
    <w:rsid w:val="00202975"/>
    <w:rsid w:val="00205912"/>
    <w:rsid w:val="00207F0F"/>
    <w:rsid w:val="002124C4"/>
    <w:rsid w:val="00213270"/>
    <w:rsid w:val="0021511A"/>
    <w:rsid w:val="00216B89"/>
    <w:rsid w:val="00216E0E"/>
    <w:rsid w:val="00220D7E"/>
    <w:rsid w:val="00220D88"/>
    <w:rsid w:val="0022354B"/>
    <w:rsid w:val="00224FA1"/>
    <w:rsid w:val="00225879"/>
    <w:rsid w:val="00225B52"/>
    <w:rsid w:val="002276EE"/>
    <w:rsid w:val="00230BD2"/>
    <w:rsid w:val="00231734"/>
    <w:rsid w:val="00231DB1"/>
    <w:rsid w:val="00232AA2"/>
    <w:rsid w:val="00232B63"/>
    <w:rsid w:val="00234103"/>
    <w:rsid w:val="00235BCF"/>
    <w:rsid w:val="002366D1"/>
    <w:rsid w:val="0023724C"/>
    <w:rsid w:val="002403B5"/>
    <w:rsid w:val="00240FDE"/>
    <w:rsid w:val="00244879"/>
    <w:rsid w:val="00244B1C"/>
    <w:rsid w:val="002451B1"/>
    <w:rsid w:val="00246C0E"/>
    <w:rsid w:val="00247FE0"/>
    <w:rsid w:val="00250DDA"/>
    <w:rsid w:val="00251251"/>
    <w:rsid w:val="00251732"/>
    <w:rsid w:val="00251BB2"/>
    <w:rsid w:val="002525D9"/>
    <w:rsid w:val="00252D14"/>
    <w:rsid w:val="002553BF"/>
    <w:rsid w:val="00255DF3"/>
    <w:rsid w:val="002574C8"/>
    <w:rsid w:val="00260720"/>
    <w:rsid w:val="00261230"/>
    <w:rsid w:val="00261DE7"/>
    <w:rsid w:val="00263EE0"/>
    <w:rsid w:val="002655D6"/>
    <w:rsid w:val="00266F51"/>
    <w:rsid w:val="002702EF"/>
    <w:rsid w:val="00271188"/>
    <w:rsid w:val="002718D7"/>
    <w:rsid w:val="002753F3"/>
    <w:rsid w:val="00275CDA"/>
    <w:rsid w:val="00275CE9"/>
    <w:rsid w:val="002849A4"/>
    <w:rsid w:val="00284FAF"/>
    <w:rsid w:val="002924F1"/>
    <w:rsid w:val="00293045"/>
    <w:rsid w:val="00294D9C"/>
    <w:rsid w:val="002A23D4"/>
    <w:rsid w:val="002A2D4E"/>
    <w:rsid w:val="002A4D88"/>
    <w:rsid w:val="002B0D9F"/>
    <w:rsid w:val="002B1336"/>
    <w:rsid w:val="002B25E4"/>
    <w:rsid w:val="002B3920"/>
    <w:rsid w:val="002B3F68"/>
    <w:rsid w:val="002B3FDB"/>
    <w:rsid w:val="002B4053"/>
    <w:rsid w:val="002C1D3F"/>
    <w:rsid w:val="002C3008"/>
    <w:rsid w:val="002D368A"/>
    <w:rsid w:val="002D37B3"/>
    <w:rsid w:val="002D434B"/>
    <w:rsid w:val="002D5883"/>
    <w:rsid w:val="002D5E45"/>
    <w:rsid w:val="002D64DD"/>
    <w:rsid w:val="002D6A56"/>
    <w:rsid w:val="002D6A69"/>
    <w:rsid w:val="002D7AC2"/>
    <w:rsid w:val="002E068B"/>
    <w:rsid w:val="002E3938"/>
    <w:rsid w:val="002E45D2"/>
    <w:rsid w:val="002E4F8D"/>
    <w:rsid w:val="002E5B66"/>
    <w:rsid w:val="002F25D5"/>
    <w:rsid w:val="002F30BB"/>
    <w:rsid w:val="002F4332"/>
    <w:rsid w:val="002F5C25"/>
    <w:rsid w:val="002F6B0F"/>
    <w:rsid w:val="002F6FAB"/>
    <w:rsid w:val="00305A96"/>
    <w:rsid w:val="00307C77"/>
    <w:rsid w:val="0031035A"/>
    <w:rsid w:val="00310E8C"/>
    <w:rsid w:val="0031150F"/>
    <w:rsid w:val="003122FE"/>
    <w:rsid w:val="00314B9C"/>
    <w:rsid w:val="00316C96"/>
    <w:rsid w:val="00317098"/>
    <w:rsid w:val="00317FB1"/>
    <w:rsid w:val="003203BA"/>
    <w:rsid w:val="00320BBF"/>
    <w:rsid w:val="00321635"/>
    <w:rsid w:val="00321A63"/>
    <w:rsid w:val="0032681F"/>
    <w:rsid w:val="00330190"/>
    <w:rsid w:val="00330D13"/>
    <w:rsid w:val="00332ED3"/>
    <w:rsid w:val="00333BBF"/>
    <w:rsid w:val="00342F48"/>
    <w:rsid w:val="00351AB5"/>
    <w:rsid w:val="003540B2"/>
    <w:rsid w:val="00355C3C"/>
    <w:rsid w:val="00360357"/>
    <w:rsid w:val="00360425"/>
    <w:rsid w:val="00361577"/>
    <w:rsid w:val="00361B13"/>
    <w:rsid w:val="00362778"/>
    <w:rsid w:val="00363BFC"/>
    <w:rsid w:val="00366B12"/>
    <w:rsid w:val="00367B90"/>
    <w:rsid w:val="00370660"/>
    <w:rsid w:val="003742B0"/>
    <w:rsid w:val="00374963"/>
    <w:rsid w:val="003800C8"/>
    <w:rsid w:val="003812EB"/>
    <w:rsid w:val="0038439B"/>
    <w:rsid w:val="00387BDC"/>
    <w:rsid w:val="0039041D"/>
    <w:rsid w:val="00390CA1"/>
    <w:rsid w:val="0039153D"/>
    <w:rsid w:val="00391FE6"/>
    <w:rsid w:val="00392289"/>
    <w:rsid w:val="00392330"/>
    <w:rsid w:val="00392E10"/>
    <w:rsid w:val="0039413E"/>
    <w:rsid w:val="0039467F"/>
    <w:rsid w:val="0039709F"/>
    <w:rsid w:val="003970FD"/>
    <w:rsid w:val="003A7CEA"/>
    <w:rsid w:val="003B2A7C"/>
    <w:rsid w:val="003B6F32"/>
    <w:rsid w:val="003B7319"/>
    <w:rsid w:val="003C0D8F"/>
    <w:rsid w:val="003C0FFD"/>
    <w:rsid w:val="003C1621"/>
    <w:rsid w:val="003C5C7D"/>
    <w:rsid w:val="003C76CD"/>
    <w:rsid w:val="003C7970"/>
    <w:rsid w:val="003D2021"/>
    <w:rsid w:val="003D2ECF"/>
    <w:rsid w:val="003D325F"/>
    <w:rsid w:val="003D358F"/>
    <w:rsid w:val="003D4DD3"/>
    <w:rsid w:val="003D607D"/>
    <w:rsid w:val="003D62DC"/>
    <w:rsid w:val="003D6513"/>
    <w:rsid w:val="003D6791"/>
    <w:rsid w:val="003D7A61"/>
    <w:rsid w:val="003E126A"/>
    <w:rsid w:val="003E2AC5"/>
    <w:rsid w:val="003E2E2F"/>
    <w:rsid w:val="003F3A82"/>
    <w:rsid w:val="003F4C4B"/>
    <w:rsid w:val="003F78FA"/>
    <w:rsid w:val="004049C7"/>
    <w:rsid w:val="00404EAA"/>
    <w:rsid w:val="00405902"/>
    <w:rsid w:val="0041037D"/>
    <w:rsid w:val="00410F74"/>
    <w:rsid w:val="004121AC"/>
    <w:rsid w:val="00414996"/>
    <w:rsid w:val="00415132"/>
    <w:rsid w:val="004161B5"/>
    <w:rsid w:val="0041632C"/>
    <w:rsid w:val="00422F64"/>
    <w:rsid w:val="0042421E"/>
    <w:rsid w:val="00424545"/>
    <w:rsid w:val="00426931"/>
    <w:rsid w:val="00426D6F"/>
    <w:rsid w:val="00436934"/>
    <w:rsid w:val="00440D06"/>
    <w:rsid w:val="004410DC"/>
    <w:rsid w:val="00442565"/>
    <w:rsid w:val="00442A09"/>
    <w:rsid w:val="0044341E"/>
    <w:rsid w:val="0044515F"/>
    <w:rsid w:val="00453E7F"/>
    <w:rsid w:val="0045513F"/>
    <w:rsid w:val="0045526A"/>
    <w:rsid w:val="004553C0"/>
    <w:rsid w:val="004573ED"/>
    <w:rsid w:val="00461065"/>
    <w:rsid w:val="004611F7"/>
    <w:rsid w:val="004616D7"/>
    <w:rsid w:val="00464060"/>
    <w:rsid w:val="00465158"/>
    <w:rsid w:val="00466503"/>
    <w:rsid w:val="00466F68"/>
    <w:rsid w:val="00467831"/>
    <w:rsid w:val="00470A23"/>
    <w:rsid w:val="00470E24"/>
    <w:rsid w:val="004711B7"/>
    <w:rsid w:val="00471556"/>
    <w:rsid w:val="00473099"/>
    <w:rsid w:val="00480911"/>
    <w:rsid w:val="00482F08"/>
    <w:rsid w:val="00482FC2"/>
    <w:rsid w:val="004874A4"/>
    <w:rsid w:val="0049255F"/>
    <w:rsid w:val="004929C2"/>
    <w:rsid w:val="00492B6A"/>
    <w:rsid w:val="00494061"/>
    <w:rsid w:val="00495401"/>
    <w:rsid w:val="004A7478"/>
    <w:rsid w:val="004A7783"/>
    <w:rsid w:val="004A7DE3"/>
    <w:rsid w:val="004B0C30"/>
    <w:rsid w:val="004B40AC"/>
    <w:rsid w:val="004B68E3"/>
    <w:rsid w:val="004C002F"/>
    <w:rsid w:val="004C2CE5"/>
    <w:rsid w:val="004C31A9"/>
    <w:rsid w:val="004C77DC"/>
    <w:rsid w:val="004D05C0"/>
    <w:rsid w:val="004D25C8"/>
    <w:rsid w:val="004D2A40"/>
    <w:rsid w:val="004D3633"/>
    <w:rsid w:val="004D3D45"/>
    <w:rsid w:val="004D50F9"/>
    <w:rsid w:val="004D643F"/>
    <w:rsid w:val="004D67AA"/>
    <w:rsid w:val="004D759D"/>
    <w:rsid w:val="004E0DB9"/>
    <w:rsid w:val="004E1523"/>
    <w:rsid w:val="004E1D65"/>
    <w:rsid w:val="004E2882"/>
    <w:rsid w:val="004E5F77"/>
    <w:rsid w:val="004E6D9A"/>
    <w:rsid w:val="004E7A59"/>
    <w:rsid w:val="004F0BDE"/>
    <w:rsid w:val="004F0E23"/>
    <w:rsid w:val="004F184A"/>
    <w:rsid w:val="004F26B1"/>
    <w:rsid w:val="004F617D"/>
    <w:rsid w:val="004F71EB"/>
    <w:rsid w:val="004F7563"/>
    <w:rsid w:val="00500EA7"/>
    <w:rsid w:val="00501E0A"/>
    <w:rsid w:val="00503BA7"/>
    <w:rsid w:val="00504332"/>
    <w:rsid w:val="005054C2"/>
    <w:rsid w:val="00506814"/>
    <w:rsid w:val="005069A0"/>
    <w:rsid w:val="0051179F"/>
    <w:rsid w:val="00512405"/>
    <w:rsid w:val="00512AFB"/>
    <w:rsid w:val="005137C3"/>
    <w:rsid w:val="00515C28"/>
    <w:rsid w:val="00515E81"/>
    <w:rsid w:val="005166ED"/>
    <w:rsid w:val="00520688"/>
    <w:rsid w:val="00521254"/>
    <w:rsid w:val="00521749"/>
    <w:rsid w:val="005272FF"/>
    <w:rsid w:val="0053111E"/>
    <w:rsid w:val="00534A6D"/>
    <w:rsid w:val="00536875"/>
    <w:rsid w:val="00541F78"/>
    <w:rsid w:val="005422E1"/>
    <w:rsid w:val="00545213"/>
    <w:rsid w:val="00550E22"/>
    <w:rsid w:val="005518B3"/>
    <w:rsid w:val="00552784"/>
    <w:rsid w:val="00552EE5"/>
    <w:rsid w:val="0055465A"/>
    <w:rsid w:val="00560B7D"/>
    <w:rsid w:val="00561DF1"/>
    <w:rsid w:val="005625D1"/>
    <w:rsid w:val="00564220"/>
    <w:rsid w:val="0056490D"/>
    <w:rsid w:val="00565366"/>
    <w:rsid w:val="005660E1"/>
    <w:rsid w:val="00571A33"/>
    <w:rsid w:val="00572027"/>
    <w:rsid w:val="005749CB"/>
    <w:rsid w:val="00577767"/>
    <w:rsid w:val="00580FF0"/>
    <w:rsid w:val="00581017"/>
    <w:rsid w:val="00582660"/>
    <w:rsid w:val="005848D9"/>
    <w:rsid w:val="00587E75"/>
    <w:rsid w:val="00592BD0"/>
    <w:rsid w:val="005935D0"/>
    <w:rsid w:val="00593AE7"/>
    <w:rsid w:val="00594DA7"/>
    <w:rsid w:val="00595AA0"/>
    <w:rsid w:val="00597128"/>
    <w:rsid w:val="00597524"/>
    <w:rsid w:val="005A000B"/>
    <w:rsid w:val="005A1C99"/>
    <w:rsid w:val="005A34EB"/>
    <w:rsid w:val="005A37CB"/>
    <w:rsid w:val="005A5F48"/>
    <w:rsid w:val="005A6D08"/>
    <w:rsid w:val="005A755B"/>
    <w:rsid w:val="005B041F"/>
    <w:rsid w:val="005B0B56"/>
    <w:rsid w:val="005B16F3"/>
    <w:rsid w:val="005B399F"/>
    <w:rsid w:val="005B6E9F"/>
    <w:rsid w:val="005B759B"/>
    <w:rsid w:val="005C077A"/>
    <w:rsid w:val="005C33A4"/>
    <w:rsid w:val="005C4E30"/>
    <w:rsid w:val="005C4E66"/>
    <w:rsid w:val="005C52DC"/>
    <w:rsid w:val="005C5A8E"/>
    <w:rsid w:val="005C6BE3"/>
    <w:rsid w:val="005C759D"/>
    <w:rsid w:val="005D51D4"/>
    <w:rsid w:val="005D648F"/>
    <w:rsid w:val="005D79E2"/>
    <w:rsid w:val="005E23A2"/>
    <w:rsid w:val="005E5521"/>
    <w:rsid w:val="005E62B0"/>
    <w:rsid w:val="005E6A66"/>
    <w:rsid w:val="005E6DC9"/>
    <w:rsid w:val="005E74C6"/>
    <w:rsid w:val="005F0018"/>
    <w:rsid w:val="005F0BA2"/>
    <w:rsid w:val="005F2523"/>
    <w:rsid w:val="005F2533"/>
    <w:rsid w:val="005F4B29"/>
    <w:rsid w:val="005F64A8"/>
    <w:rsid w:val="005F6522"/>
    <w:rsid w:val="005F698F"/>
    <w:rsid w:val="00601F15"/>
    <w:rsid w:val="00602474"/>
    <w:rsid w:val="006025A9"/>
    <w:rsid w:val="006074E4"/>
    <w:rsid w:val="00607D75"/>
    <w:rsid w:val="006109A6"/>
    <w:rsid w:val="00611AF1"/>
    <w:rsid w:val="00612B67"/>
    <w:rsid w:val="00613BFE"/>
    <w:rsid w:val="00615702"/>
    <w:rsid w:val="006171CF"/>
    <w:rsid w:val="00617C16"/>
    <w:rsid w:val="00623EE1"/>
    <w:rsid w:val="0062566B"/>
    <w:rsid w:val="00625743"/>
    <w:rsid w:val="00632862"/>
    <w:rsid w:val="00634431"/>
    <w:rsid w:val="00635CFC"/>
    <w:rsid w:val="00637496"/>
    <w:rsid w:val="0063770A"/>
    <w:rsid w:val="00641742"/>
    <w:rsid w:val="00641B84"/>
    <w:rsid w:val="00641BF5"/>
    <w:rsid w:val="00641CDC"/>
    <w:rsid w:val="006437A5"/>
    <w:rsid w:val="00644A1B"/>
    <w:rsid w:val="006465C6"/>
    <w:rsid w:val="00650ABC"/>
    <w:rsid w:val="006522B0"/>
    <w:rsid w:val="00652A19"/>
    <w:rsid w:val="00652A63"/>
    <w:rsid w:val="006534EE"/>
    <w:rsid w:val="00655F79"/>
    <w:rsid w:val="006606DD"/>
    <w:rsid w:val="0066073E"/>
    <w:rsid w:val="006611C9"/>
    <w:rsid w:val="00663C24"/>
    <w:rsid w:val="006733A0"/>
    <w:rsid w:val="00677F16"/>
    <w:rsid w:val="00680D1D"/>
    <w:rsid w:val="00682D8F"/>
    <w:rsid w:val="006840F3"/>
    <w:rsid w:val="00684388"/>
    <w:rsid w:val="0069371B"/>
    <w:rsid w:val="006943E6"/>
    <w:rsid w:val="00694E43"/>
    <w:rsid w:val="006958D4"/>
    <w:rsid w:val="006967FE"/>
    <w:rsid w:val="00697619"/>
    <w:rsid w:val="006A13EA"/>
    <w:rsid w:val="006A2B18"/>
    <w:rsid w:val="006A2FD5"/>
    <w:rsid w:val="006B1001"/>
    <w:rsid w:val="006B42BB"/>
    <w:rsid w:val="006B529B"/>
    <w:rsid w:val="006B640E"/>
    <w:rsid w:val="006B697E"/>
    <w:rsid w:val="006B6F37"/>
    <w:rsid w:val="006C1940"/>
    <w:rsid w:val="006C213A"/>
    <w:rsid w:val="006C493A"/>
    <w:rsid w:val="006C6CBF"/>
    <w:rsid w:val="006C718E"/>
    <w:rsid w:val="006D018E"/>
    <w:rsid w:val="006D2076"/>
    <w:rsid w:val="006D25EE"/>
    <w:rsid w:val="006D296B"/>
    <w:rsid w:val="006D3AFD"/>
    <w:rsid w:val="006D4BDC"/>
    <w:rsid w:val="006D4CC3"/>
    <w:rsid w:val="006D5A07"/>
    <w:rsid w:val="006D6195"/>
    <w:rsid w:val="006D7D78"/>
    <w:rsid w:val="006E27FE"/>
    <w:rsid w:val="006E2B93"/>
    <w:rsid w:val="006E4420"/>
    <w:rsid w:val="006E5304"/>
    <w:rsid w:val="006E5683"/>
    <w:rsid w:val="006F3DA8"/>
    <w:rsid w:val="006F5582"/>
    <w:rsid w:val="00700B1C"/>
    <w:rsid w:val="0070441C"/>
    <w:rsid w:val="00706315"/>
    <w:rsid w:val="0071030B"/>
    <w:rsid w:val="00710D6F"/>
    <w:rsid w:val="007121E5"/>
    <w:rsid w:val="00713860"/>
    <w:rsid w:val="00714FDE"/>
    <w:rsid w:val="00716A66"/>
    <w:rsid w:val="00716D2D"/>
    <w:rsid w:val="00717DDB"/>
    <w:rsid w:val="00723CC2"/>
    <w:rsid w:val="00724B4F"/>
    <w:rsid w:val="00727D1B"/>
    <w:rsid w:val="00730B1B"/>
    <w:rsid w:val="00731342"/>
    <w:rsid w:val="0073170E"/>
    <w:rsid w:val="0073335C"/>
    <w:rsid w:val="00735499"/>
    <w:rsid w:val="00736537"/>
    <w:rsid w:val="00737DC9"/>
    <w:rsid w:val="00743F45"/>
    <w:rsid w:val="00750832"/>
    <w:rsid w:val="007554F4"/>
    <w:rsid w:val="00761125"/>
    <w:rsid w:val="0076139F"/>
    <w:rsid w:val="0076249B"/>
    <w:rsid w:val="007638DA"/>
    <w:rsid w:val="007663F7"/>
    <w:rsid w:val="00766CE3"/>
    <w:rsid w:val="00767DF4"/>
    <w:rsid w:val="0077064F"/>
    <w:rsid w:val="00771252"/>
    <w:rsid w:val="0077389A"/>
    <w:rsid w:val="00774AE0"/>
    <w:rsid w:val="00775296"/>
    <w:rsid w:val="00775EBD"/>
    <w:rsid w:val="0077615C"/>
    <w:rsid w:val="007765CA"/>
    <w:rsid w:val="00777695"/>
    <w:rsid w:val="00783381"/>
    <w:rsid w:val="0078581E"/>
    <w:rsid w:val="007864BE"/>
    <w:rsid w:val="0078718C"/>
    <w:rsid w:val="007874EC"/>
    <w:rsid w:val="00787A7F"/>
    <w:rsid w:val="00793EC4"/>
    <w:rsid w:val="00793ED8"/>
    <w:rsid w:val="00794975"/>
    <w:rsid w:val="00796C3D"/>
    <w:rsid w:val="007A0AFD"/>
    <w:rsid w:val="007A12A6"/>
    <w:rsid w:val="007A2E8E"/>
    <w:rsid w:val="007A4326"/>
    <w:rsid w:val="007A6009"/>
    <w:rsid w:val="007A70E3"/>
    <w:rsid w:val="007A7185"/>
    <w:rsid w:val="007B2BF3"/>
    <w:rsid w:val="007B3B4F"/>
    <w:rsid w:val="007B3DFE"/>
    <w:rsid w:val="007B5333"/>
    <w:rsid w:val="007B64E1"/>
    <w:rsid w:val="007B7036"/>
    <w:rsid w:val="007B71A9"/>
    <w:rsid w:val="007B75FE"/>
    <w:rsid w:val="007C17C7"/>
    <w:rsid w:val="007C3ECC"/>
    <w:rsid w:val="007C7947"/>
    <w:rsid w:val="007D09ED"/>
    <w:rsid w:val="007D1420"/>
    <w:rsid w:val="007D412B"/>
    <w:rsid w:val="007D44C0"/>
    <w:rsid w:val="007D76EC"/>
    <w:rsid w:val="007E2501"/>
    <w:rsid w:val="007E49BE"/>
    <w:rsid w:val="007E4FCF"/>
    <w:rsid w:val="007E5110"/>
    <w:rsid w:val="007F6EEF"/>
    <w:rsid w:val="00800963"/>
    <w:rsid w:val="0080106A"/>
    <w:rsid w:val="0080111D"/>
    <w:rsid w:val="00804965"/>
    <w:rsid w:val="008049D0"/>
    <w:rsid w:val="00806AFC"/>
    <w:rsid w:val="00807BCC"/>
    <w:rsid w:val="00811E50"/>
    <w:rsid w:val="008153A2"/>
    <w:rsid w:val="0081583F"/>
    <w:rsid w:val="00816B72"/>
    <w:rsid w:val="00820019"/>
    <w:rsid w:val="00822246"/>
    <w:rsid w:val="0082330B"/>
    <w:rsid w:val="0082372E"/>
    <w:rsid w:val="00823BBB"/>
    <w:rsid w:val="0082625A"/>
    <w:rsid w:val="008328F4"/>
    <w:rsid w:val="008367C1"/>
    <w:rsid w:val="008373C5"/>
    <w:rsid w:val="008404A4"/>
    <w:rsid w:val="00845194"/>
    <w:rsid w:val="00847C1F"/>
    <w:rsid w:val="00847E33"/>
    <w:rsid w:val="00851514"/>
    <w:rsid w:val="00854188"/>
    <w:rsid w:val="00862006"/>
    <w:rsid w:val="0086381B"/>
    <w:rsid w:val="00863D75"/>
    <w:rsid w:val="0086485C"/>
    <w:rsid w:val="00866B1B"/>
    <w:rsid w:val="00874661"/>
    <w:rsid w:val="00876E04"/>
    <w:rsid w:val="008804CC"/>
    <w:rsid w:val="00882749"/>
    <w:rsid w:val="00883F27"/>
    <w:rsid w:val="00884BDF"/>
    <w:rsid w:val="00885202"/>
    <w:rsid w:val="00886923"/>
    <w:rsid w:val="0088726C"/>
    <w:rsid w:val="008876A1"/>
    <w:rsid w:val="008915FC"/>
    <w:rsid w:val="00892809"/>
    <w:rsid w:val="00893D57"/>
    <w:rsid w:val="00894A1E"/>
    <w:rsid w:val="00894CC5"/>
    <w:rsid w:val="0089592B"/>
    <w:rsid w:val="00896BC8"/>
    <w:rsid w:val="008A2C4C"/>
    <w:rsid w:val="008A3F56"/>
    <w:rsid w:val="008A4B40"/>
    <w:rsid w:val="008B0F5E"/>
    <w:rsid w:val="008B11E4"/>
    <w:rsid w:val="008B14A0"/>
    <w:rsid w:val="008B4299"/>
    <w:rsid w:val="008C18C5"/>
    <w:rsid w:val="008C19BE"/>
    <w:rsid w:val="008C30D3"/>
    <w:rsid w:val="008C5045"/>
    <w:rsid w:val="008C5A0C"/>
    <w:rsid w:val="008C74F3"/>
    <w:rsid w:val="008C7CC0"/>
    <w:rsid w:val="008D038F"/>
    <w:rsid w:val="008D0687"/>
    <w:rsid w:val="008D3D66"/>
    <w:rsid w:val="008D3EC7"/>
    <w:rsid w:val="008E0EE7"/>
    <w:rsid w:val="008E1929"/>
    <w:rsid w:val="008E1C15"/>
    <w:rsid w:val="008E1C94"/>
    <w:rsid w:val="008E1D48"/>
    <w:rsid w:val="008E2329"/>
    <w:rsid w:val="008E2C91"/>
    <w:rsid w:val="008E5E5C"/>
    <w:rsid w:val="008E6213"/>
    <w:rsid w:val="008E658F"/>
    <w:rsid w:val="008E746D"/>
    <w:rsid w:val="008E7E5A"/>
    <w:rsid w:val="008F00AE"/>
    <w:rsid w:val="008F1EFA"/>
    <w:rsid w:val="008F5219"/>
    <w:rsid w:val="008F57A6"/>
    <w:rsid w:val="008F668B"/>
    <w:rsid w:val="008F672A"/>
    <w:rsid w:val="008F7C6F"/>
    <w:rsid w:val="00901CB2"/>
    <w:rsid w:val="00901E95"/>
    <w:rsid w:val="009026CB"/>
    <w:rsid w:val="0090282C"/>
    <w:rsid w:val="009078F5"/>
    <w:rsid w:val="00911E57"/>
    <w:rsid w:val="00912B2F"/>
    <w:rsid w:val="00912CE8"/>
    <w:rsid w:val="00914A1F"/>
    <w:rsid w:val="009157F2"/>
    <w:rsid w:val="00916473"/>
    <w:rsid w:val="00916E07"/>
    <w:rsid w:val="00924CFD"/>
    <w:rsid w:val="00925E66"/>
    <w:rsid w:val="0092624D"/>
    <w:rsid w:val="00926A55"/>
    <w:rsid w:val="009270EE"/>
    <w:rsid w:val="009316F1"/>
    <w:rsid w:val="009320F9"/>
    <w:rsid w:val="00932265"/>
    <w:rsid w:val="00935701"/>
    <w:rsid w:val="009358E2"/>
    <w:rsid w:val="00937E1E"/>
    <w:rsid w:val="009403DC"/>
    <w:rsid w:val="00943950"/>
    <w:rsid w:val="00944160"/>
    <w:rsid w:val="0094464C"/>
    <w:rsid w:val="00945C49"/>
    <w:rsid w:val="0094764B"/>
    <w:rsid w:val="00953D09"/>
    <w:rsid w:val="00954D91"/>
    <w:rsid w:val="0095527A"/>
    <w:rsid w:val="00957755"/>
    <w:rsid w:val="009602C1"/>
    <w:rsid w:val="009614FC"/>
    <w:rsid w:val="009643D1"/>
    <w:rsid w:val="0096555A"/>
    <w:rsid w:val="00967ADF"/>
    <w:rsid w:val="00970A23"/>
    <w:rsid w:val="00970E5E"/>
    <w:rsid w:val="0097319F"/>
    <w:rsid w:val="009732A8"/>
    <w:rsid w:val="00975516"/>
    <w:rsid w:val="00975829"/>
    <w:rsid w:val="00981D94"/>
    <w:rsid w:val="009853EC"/>
    <w:rsid w:val="009863C7"/>
    <w:rsid w:val="00990E51"/>
    <w:rsid w:val="00991856"/>
    <w:rsid w:val="009920EE"/>
    <w:rsid w:val="0099574C"/>
    <w:rsid w:val="00997412"/>
    <w:rsid w:val="00997A73"/>
    <w:rsid w:val="00997CCE"/>
    <w:rsid w:val="009A2D71"/>
    <w:rsid w:val="009A396E"/>
    <w:rsid w:val="009A3C31"/>
    <w:rsid w:val="009A468F"/>
    <w:rsid w:val="009A4E86"/>
    <w:rsid w:val="009A60C3"/>
    <w:rsid w:val="009A6607"/>
    <w:rsid w:val="009A6F9D"/>
    <w:rsid w:val="009B0083"/>
    <w:rsid w:val="009B0187"/>
    <w:rsid w:val="009B0C56"/>
    <w:rsid w:val="009B0E13"/>
    <w:rsid w:val="009B112E"/>
    <w:rsid w:val="009B3496"/>
    <w:rsid w:val="009B3A34"/>
    <w:rsid w:val="009B52AE"/>
    <w:rsid w:val="009B62A9"/>
    <w:rsid w:val="009B6AA1"/>
    <w:rsid w:val="009C04B1"/>
    <w:rsid w:val="009C08D4"/>
    <w:rsid w:val="009C18CF"/>
    <w:rsid w:val="009C3837"/>
    <w:rsid w:val="009D1CD0"/>
    <w:rsid w:val="009D247C"/>
    <w:rsid w:val="009D285A"/>
    <w:rsid w:val="009D3637"/>
    <w:rsid w:val="009D4A44"/>
    <w:rsid w:val="009D4C2A"/>
    <w:rsid w:val="009D57F4"/>
    <w:rsid w:val="009E0A89"/>
    <w:rsid w:val="009E0F29"/>
    <w:rsid w:val="009E1816"/>
    <w:rsid w:val="009E20D2"/>
    <w:rsid w:val="009E31CB"/>
    <w:rsid w:val="009E3993"/>
    <w:rsid w:val="009E3EED"/>
    <w:rsid w:val="009E3F68"/>
    <w:rsid w:val="009E64DF"/>
    <w:rsid w:val="009F0957"/>
    <w:rsid w:val="009F18F6"/>
    <w:rsid w:val="009F1FF6"/>
    <w:rsid w:val="009F2ABD"/>
    <w:rsid w:val="009F2B5D"/>
    <w:rsid w:val="009F3612"/>
    <w:rsid w:val="009F49F1"/>
    <w:rsid w:val="009F4E85"/>
    <w:rsid w:val="009F7356"/>
    <w:rsid w:val="009F7EFA"/>
    <w:rsid w:val="00A00147"/>
    <w:rsid w:val="00A0062A"/>
    <w:rsid w:val="00A00D97"/>
    <w:rsid w:val="00A03DC9"/>
    <w:rsid w:val="00A04B3A"/>
    <w:rsid w:val="00A071F2"/>
    <w:rsid w:val="00A07855"/>
    <w:rsid w:val="00A10901"/>
    <w:rsid w:val="00A114E6"/>
    <w:rsid w:val="00A11DE7"/>
    <w:rsid w:val="00A13129"/>
    <w:rsid w:val="00A1441D"/>
    <w:rsid w:val="00A24C7C"/>
    <w:rsid w:val="00A24EA1"/>
    <w:rsid w:val="00A258CB"/>
    <w:rsid w:val="00A2644D"/>
    <w:rsid w:val="00A35CC5"/>
    <w:rsid w:val="00A41198"/>
    <w:rsid w:val="00A45D3C"/>
    <w:rsid w:val="00A51DC7"/>
    <w:rsid w:val="00A545C4"/>
    <w:rsid w:val="00A54E37"/>
    <w:rsid w:val="00A556AB"/>
    <w:rsid w:val="00A55A96"/>
    <w:rsid w:val="00A6179E"/>
    <w:rsid w:val="00A622CC"/>
    <w:rsid w:val="00A65564"/>
    <w:rsid w:val="00A71B2B"/>
    <w:rsid w:val="00A72081"/>
    <w:rsid w:val="00A7222D"/>
    <w:rsid w:val="00A734E9"/>
    <w:rsid w:val="00A74489"/>
    <w:rsid w:val="00A769EE"/>
    <w:rsid w:val="00A776E1"/>
    <w:rsid w:val="00A778E6"/>
    <w:rsid w:val="00A8005C"/>
    <w:rsid w:val="00A80288"/>
    <w:rsid w:val="00A80C4E"/>
    <w:rsid w:val="00A81A16"/>
    <w:rsid w:val="00A8727D"/>
    <w:rsid w:val="00A9103A"/>
    <w:rsid w:val="00A931B7"/>
    <w:rsid w:val="00A934C3"/>
    <w:rsid w:val="00A93591"/>
    <w:rsid w:val="00A93BF1"/>
    <w:rsid w:val="00A94257"/>
    <w:rsid w:val="00A95AD5"/>
    <w:rsid w:val="00A95BFD"/>
    <w:rsid w:val="00A97C2D"/>
    <w:rsid w:val="00AA2D38"/>
    <w:rsid w:val="00AA6C76"/>
    <w:rsid w:val="00AB02E3"/>
    <w:rsid w:val="00AB03C2"/>
    <w:rsid w:val="00AB0B94"/>
    <w:rsid w:val="00AB1CE6"/>
    <w:rsid w:val="00AB2C5C"/>
    <w:rsid w:val="00AB333B"/>
    <w:rsid w:val="00AB37A0"/>
    <w:rsid w:val="00AB38D2"/>
    <w:rsid w:val="00AB38DE"/>
    <w:rsid w:val="00AC1B5E"/>
    <w:rsid w:val="00AC1F2F"/>
    <w:rsid w:val="00AC2764"/>
    <w:rsid w:val="00AC38F5"/>
    <w:rsid w:val="00AC7B48"/>
    <w:rsid w:val="00AC7E91"/>
    <w:rsid w:val="00AD02A5"/>
    <w:rsid w:val="00AD44C2"/>
    <w:rsid w:val="00AD46E9"/>
    <w:rsid w:val="00AD473F"/>
    <w:rsid w:val="00AD6128"/>
    <w:rsid w:val="00AD65A4"/>
    <w:rsid w:val="00AD69C5"/>
    <w:rsid w:val="00AD7B91"/>
    <w:rsid w:val="00AE0F39"/>
    <w:rsid w:val="00AE4DD4"/>
    <w:rsid w:val="00AE4F4E"/>
    <w:rsid w:val="00AE57D5"/>
    <w:rsid w:val="00AE58D6"/>
    <w:rsid w:val="00AE5E66"/>
    <w:rsid w:val="00AE76CE"/>
    <w:rsid w:val="00AF05B0"/>
    <w:rsid w:val="00AF143C"/>
    <w:rsid w:val="00AF221C"/>
    <w:rsid w:val="00AF2224"/>
    <w:rsid w:val="00AF2B0E"/>
    <w:rsid w:val="00AF41D2"/>
    <w:rsid w:val="00AF4F6E"/>
    <w:rsid w:val="00B02A1C"/>
    <w:rsid w:val="00B120F8"/>
    <w:rsid w:val="00B12B28"/>
    <w:rsid w:val="00B13D3D"/>
    <w:rsid w:val="00B14903"/>
    <w:rsid w:val="00B1499A"/>
    <w:rsid w:val="00B155AB"/>
    <w:rsid w:val="00B205D8"/>
    <w:rsid w:val="00B206E8"/>
    <w:rsid w:val="00B20C7B"/>
    <w:rsid w:val="00B24EE2"/>
    <w:rsid w:val="00B251BB"/>
    <w:rsid w:val="00B33A37"/>
    <w:rsid w:val="00B3424F"/>
    <w:rsid w:val="00B361EC"/>
    <w:rsid w:val="00B363F9"/>
    <w:rsid w:val="00B42D9F"/>
    <w:rsid w:val="00B4505A"/>
    <w:rsid w:val="00B4565C"/>
    <w:rsid w:val="00B4650D"/>
    <w:rsid w:val="00B511A2"/>
    <w:rsid w:val="00B52353"/>
    <w:rsid w:val="00B52D99"/>
    <w:rsid w:val="00B54CEA"/>
    <w:rsid w:val="00B57773"/>
    <w:rsid w:val="00B57E3E"/>
    <w:rsid w:val="00B60291"/>
    <w:rsid w:val="00B60937"/>
    <w:rsid w:val="00B617E5"/>
    <w:rsid w:val="00B63BE6"/>
    <w:rsid w:val="00B64302"/>
    <w:rsid w:val="00B64562"/>
    <w:rsid w:val="00B656A7"/>
    <w:rsid w:val="00B67683"/>
    <w:rsid w:val="00B7074A"/>
    <w:rsid w:val="00B71E3B"/>
    <w:rsid w:val="00B7286D"/>
    <w:rsid w:val="00B7418D"/>
    <w:rsid w:val="00B751D6"/>
    <w:rsid w:val="00B7700A"/>
    <w:rsid w:val="00B800B6"/>
    <w:rsid w:val="00B825D1"/>
    <w:rsid w:val="00B83E13"/>
    <w:rsid w:val="00B84DA7"/>
    <w:rsid w:val="00B85BAD"/>
    <w:rsid w:val="00B87858"/>
    <w:rsid w:val="00B920F9"/>
    <w:rsid w:val="00B93250"/>
    <w:rsid w:val="00B935B3"/>
    <w:rsid w:val="00B93F40"/>
    <w:rsid w:val="00B95BC2"/>
    <w:rsid w:val="00B971A0"/>
    <w:rsid w:val="00B97F6E"/>
    <w:rsid w:val="00BA24CC"/>
    <w:rsid w:val="00BA2981"/>
    <w:rsid w:val="00BA37D6"/>
    <w:rsid w:val="00BA3AE5"/>
    <w:rsid w:val="00BA5A6A"/>
    <w:rsid w:val="00BA5C0F"/>
    <w:rsid w:val="00BA7276"/>
    <w:rsid w:val="00BA7565"/>
    <w:rsid w:val="00BB20E6"/>
    <w:rsid w:val="00BB3405"/>
    <w:rsid w:val="00BB45B9"/>
    <w:rsid w:val="00BB523E"/>
    <w:rsid w:val="00BB64A4"/>
    <w:rsid w:val="00BB6788"/>
    <w:rsid w:val="00BC222F"/>
    <w:rsid w:val="00BD3E31"/>
    <w:rsid w:val="00BD4DB7"/>
    <w:rsid w:val="00BD6145"/>
    <w:rsid w:val="00BD74F9"/>
    <w:rsid w:val="00BD7A47"/>
    <w:rsid w:val="00BD7EDF"/>
    <w:rsid w:val="00BE25AE"/>
    <w:rsid w:val="00BE46B0"/>
    <w:rsid w:val="00BE4BCC"/>
    <w:rsid w:val="00BE7F49"/>
    <w:rsid w:val="00BF0986"/>
    <w:rsid w:val="00BF0BFE"/>
    <w:rsid w:val="00BF0C59"/>
    <w:rsid w:val="00BF5F3B"/>
    <w:rsid w:val="00C01A83"/>
    <w:rsid w:val="00C030EE"/>
    <w:rsid w:val="00C04043"/>
    <w:rsid w:val="00C044E2"/>
    <w:rsid w:val="00C0736A"/>
    <w:rsid w:val="00C07569"/>
    <w:rsid w:val="00C07F03"/>
    <w:rsid w:val="00C104CD"/>
    <w:rsid w:val="00C10C80"/>
    <w:rsid w:val="00C12A97"/>
    <w:rsid w:val="00C13E44"/>
    <w:rsid w:val="00C15189"/>
    <w:rsid w:val="00C15364"/>
    <w:rsid w:val="00C15690"/>
    <w:rsid w:val="00C15FF0"/>
    <w:rsid w:val="00C2323D"/>
    <w:rsid w:val="00C241D6"/>
    <w:rsid w:val="00C2550E"/>
    <w:rsid w:val="00C259A4"/>
    <w:rsid w:val="00C26CD3"/>
    <w:rsid w:val="00C278B8"/>
    <w:rsid w:val="00C30963"/>
    <w:rsid w:val="00C33979"/>
    <w:rsid w:val="00C359B3"/>
    <w:rsid w:val="00C46064"/>
    <w:rsid w:val="00C46675"/>
    <w:rsid w:val="00C46F3D"/>
    <w:rsid w:val="00C4703B"/>
    <w:rsid w:val="00C507AF"/>
    <w:rsid w:val="00C508D4"/>
    <w:rsid w:val="00C52F32"/>
    <w:rsid w:val="00C57483"/>
    <w:rsid w:val="00C6031F"/>
    <w:rsid w:val="00C60CF4"/>
    <w:rsid w:val="00C617AF"/>
    <w:rsid w:val="00C64FDE"/>
    <w:rsid w:val="00C657F5"/>
    <w:rsid w:val="00C70704"/>
    <w:rsid w:val="00C7606F"/>
    <w:rsid w:val="00C81862"/>
    <w:rsid w:val="00C81B13"/>
    <w:rsid w:val="00C835FB"/>
    <w:rsid w:val="00C854DA"/>
    <w:rsid w:val="00C85CC0"/>
    <w:rsid w:val="00C8638D"/>
    <w:rsid w:val="00C86DC7"/>
    <w:rsid w:val="00C879CC"/>
    <w:rsid w:val="00C916B9"/>
    <w:rsid w:val="00C9220D"/>
    <w:rsid w:val="00C93BF5"/>
    <w:rsid w:val="00C93E3A"/>
    <w:rsid w:val="00C949A8"/>
    <w:rsid w:val="00C9524F"/>
    <w:rsid w:val="00C95E5B"/>
    <w:rsid w:val="00CA459E"/>
    <w:rsid w:val="00CB1B69"/>
    <w:rsid w:val="00CB4FCC"/>
    <w:rsid w:val="00CB5B95"/>
    <w:rsid w:val="00CB6569"/>
    <w:rsid w:val="00CB6FEC"/>
    <w:rsid w:val="00CB7024"/>
    <w:rsid w:val="00CC082E"/>
    <w:rsid w:val="00CC18A9"/>
    <w:rsid w:val="00CC1BD7"/>
    <w:rsid w:val="00CC2309"/>
    <w:rsid w:val="00CC2C57"/>
    <w:rsid w:val="00CC5576"/>
    <w:rsid w:val="00CC74EB"/>
    <w:rsid w:val="00CD12D9"/>
    <w:rsid w:val="00CD176E"/>
    <w:rsid w:val="00CD21CC"/>
    <w:rsid w:val="00CD35EE"/>
    <w:rsid w:val="00CD4134"/>
    <w:rsid w:val="00CE0EDD"/>
    <w:rsid w:val="00CE16E9"/>
    <w:rsid w:val="00CE2ED9"/>
    <w:rsid w:val="00CE3326"/>
    <w:rsid w:val="00CE6494"/>
    <w:rsid w:val="00CE7A9F"/>
    <w:rsid w:val="00CF08DA"/>
    <w:rsid w:val="00CF25CB"/>
    <w:rsid w:val="00CF31B9"/>
    <w:rsid w:val="00CF3E50"/>
    <w:rsid w:val="00CF5012"/>
    <w:rsid w:val="00D0007A"/>
    <w:rsid w:val="00D01CDC"/>
    <w:rsid w:val="00D03DF5"/>
    <w:rsid w:val="00D041BA"/>
    <w:rsid w:val="00D07043"/>
    <w:rsid w:val="00D07B1F"/>
    <w:rsid w:val="00D130E0"/>
    <w:rsid w:val="00D13547"/>
    <w:rsid w:val="00D1464C"/>
    <w:rsid w:val="00D15529"/>
    <w:rsid w:val="00D16EF2"/>
    <w:rsid w:val="00D20E40"/>
    <w:rsid w:val="00D25615"/>
    <w:rsid w:val="00D25B9F"/>
    <w:rsid w:val="00D27253"/>
    <w:rsid w:val="00D3161C"/>
    <w:rsid w:val="00D324DD"/>
    <w:rsid w:val="00D32DEB"/>
    <w:rsid w:val="00D33EB1"/>
    <w:rsid w:val="00D34500"/>
    <w:rsid w:val="00D367A4"/>
    <w:rsid w:val="00D37F05"/>
    <w:rsid w:val="00D41B28"/>
    <w:rsid w:val="00D42C3D"/>
    <w:rsid w:val="00D44F7C"/>
    <w:rsid w:val="00D46B74"/>
    <w:rsid w:val="00D46D00"/>
    <w:rsid w:val="00D47CE1"/>
    <w:rsid w:val="00D534DE"/>
    <w:rsid w:val="00D577A1"/>
    <w:rsid w:val="00D57F20"/>
    <w:rsid w:val="00D61B26"/>
    <w:rsid w:val="00D62E76"/>
    <w:rsid w:val="00D63FC2"/>
    <w:rsid w:val="00D6415D"/>
    <w:rsid w:val="00D64779"/>
    <w:rsid w:val="00D64A11"/>
    <w:rsid w:val="00D66E66"/>
    <w:rsid w:val="00D72C0C"/>
    <w:rsid w:val="00D778C8"/>
    <w:rsid w:val="00D80370"/>
    <w:rsid w:val="00D82265"/>
    <w:rsid w:val="00D82F58"/>
    <w:rsid w:val="00D84709"/>
    <w:rsid w:val="00D90990"/>
    <w:rsid w:val="00D925FA"/>
    <w:rsid w:val="00D93593"/>
    <w:rsid w:val="00D9486F"/>
    <w:rsid w:val="00D95B1F"/>
    <w:rsid w:val="00D9676A"/>
    <w:rsid w:val="00DA0518"/>
    <w:rsid w:val="00DA306B"/>
    <w:rsid w:val="00DA48EE"/>
    <w:rsid w:val="00DA51DD"/>
    <w:rsid w:val="00DA5FA1"/>
    <w:rsid w:val="00DA7818"/>
    <w:rsid w:val="00DA789A"/>
    <w:rsid w:val="00DB3979"/>
    <w:rsid w:val="00DB6F9C"/>
    <w:rsid w:val="00DC1201"/>
    <w:rsid w:val="00DC26B8"/>
    <w:rsid w:val="00DC646E"/>
    <w:rsid w:val="00DD4EDA"/>
    <w:rsid w:val="00DE041F"/>
    <w:rsid w:val="00DE0B7D"/>
    <w:rsid w:val="00DE1081"/>
    <w:rsid w:val="00DE1AC2"/>
    <w:rsid w:val="00DE1CAC"/>
    <w:rsid w:val="00DE1D76"/>
    <w:rsid w:val="00DE291C"/>
    <w:rsid w:val="00DE6673"/>
    <w:rsid w:val="00DE6BBD"/>
    <w:rsid w:val="00DE7B6C"/>
    <w:rsid w:val="00DE7E0A"/>
    <w:rsid w:val="00DF11D6"/>
    <w:rsid w:val="00DF4651"/>
    <w:rsid w:val="00DF5FE7"/>
    <w:rsid w:val="00DF7AE9"/>
    <w:rsid w:val="00E017B9"/>
    <w:rsid w:val="00E029CA"/>
    <w:rsid w:val="00E02B8E"/>
    <w:rsid w:val="00E02C83"/>
    <w:rsid w:val="00E04F21"/>
    <w:rsid w:val="00E0534F"/>
    <w:rsid w:val="00E05AD3"/>
    <w:rsid w:val="00E06978"/>
    <w:rsid w:val="00E07973"/>
    <w:rsid w:val="00E114C7"/>
    <w:rsid w:val="00E126F0"/>
    <w:rsid w:val="00E13E83"/>
    <w:rsid w:val="00E1511E"/>
    <w:rsid w:val="00E1538E"/>
    <w:rsid w:val="00E17843"/>
    <w:rsid w:val="00E20C91"/>
    <w:rsid w:val="00E21378"/>
    <w:rsid w:val="00E221E8"/>
    <w:rsid w:val="00E2226A"/>
    <w:rsid w:val="00E2374F"/>
    <w:rsid w:val="00E25304"/>
    <w:rsid w:val="00E26082"/>
    <w:rsid w:val="00E2655A"/>
    <w:rsid w:val="00E32B14"/>
    <w:rsid w:val="00E33C6F"/>
    <w:rsid w:val="00E34EA0"/>
    <w:rsid w:val="00E378BC"/>
    <w:rsid w:val="00E417B5"/>
    <w:rsid w:val="00E43B1A"/>
    <w:rsid w:val="00E44DDC"/>
    <w:rsid w:val="00E458C7"/>
    <w:rsid w:val="00E47144"/>
    <w:rsid w:val="00E479C7"/>
    <w:rsid w:val="00E50831"/>
    <w:rsid w:val="00E530EB"/>
    <w:rsid w:val="00E54857"/>
    <w:rsid w:val="00E61F3F"/>
    <w:rsid w:val="00E63952"/>
    <w:rsid w:val="00E640D2"/>
    <w:rsid w:val="00E64ACE"/>
    <w:rsid w:val="00E6700E"/>
    <w:rsid w:val="00E671DB"/>
    <w:rsid w:val="00E679F7"/>
    <w:rsid w:val="00E705C3"/>
    <w:rsid w:val="00E70F56"/>
    <w:rsid w:val="00E7424C"/>
    <w:rsid w:val="00E7553E"/>
    <w:rsid w:val="00E76BD9"/>
    <w:rsid w:val="00E80768"/>
    <w:rsid w:val="00E80CCB"/>
    <w:rsid w:val="00E83ABE"/>
    <w:rsid w:val="00E86E8D"/>
    <w:rsid w:val="00E9065D"/>
    <w:rsid w:val="00E90F0F"/>
    <w:rsid w:val="00E922CC"/>
    <w:rsid w:val="00E96EF0"/>
    <w:rsid w:val="00E977B9"/>
    <w:rsid w:val="00E97BD0"/>
    <w:rsid w:val="00EA0751"/>
    <w:rsid w:val="00EA45D4"/>
    <w:rsid w:val="00EA725F"/>
    <w:rsid w:val="00EB1E3C"/>
    <w:rsid w:val="00EB3259"/>
    <w:rsid w:val="00EB3675"/>
    <w:rsid w:val="00EB49D9"/>
    <w:rsid w:val="00EB6901"/>
    <w:rsid w:val="00EC0FE0"/>
    <w:rsid w:val="00EC5C14"/>
    <w:rsid w:val="00ED0E26"/>
    <w:rsid w:val="00ED14C7"/>
    <w:rsid w:val="00ED1E91"/>
    <w:rsid w:val="00ED20B2"/>
    <w:rsid w:val="00ED4436"/>
    <w:rsid w:val="00ED4931"/>
    <w:rsid w:val="00ED5FD3"/>
    <w:rsid w:val="00ED63BC"/>
    <w:rsid w:val="00EE3F33"/>
    <w:rsid w:val="00EE5F53"/>
    <w:rsid w:val="00EF0E37"/>
    <w:rsid w:val="00EF199B"/>
    <w:rsid w:val="00EF643D"/>
    <w:rsid w:val="00F0061C"/>
    <w:rsid w:val="00F0119E"/>
    <w:rsid w:val="00F028FA"/>
    <w:rsid w:val="00F04302"/>
    <w:rsid w:val="00F0488E"/>
    <w:rsid w:val="00F0506B"/>
    <w:rsid w:val="00F059CB"/>
    <w:rsid w:val="00F1255B"/>
    <w:rsid w:val="00F16DA1"/>
    <w:rsid w:val="00F2198F"/>
    <w:rsid w:val="00F21E76"/>
    <w:rsid w:val="00F221CB"/>
    <w:rsid w:val="00F226A6"/>
    <w:rsid w:val="00F3080A"/>
    <w:rsid w:val="00F3088B"/>
    <w:rsid w:val="00F320A6"/>
    <w:rsid w:val="00F331B7"/>
    <w:rsid w:val="00F3593B"/>
    <w:rsid w:val="00F36A97"/>
    <w:rsid w:val="00F44827"/>
    <w:rsid w:val="00F450DD"/>
    <w:rsid w:val="00F46EC9"/>
    <w:rsid w:val="00F474B1"/>
    <w:rsid w:val="00F47B4C"/>
    <w:rsid w:val="00F50891"/>
    <w:rsid w:val="00F51D7F"/>
    <w:rsid w:val="00F52E5E"/>
    <w:rsid w:val="00F57EE5"/>
    <w:rsid w:val="00F607D0"/>
    <w:rsid w:val="00F60978"/>
    <w:rsid w:val="00F64EC7"/>
    <w:rsid w:val="00F663AA"/>
    <w:rsid w:val="00F71E33"/>
    <w:rsid w:val="00F727CC"/>
    <w:rsid w:val="00F75F22"/>
    <w:rsid w:val="00F76BEF"/>
    <w:rsid w:val="00F77B0C"/>
    <w:rsid w:val="00F835DA"/>
    <w:rsid w:val="00F85E41"/>
    <w:rsid w:val="00F860C3"/>
    <w:rsid w:val="00F86DBD"/>
    <w:rsid w:val="00F90223"/>
    <w:rsid w:val="00F90B9C"/>
    <w:rsid w:val="00F93385"/>
    <w:rsid w:val="00F94F98"/>
    <w:rsid w:val="00FA2936"/>
    <w:rsid w:val="00FA42F2"/>
    <w:rsid w:val="00FA6BB0"/>
    <w:rsid w:val="00FA75AC"/>
    <w:rsid w:val="00FA7602"/>
    <w:rsid w:val="00FA7946"/>
    <w:rsid w:val="00FB265B"/>
    <w:rsid w:val="00FB2830"/>
    <w:rsid w:val="00FB2C00"/>
    <w:rsid w:val="00FB30D7"/>
    <w:rsid w:val="00FB4059"/>
    <w:rsid w:val="00FB43AD"/>
    <w:rsid w:val="00FB5911"/>
    <w:rsid w:val="00FC3798"/>
    <w:rsid w:val="00FC379A"/>
    <w:rsid w:val="00FC3A84"/>
    <w:rsid w:val="00FC4995"/>
    <w:rsid w:val="00FC52C2"/>
    <w:rsid w:val="00FC6A8D"/>
    <w:rsid w:val="00FD0F58"/>
    <w:rsid w:val="00FD305F"/>
    <w:rsid w:val="00FD50C1"/>
    <w:rsid w:val="00FD56CD"/>
    <w:rsid w:val="00FD6E0A"/>
    <w:rsid w:val="00FD7E62"/>
    <w:rsid w:val="00FE0070"/>
    <w:rsid w:val="00FE03F6"/>
    <w:rsid w:val="00FE1419"/>
    <w:rsid w:val="00FE583C"/>
    <w:rsid w:val="00FE5D0E"/>
    <w:rsid w:val="00FE6B34"/>
    <w:rsid w:val="00FE6EA5"/>
    <w:rsid w:val="00FF0463"/>
    <w:rsid w:val="00FF1678"/>
    <w:rsid w:val="00FF1C70"/>
    <w:rsid w:val="00FF1E46"/>
    <w:rsid w:val="00FF3217"/>
    <w:rsid w:val="00FF3359"/>
    <w:rsid w:val="00FF359E"/>
    <w:rsid w:val="00FF5460"/>
    <w:rsid w:val="00FF55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F4B83"/>
  <w15:docId w15:val="{37B104B0-5874-4584-B26B-FB8E9D170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81017"/>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96555A"/>
    <w:pPr>
      <w:keepNext/>
      <w:keepLines/>
      <w:spacing w:before="480" w:after="240"/>
      <w:jc w:val="center"/>
      <w:outlineLvl w:val="0"/>
    </w:pPr>
    <w:rPr>
      <w:rFonts w:asciiTheme="majorHAnsi" w:eastAsiaTheme="majorEastAsia" w:hAnsiTheme="majorHAnsi" w:cstheme="majorBidi"/>
      <w:b/>
      <w:bCs/>
      <w:sz w:val="32"/>
      <w:szCs w:val="32"/>
    </w:rPr>
  </w:style>
  <w:style w:type="paragraph" w:styleId="Nagwek2">
    <w:name w:val="heading 2"/>
    <w:basedOn w:val="Normalny"/>
    <w:next w:val="Normalny"/>
    <w:link w:val="Nagwek2Znak"/>
    <w:uiPriority w:val="9"/>
    <w:unhideWhenUsed/>
    <w:qFormat/>
    <w:rsid w:val="005E6DC9"/>
    <w:pPr>
      <w:keepNext/>
      <w:keepLines/>
      <w:spacing w:before="600" w:after="360" w:line="276" w:lineRule="auto"/>
      <w:outlineLvl w:val="1"/>
    </w:pPr>
    <w:rPr>
      <w:rFonts w:asciiTheme="majorHAnsi" w:eastAsiaTheme="majorEastAsia" w:hAnsiTheme="majorHAnsi" w:cstheme="majorBidi"/>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3">
    <w:name w:val="Body Text Indent 3"/>
    <w:basedOn w:val="Normalny"/>
    <w:link w:val="Tekstpodstawowywcity3Znak"/>
    <w:semiHidden/>
    <w:rsid w:val="00581017"/>
    <w:pPr>
      <w:widowControl w:val="0"/>
      <w:autoSpaceDE w:val="0"/>
      <w:autoSpaceDN w:val="0"/>
      <w:adjustRightInd w:val="0"/>
      <w:ind w:left="708"/>
    </w:pPr>
    <w:rPr>
      <w:b/>
      <w:bCs/>
      <w:sz w:val="26"/>
      <w:szCs w:val="26"/>
    </w:rPr>
  </w:style>
  <w:style w:type="character" w:customStyle="1" w:styleId="Tekstpodstawowywcity3Znak">
    <w:name w:val="Tekst podstawowy wcięty 3 Znak"/>
    <w:basedOn w:val="Domylnaczcionkaakapitu"/>
    <w:link w:val="Tekstpodstawowywcity3"/>
    <w:semiHidden/>
    <w:rsid w:val="00581017"/>
    <w:rPr>
      <w:rFonts w:ascii="Times New Roman" w:eastAsia="Times New Roman" w:hAnsi="Times New Roman" w:cs="Times New Roman"/>
      <w:b/>
      <w:bCs/>
      <w:sz w:val="26"/>
      <w:szCs w:val="26"/>
      <w:lang w:eastAsia="pl-PL"/>
    </w:rPr>
  </w:style>
  <w:style w:type="paragraph" w:styleId="Akapitzlist">
    <w:name w:val="List Paragraph"/>
    <w:aliases w:val="L1,Numerowanie,Akapit z listą5,CW_Lista,normalny tekst,List Paragraph,2 heading,A_wyliczenie,K-P_odwolanie,maz_wyliczenie,opis dzialania,Podsis rysunku,Wypunktowanie,BulletC,Wyliczanie,Obiekt,Akapit z listą31,Bullets,Bullet1"/>
    <w:basedOn w:val="Normalny"/>
    <w:link w:val="AkapitzlistZnak"/>
    <w:uiPriority w:val="34"/>
    <w:qFormat/>
    <w:rsid w:val="0096555A"/>
    <w:pPr>
      <w:spacing w:line="276" w:lineRule="auto"/>
      <w:ind w:left="720"/>
      <w:contextualSpacing/>
    </w:pPr>
    <w:rPr>
      <w:rFonts w:ascii="Arial" w:hAnsi="Arial"/>
      <w:sz w:val="22"/>
    </w:rPr>
  </w:style>
  <w:style w:type="paragraph" w:styleId="Tekstpodstawowy2">
    <w:name w:val="Body Text 2"/>
    <w:basedOn w:val="Normalny"/>
    <w:link w:val="Tekstpodstawowy2Znak"/>
    <w:uiPriority w:val="99"/>
    <w:semiHidden/>
    <w:unhideWhenUsed/>
    <w:rsid w:val="002276EE"/>
    <w:pPr>
      <w:spacing w:after="120" w:line="480" w:lineRule="auto"/>
    </w:pPr>
  </w:style>
  <w:style w:type="character" w:customStyle="1" w:styleId="Tekstpodstawowy2Znak">
    <w:name w:val="Tekst podstawowy 2 Znak"/>
    <w:basedOn w:val="Domylnaczcionkaakapitu"/>
    <w:link w:val="Tekstpodstawowy2"/>
    <w:uiPriority w:val="99"/>
    <w:semiHidden/>
    <w:rsid w:val="002276EE"/>
    <w:rPr>
      <w:rFonts w:ascii="Times New Roman" w:eastAsia="Times New Roman" w:hAnsi="Times New Roman" w:cs="Times New Roman"/>
      <w:sz w:val="24"/>
      <w:szCs w:val="24"/>
      <w:lang w:eastAsia="pl-PL"/>
    </w:rPr>
  </w:style>
  <w:style w:type="character" w:styleId="Odwoanieprzypisudolnego">
    <w:name w:val="footnote reference"/>
    <w:semiHidden/>
    <w:unhideWhenUsed/>
    <w:rsid w:val="001F7A11"/>
    <w:rPr>
      <w:vertAlign w:val="superscript"/>
    </w:rPr>
  </w:style>
  <w:style w:type="paragraph" w:customStyle="1" w:styleId="Akapitzlist1">
    <w:name w:val="Akapit z listą1"/>
    <w:basedOn w:val="Normalny"/>
    <w:rsid w:val="00AD473F"/>
    <w:pPr>
      <w:spacing w:after="160" w:line="259" w:lineRule="auto"/>
      <w:ind w:left="720"/>
      <w:contextualSpacing/>
    </w:pPr>
    <w:rPr>
      <w:rFonts w:ascii="Calibri" w:hAnsi="Calibri"/>
      <w:sz w:val="22"/>
      <w:szCs w:val="22"/>
      <w:lang w:eastAsia="en-US"/>
    </w:rPr>
  </w:style>
  <w:style w:type="paragraph" w:customStyle="1" w:styleId="Akapitzlist2">
    <w:name w:val="Akapit z listą2"/>
    <w:basedOn w:val="Normalny"/>
    <w:rsid w:val="000A1602"/>
    <w:pPr>
      <w:spacing w:after="160" w:line="259" w:lineRule="auto"/>
      <w:ind w:left="720"/>
      <w:contextualSpacing/>
    </w:pPr>
    <w:rPr>
      <w:rFonts w:ascii="Calibri" w:hAnsi="Calibri"/>
      <w:sz w:val="22"/>
      <w:szCs w:val="22"/>
      <w:lang w:eastAsia="en-US"/>
    </w:rPr>
  </w:style>
  <w:style w:type="paragraph" w:styleId="NormalnyWeb">
    <w:name w:val="Normal (Web)"/>
    <w:basedOn w:val="Normalny"/>
    <w:uiPriority w:val="99"/>
    <w:rsid w:val="003C76CD"/>
    <w:pPr>
      <w:ind w:left="198"/>
    </w:pPr>
    <w:rPr>
      <w:lang w:val="en-US" w:eastAsia="en-US"/>
    </w:rPr>
  </w:style>
  <w:style w:type="paragraph" w:styleId="Nagwek">
    <w:name w:val="header"/>
    <w:basedOn w:val="Normalny"/>
    <w:link w:val="NagwekZnak"/>
    <w:uiPriority w:val="99"/>
    <w:unhideWhenUsed/>
    <w:rsid w:val="00635CFC"/>
    <w:pPr>
      <w:tabs>
        <w:tab w:val="center" w:pos="4536"/>
        <w:tab w:val="right" w:pos="9072"/>
      </w:tabs>
    </w:pPr>
  </w:style>
  <w:style w:type="character" w:customStyle="1" w:styleId="NagwekZnak">
    <w:name w:val="Nagłówek Znak"/>
    <w:basedOn w:val="Domylnaczcionkaakapitu"/>
    <w:link w:val="Nagwek"/>
    <w:uiPriority w:val="99"/>
    <w:rsid w:val="00635CFC"/>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635CFC"/>
    <w:pPr>
      <w:tabs>
        <w:tab w:val="center" w:pos="4536"/>
        <w:tab w:val="right" w:pos="9072"/>
      </w:tabs>
    </w:pPr>
  </w:style>
  <w:style w:type="character" w:customStyle="1" w:styleId="StopkaZnak">
    <w:name w:val="Stopka Znak"/>
    <w:basedOn w:val="Domylnaczcionkaakapitu"/>
    <w:link w:val="Stopka"/>
    <w:uiPriority w:val="99"/>
    <w:rsid w:val="00635CFC"/>
    <w:rPr>
      <w:rFonts w:ascii="Times New Roman" w:eastAsia="Times New Roman" w:hAnsi="Times New Roman" w:cs="Times New Roman"/>
      <w:sz w:val="24"/>
      <w:szCs w:val="24"/>
      <w:lang w:eastAsia="pl-PL"/>
    </w:rPr>
  </w:style>
  <w:style w:type="character" w:customStyle="1" w:styleId="alb">
    <w:name w:val="a_lb"/>
    <w:basedOn w:val="Domylnaczcionkaakapitu"/>
    <w:rsid w:val="00390CA1"/>
  </w:style>
  <w:style w:type="character" w:customStyle="1" w:styleId="alb-s">
    <w:name w:val="a_lb-s"/>
    <w:basedOn w:val="Domylnaczcionkaakapitu"/>
    <w:rsid w:val="00C044E2"/>
  </w:style>
  <w:style w:type="paragraph" w:customStyle="1" w:styleId="podpis">
    <w:name w:val="podpis"/>
    <w:basedOn w:val="Normalny"/>
    <w:rsid w:val="00F3593B"/>
    <w:pPr>
      <w:widowControl w:val="0"/>
    </w:pPr>
    <w:rPr>
      <w:rFonts w:ascii="Courier New" w:hAnsi="Courier New"/>
      <w:snapToGrid w:val="0"/>
      <w:szCs w:val="20"/>
    </w:rPr>
  </w:style>
  <w:style w:type="paragraph" w:customStyle="1" w:styleId="Default">
    <w:name w:val="Default"/>
    <w:rsid w:val="001238E9"/>
    <w:pPr>
      <w:autoSpaceDE w:val="0"/>
      <w:autoSpaceDN w:val="0"/>
      <w:adjustRightInd w:val="0"/>
      <w:spacing w:after="0" w:line="240" w:lineRule="auto"/>
    </w:pPr>
    <w:rPr>
      <w:rFonts w:ascii="Calibri" w:eastAsia="Calibri" w:hAnsi="Calibri" w:cs="Calibri"/>
      <w:color w:val="000000"/>
      <w:sz w:val="24"/>
      <w:szCs w:val="24"/>
      <w:lang w:eastAsia="pl-PL"/>
    </w:rPr>
  </w:style>
  <w:style w:type="paragraph" w:styleId="Tekstprzypisukocowego">
    <w:name w:val="endnote text"/>
    <w:basedOn w:val="Normalny"/>
    <w:link w:val="TekstprzypisukocowegoZnak"/>
    <w:uiPriority w:val="99"/>
    <w:semiHidden/>
    <w:unhideWhenUsed/>
    <w:rsid w:val="0039413E"/>
    <w:rPr>
      <w:sz w:val="20"/>
      <w:szCs w:val="20"/>
    </w:rPr>
  </w:style>
  <w:style w:type="character" w:customStyle="1" w:styleId="TekstprzypisukocowegoZnak">
    <w:name w:val="Tekst przypisu końcowego Znak"/>
    <w:basedOn w:val="Domylnaczcionkaakapitu"/>
    <w:link w:val="Tekstprzypisukocowego"/>
    <w:uiPriority w:val="99"/>
    <w:semiHidden/>
    <w:rsid w:val="0039413E"/>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39413E"/>
    <w:rPr>
      <w:vertAlign w:val="superscript"/>
    </w:rPr>
  </w:style>
  <w:style w:type="paragraph" w:customStyle="1" w:styleId="Standard">
    <w:name w:val="Standard"/>
    <w:link w:val="StandardZnak"/>
    <w:rsid w:val="00B52353"/>
    <w:pPr>
      <w:suppressAutoHyphens/>
      <w:autoSpaceDN w:val="0"/>
      <w:spacing w:after="0" w:line="240" w:lineRule="auto"/>
      <w:jc w:val="both"/>
      <w:textAlignment w:val="baseline"/>
    </w:pPr>
    <w:rPr>
      <w:rFonts w:ascii="Calibri" w:eastAsia="SimSun" w:hAnsi="Calibri" w:cs="Tahoma"/>
      <w:kern w:val="3"/>
    </w:rPr>
  </w:style>
  <w:style w:type="paragraph" w:styleId="Tekstpodstawowywcity2">
    <w:name w:val="Body Text Indent 2"/>
    <w:basedOn w:val="Normalny"/>
    <w:link w:val="Tekstpodstawowywcity2Znak"/>
    <w:uiPriority w:val="99"/>
    <w:semiHidden/>
    <w:unhideWhenUsed/>
    <w:rsid w:val="009D1CD0"/>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9D1CD0"/>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A93BF1"/>
    <w:rPr>
      <w:rFonts w:ascii="Tahoma" w:hAnsi="Tahoma" w:cs="Tahoma"/>
      <w:sz w:val="16"/>
      <w:szCs w:val="16"/>
    </w:rPr>
  </w:style>
  <w:style w:type="character" w:customStyle="1" w:styleId="TekstdymkaZnak">
    <w:name w:val="Tekst dymka Znak"/>
    <w:basedOn w:val="Domylnaczcionkaakapitu"/>
    <w:link w:val="Tekstdymka"/>
    <w:uiPriority w:val="99"/>
    <w:semiHidden/>
    <w:rsid w:val="00A93BF1"/>
    <w:rPr>
      <w:rFonts w:ascii="Tahoma" w:eastAsia="Times New Roman" w:hAnsi="Tahoma" w:cs="Tahoma"/>
      <w:sz w:val="16"/>
      <w:szCs w:val="16"/>
      <w:lang w:eastAsia="pl-PL"/>
    </w:rPr>
  </w:style>
  <w:style w:type="character" w:customStyle="1" w:styleId="StandardZnak">
    <w:name w:val="Standard Znak"/>
    <w:link w:val="Standard"/>
    <w:locked/>
    <w:rsid w:val="00174C09"/>
    <w:rPr>
      <w:rFonts w:ascii="Calibri" w:eastAsia="SimSun" w:hAnsi="Calibri" w:cs="Tahoma"/>
      <w:kern w:val="3"/>
    </w:rPr>
  </w:style>
  <w:style w:type="character" w:customStyle="1" w:styleId="AkapitzlistZnak">
    <w:name w:val="Akapit z listą Znak"/>
    <w:aliases w:val="L1 Znak,Numerowanie Znak,Akapit z listą5 Znak,CW_Lista Znak,normalny tekst Znak,List Paragraph Znak,2 heading Znak,A_wyliczenie Znak,K-P_odwolanie Znak,maz_wyliczenie Znak,opis dzialania Znak,Podsis rysunku Znak,Wypunktowanie Znak"/>
    <w:link w:val="Akapitzlist"/>
    <w:uiPriority w:val="34"/>
    <w:qFormat/>
    <w:locked/>
    <w:rsid w:val="0096555A"/>
    <w:rPr>
      <w:rFonts w:ascii="Arial" w:eastAsia="Times New Roman" w:hAnsi="Arial" w:cs="Times New Roman"/>
      <w:szCs w:val="24"/>
      <w:lang w:eastAsia="pl-PL"/>
    </w:rPr>
  </w:style>
  <w:style w:type="character" w:customStyle="1" w:styleId="tm8">
    <w:name w:val="tm8"/>
    <w:basedOn w:val="Domylnaczcionkaakapitu"/>
    <w:rsid w:val="001B1727"/>
  </w:style>
  <w:style w:type="character" w:customStyle="1" w:styleId="Nagwek1Znak">
    <w:name w:val="Nagłówek 1 Znak"/>
    <w:basedOn w:val="Domylnaczcionkaakapitu"/>
    <w:link w:val="Nagwek1"/>
    <w:uiPriority w:val="9"/>
    <w:rsid w:val="0096555A"/>
    <w:rPr>
      <w:rFonts w:asciiTheme="majorHAnsi" w:eastAsiaTheme="majorEastAsia" w:hAnsiTheme="majorHAnsi" w:cstheme="majorBidi"/>
      <w:b/>
      <w:bCs/>
      <w:sz w:val="32"/>
      <w:szCs w:val="32"/>
      <w:lang w:eastAsia="pl-PL"/>
    </w:rPr>
  </w:style>
  <w:style w:type="character" w:customStyle="1" w:styleId="Nagwek2Znak">
    <w:name w:val="Nagłówek 2 Znak"/>
    <w:basedOn w:val="Domylnaczcionkaakapitu"/>
    <w:link w:val="Nagwek2"/>
    <w:uiPriority w:val="9"/>
    <w:rsid w:val="005E6DC9"/>
    <w:rPr>
      <w:rFonts w:asciiTheme="majorHAnsi" w:eastAsiaTheme="majorEastAsia" w:hAnsiTheme="majorHAnsi" w:cstheme="majorBidi"/>
      <w:b/>
      <w:bCs/>
      <w:sz w:val="26"/>
      <w:szCs w:val="26"/>
      <w:lang w:eastAsia="pl-PL"/>
    </w:rPr>
  </w:style>
  <w:style w:type="paragraph" w:customStyle="1" w:styleId="Header1">
    <w:name w:val="Header_1"/>
    <w:basedOn w:val="Normalny"/>
    <w:qFormat/>
    <w:rsid w:val="00A10901"/>
    <w:pPr>
      <w:numPr>
        <w:numId w:val="21"/>
      </w:numPr>
      <w:pBdr>
        <w:bottom w:val="double" w:sz="4" w:space="1" w:color="auto"/>
      </w:pBdr>
      <w:shd w:val="clear" w:color="auto" w:fill="DAEEF3"/>
      <w:spacing w:before="360" w:after="40" w:line="276" w:lineRule="auto"/>
      <w:ind w:left="833"/>
      <w:jc w:val="both"/>
    </w:pPr>
    <w:rPr>
      <w:rFonts w:ascii="Arial" w:hAnsi="Arial" w:cs="Arial"/>
      <w:b/>
      <w:bCs/>
      <w:kern w:val="32"/>
      <w:sz w:val="22"/>
      <w:szCs w:val="20"/>
      <w:lang w:eastAsia="x-none"/>
    </w:rPr>
  </w:style>
  <w:style w:type="character" w:styleId="Odwoaniedokomentarza">
    <w:name w:val="annotation reference"/>
    <w:basedOn w:val="Domylnaczcionkaakapitu"/>
    <w:semiHidden/>
    <w:unhideWhenUsed/>
    <w:rsid w:val="000543AB"/>
    <w:rPr>
      <w:sz w:val="16"/>
      <w:szCs w:val="16"/>
    </w:rPr>
  </w:style>
  <w:style w:type="paragraph" w:styleId="Tekstkomentarza">
    <w:name w:val="annotation text"/>
    <w:basedOn w:val="Normalny"/>
    <w:link w:val="TekstkomentarzaZnak"/>
    <w:semiHidden/>
    <w:unhideWhenUsed/>
    <w:rsid w:val="000543AB"/>
    <w:rPr>
      <w:sz w:val="20"/>
      <w:szCs w:val="20"/>
    </w:rPr>
  </w:style>
  <w:style w:type="character" w:customStyle="1" w:styleId="TekstkomentarzaZnak">
    <w:name w:val="Tekst komentarza Znak"/>
    <w:basedOn w:val="Domylnaczcionkaakapitu"/>
    <w:link w:val="Tekstkomentarza"/>
    <w:semiHidden/>
    <w:rsid w:val="000543AB"/>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0543AB"/>
    <w:rPr>
      <w:b/>
      <w:bCs/>
    </w:rPr>
  </w:style>
  <w:style w:type="character" w:customStyle="1" w:styleId="TematkomentarzaZnak">
    <w:name w:val="Temat komentarza Znak"/>
    <w:basedOn w:val="TekstkomentarzaZnak"/>
    <w:link w:val="Tematkomentarza"/>
    <w:uiPriority w:val="99"/>
    <w:semiHidden/>
    <w:rsid w:val="000543AB"/>
    <w:rPr>
      <w:rFonts w:ascii="Times New Roman" w:eastAsia="Times New Roman" w:hAnsi="Times New Roman" w:cs="Times New Roman"/>
      <w:b/>
      <w:bCs/>
      <w:sz w:val="20"/>
      <w:szCs w:val="20"/>
      <w:lang w:eastAsia="pl-PL"/>
    </w:rPr>
  </w:style>
  <w:style w:type="paragraph" w:styleId="Tekstpodstawowy">
    <w:name w:val="Body Text"/>
    <w:basedOn w:val="Normalny"/>
    <w:link w:val="TekstpodstawowyZnak"/>
    <w:uiPriority w:val="99"/>
    <w:unhideWhenUsed/>
    <w:rsid w:val="000543AB"/>
    <w:pPr>
      <w:spacing w:after="120"/>
    </w:pPr>
  </w:style>
  <w:style w:type="character" w:customStyle="1" w:styleId="TekstpodstawowyZnak">
    <w:name w:val="Tekst podstawowy Znak"/>
    <w:basedOn w:val="Domylnaczcionkaakapitu"/>
    <w:link w:val="Tekstpodstawowy"/>
    <w:uiPriority w:val="99"/>
    <w:rsid w:val="000543AB"/>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644A1B"/>
    <w:rPr>
      <w:color w:val="0000FF" w:themeColor="hyperlink"/>
      <w:u w:val="single"/>
    </w:rPr>
  </w:style>
  <w:style w:type="character" w:styleId="Nierozpoznanawzmianka">
    <w:name w:val="Unresolved Mention"/>
    <w:basedOn w:val="Domylnaczcionkaakapitu"/>
    <w:uiPriority w:val="99"/>
    <w:semiHidden/>
    <w:unhideWhenUsed/>
    <w:rsid w:val="00644A1B"/>
    <w:rPr>
      <w:color w:val="605E5C"/>
      <w:shd w:val="clear" w:color="auto" w:fill="E1DFDD"/>
    </w:rPr>
  </w:style>
  <w:style w:type="paragraph" w:customStyle="1" w:styleId="StylPodtytuaciskiTimesNewRomanZoonyTimesNewRo1">
    <w:name w:val="Styl Podtytuł + (Łaciński) Times New Roman (Złożony) Times New Ro...1"/>
    <w:basedOn w:val="Podtytu"/>
    <w:autoRedefine/>
    <w:rsid w:val="003D607D"/>
    <w:pPr>
      <w:keepNext/>
      <w:numPr>
        <w:ilvl w:val="0"/>
        <w:numId w:val="47"/>
      </w:numPr>
      <w:tabs>
        <w:tab w:val="clear" w:pos="3556"/>
        <w:tab w:val="num" w:pos="567"/>
        <w:tab w:val="num" w:pos="720"/>
      </w:tabs>
      <w:suppressAutoHyphens/>
      <w:spacing w:before="120" w:after="120"/>
      <w:ind w:left="567" w:hanging="567"/>
      <w:jc w:val="center"/>
    </w:pPr>
    <w:rPr>
      <w:rFonts w:ascii="Segoe UI Light" w:eastAsia="Times New Roman" w:hAnsi="Segoe UI Light" w:cs="Segoe UI Light"/>
      <w:b/>
      <w:caps/>
      <w:snapToGrid w:val="0"/>
      <w:color w:val="auto"/>
      <w:spacing w:val="0"/>
      <w:sz w:val="24"/>
      <w:szCs w:val="24"/>
      <w:u w:val="single"/>
      <w:lang w:eastAsia="ar-SA"/>
    </w:rPr>
  </w:style>
  <w:style w:type="paragraph" w:styleId="Podtytu">
    <w:name w:val="Subtitle"/>
    <w:basedOn w:val="Normalny"/>
    <w:next w:val="Normalny"/>
    <w:link w:val="PodtytuZnak"/>
    <w:uiPriority w:val="11"/>
    <w:qFormat/>
    <w:rsid w:val="003D607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3D607D"/>
    <w:rPr>
      <w:rFonts w:eastAsiaTheme="minorEastAsia"/>
      <w:color w:val="5A5A5A" w:themeColor="text1" w:themeTint="A5"/>
      <w:spacing w:val="15"/>
      <w:lang w:eastAsia="pl-PL"/>
    </w:rPr>
  </w:style>
  <w:style w:type="character" w:customStyle="1" w:styleId="Nagwek20">
    <w:name w:val="Nagłówek #2_"/>
    <w:locked/>
    <w:rsid w:val="003D6513"/>
    <w:rPr>
      <w:sz w:val="32"/>
      <w:szCs w:val="3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64336">
      <w:bodyDiv w:val="1"/>
      <w:marLeft w:val="0"/>
      <w:marRight w:val="0"/>
      <w:marTop w:val="0"/>
      <w:marBottom w:val="0"/>
      <w:divBdr>
        <w:top w:val="none" w:sz="0" w:space="0" w:color="auto"/>
        <w:left w:val="none" w:sz="0" w:space="0" w:color="auto"/>
        <w:bottom w:val="none" w:sz="0" w:space="0" w:color="auto"/>
        <w:right w:val="none" w:sz="0" w:space="0" w:color="auto"/>
      </w:divBdr>
    </w:div>
    <w:div w:id="368649266">
      <w:bodyDiv w:val="1"/>
      <w:marLeft w:val="0"/>
      <w:marRight w:val="0"/>
      <w:marTop w:val="0"/>
      <w:marBottom w:val="0"/>
      <w:divBdr>
        <w:top w:val="none" w:sz="0" w:space="0" w:color="auto"/>
        <w:left w:val="none" w:sz="0" w:space="0" w:color="auto"/>
        <w:bottom w:val="none" w:sz="0" w:space="0" w:color="auto"/>
        <w:right w:val="none" w:sz="0" w:space="0" w:color="auto"/>
      </w:divBdr>
      <w:divsChild>
        <w:div w:id="480776794">
          <w:marLeft w:val="0"/>
          <w:marRight w:val="0"/>
          <w:marTop w:val="72"/>
          <w:marBottom w:val="0"/>
          <w:divBdr>
            <w:top w:val="none" w:sz="0" w:space="0" w:color="auto"/>
            <w:left w:val="none" w:sz="0" w:space="0" w:color="auto"/>
            <w:bottom w:val="none" w:sz="0" w:space="0" w:color="auto"/>
            <w:right w:val="none" w:sz="0" w:space="0" w:color="auto"/>
          </w:divBdr>
        </w:div>
        <w:div w:id="262031248">
          <w:marLeft w:val="0"/>
          <w:marRight w:val="0"/>
          <w:marTop w:val="72"/>
          <w:marBottom w:val="0"/>
          <w:divBdr>
            <w:top w:val="none" w:sz="0" w:space="0" w:color="auto"/>
            <w:left w:val="none" w:sz="0" w:space="0" w:color="auto"/>
            <w:bottom w:val="none" w:sz="0" w:space="0" w:color="auto"/>
            <w:right w:val="none" w:sz="0" w:space="0" w:color="auto"/>
          </w:divBdr>
        </w:div>
        <w:div w:id="9797220">
          <w:marLeft w:val="0"/>
          <w:marRight w:val="0"/>
          <w:marTop w:val="72"/>
          <w:marBottom w:val="0"/>
          <w:divBdr>
            <w:top w:val="none" w:sz="0" w:space="0" w:color="auto"/>
            <w:left w:val="none" w:sz="0" w:space="0" w:color="auto"/>
            <w:bottom w:val="none" w:sz="0" w:space="0" w:color="auto"/>
            <w:right w:val="none" w:sz="0" w:space="0" w:color="auto"/>
          </w:divBdr>
        </w:div>
        <w:div w:id="1980960606">
          <w:marLeft w:val="0"/>
          <w:marRight w:val="0"/>
          <w:marTop w:val="72"/>
          <w:marBottom w:val="0"/>
          <w:divBdr>
            <w:top w:val="none" w:sz="0" w:space="0" w:color="auto"/>
            <w:left w:val="none" w:sz="0" w:space="0" w:color="auto"/>
            <w:bottom w:val="none" w:sz="0" w:space="0" w:color="auto"/>
            <w:right w:val="none" w:sz="0" w:space="0" w:color="auto"/>
          </w:divBdr>
        </w:div>
        <w:div w:id="519465944">
          <w:marLeft w:val="0"/>
          <w:marRight w:val="0"/>
          <w:marTop w:val="72"/>
          <w:marBottom w:val="0"/>
          <w:divBdr>
            <w:top w:val="none" w:sz="0" w:space="0" w:color="auto"/>
            <w:left w:val="none" w:sz="0" w:space="0" w:color="auto"/>
            <w:bottom w:val="none" w:sz="0" w:space="0" w:color="auto"/>
            <w:right w:val="none" w:sz="0" w:space="0" w:color="auto"/>
          </w:divBdr>
          <w:divsChild>
            <w:div w:id="222958346">
              <w:marLeft w:val="360"/>
              <w:marRight w:val="0"/>
              <w:marTop w:val="72"/>
              <w:marBottom w:val="72"/>
              <w:divBdr>
                <w:top w:val="none" w:sz="0" w:space="0" w:color="auto"/>
                <w:left w:val="none" w:sz="0" w:space="0" w:color="auto"/>
                <w:bottom w:val="none" w:sz="0" w:space="0" w:color="auto"/>
                <w:right w:val="none" w:sz="0" w:space="0" w:color="auto"/>
              </w:divBdr>
            </w:div>
            <w:div w:id="2028292812">
              <w:marLeft w:val="360"/>
              <w:marRight w:val="0"/>
              <w:marTop w:val="0"/>
              <w:marBottom w:val="72"/>
              <w:divBdr>
                <w:top w:val="none" w:sz="0" w:space="0" w:color="auto"/>
                <w:left w:val="none" w:sz="0" w:space="0" w:color="auto"/>
                <w:bottom w:val="none" w:sz="0" w:space="0" w:color="auto"/>
                <w:right w:val="none" w:sz="0" w:space="0" w:color="auto"/>
              </w:divBdr>
            </w:div>
            <w:div w:id="47149538">
              <w:marLeft w:val="360"/>
              <w:marRight w:val="0"/>
              <w:marTop w:val="0"/>
              <w:marBottom w:val="72"/>
              <w:divBdr>
                <w:top w:val="none" w:sz="0" w:space="0" w:color="auto"/>
                <w:left w:val="none" w:sz="0" w:space="0" w:color="auto"/>
                <w:bottom w:val="none" w:sz="0" w:space="0" w:color="auto"/>
                <w:right w:val="none" w:sz="0" w:space="0" w:color="auto"/>
              </w:divBdr>
            </w:div>
          </w:divsChild>
        </w:div>
        <w:div w:id="1840608986">
          <w:marLeft w:val="0"/>
          <w:marRight w:val="0"/>
          <w:marTop w:val="72"/>
          <w:marBottom w:val="0"/>
          <w:divBdr>
            <w:top w:val="none" w:sz="0" w:space="0" w:color="auto"/>
            <w:left w:val="none" w:sz="0" w:space="0" w:color="auto"/>
            <w:bottom w:val="none" w:sz="0" w:space="0" w:color="auto"/>
            <w:right w:val="none" w:sz="0" w:space="0" w:color="auto"/>
          </w:divBdr>
        </w:div>
        <w:div w:id="841706167">
          <w:marLeft w:val="0"/>
          <w:marRight w:val="0"/>
          <w:marTop w:val="72"/>
          <w:marBottom w:val="0"/>
          <w:divBdr>
            <w:top w:val="none" w:sz="0" w:space="0" w:color="auto"/>
            <w:left w:val="none" w:sz="0" w:space="0" w:color="auto"/>
            <w:bottom w:val="none" w:sz="0" w:space="0" w:color="auto"/>
            <w:right w:val="none" w:sz="0" w:space="0" w:color="auto"/>
          </w:divBdr>
        </w:div>
      </w:divsChild>
    </w:div>
    <w:div w:id="549150059">
      <w:bodyDiv w:val="1"/>
      <w:marLeft w:val="0"/>
      <w:marRight w:val="0"/>
      <w:marTop w:val="0"/>
      <w:marBottom w:val="0"/>
      <w:divBdr>
        <w:top w:val="none" w:sz="0" w:space="0" w:color="auto"/>
        <w:left w:val="none" w:sz="0" w:space="0" w:color="auto"/>
        <w:bottom w:val="none" w:sz="0" w:space="0" w:color="auto"/>
        <w:right w:val="none" w:sz="0" w:space="0" w:color="auto"/>
      </w:divBdr>
    </w:div>
    <w:div w:id="1168136642">
      <w:bodyDiv w:val="1"/>
      <w:marLeft w:val="0"/>
      <w:marRight w:val="0"/>
      <w:marTop w:val="0"/>
      <w:marBottom w:val="0"/>
      <w:divBdr>
        <w:top w:val="none" w:sz="0" w:space="0" w:color="auto"/>
        <w:left w:val="none" w:sz="0" w:space="0" w:color="auto"/>
        <w:bottom w:val="none" w:sz="0" w:space="0" w:color="auto"/>
        <w:right w:val="none" w:sz="0" w:space="0" w:color="auto"/>
      </w:divBdr>
      <w:divsChild>
        <w:div w:id="511067930">
          <w:marLeft w:val="40"/>
          <w:marRight w:val="40"/>
          <w:marTop w:val="40"/>
          <w:marBottom w:val="40"/>
          <w:divBdr>
            <w:top w:val="none" w:sz="0" w:space="0" w:color="auto"/>
            <w:left w:val="none" w:sz="0" w:space="0" w:color="auto"/>
            <w:bottom w:val="none" w:sz="0" w:space="0" w:color="auto"/>
            <w:right w:val="none" w:sz="0" w:space="0" w:color="auto"/>
          </w:divBdr>
        </w:div>
      </w:divsChild>
    </w:div>
    <w:div w:id="1273979757">
      <w:bodyDiv w:val="1"/>
      <w:marLeft w:val="0"/>
      <w:marRight w:val="0"/>
      <w:marTop w:val="0"/>
      <w:marBottom w:val="0"/>
      <w:divBdr>
        <w:top w:val="none" w:sz="0" w:space="0" w:color="auto"/>
        <w:left w:val="none" w:sz="0" w:space="0" w:color="auto"/>
        <w:bottom w:val="none" w:sz="0" w:space="0" w:color="auto"/>
        <w:right w:val="none" w:sz="0" w:space="0" w:color="auto"/>
      </w:divBdr>
    </w:div>
    <w:div w:id="1387795424">
      <w:bodyDiv w:val="1"/>
      <w:marLeft w:val="0"/>
      <w:marRight w:val="0"/>
      <w:marTop w:val="0"/>
      <w:marBottom w:val="0"/>
      <w:divBdr>
        <w:top w:val="none" w:sz="0" w:space="0" w:color="auto"/>
        <w:left w:val="none" w:sz="0" w:space="0" w:color="auto"/>
        <w:bottom w:val="none" w:sz="0" w:space="0" w:color="auto"/>
        <w:right w:val="none" w:sz="0" w:space="0" w:color="auto"/>
      </w:divBdr>
      <w:divsChild>
        <w:div w:id="2007051630">
          <w:marLeft w:val="0"/>
          <w:marRight w:val="0"/>
          <w:marTop w:val="0"/>
          <w:marBottom w:val="0"/>
          <w:divBdr>
            <w:top w:val="none" w:sz="0" w:space="0" w:color="auto"/>
            <w:left w:val="none" w:sz="0" w:space="0" w:color="auto"/>
            <w:bottom w:val="none" w:sz="0" w:space="0" w:color="auto"/>
            <w:right w:val="none" w:sz="0" w:space="0" w:color="auto"/>
          </w:divBdr>
        </w:div>
        <w:div w:id="2034528539">
          <w:marLeft w:val="0"/>
          <w:marRight w:val="0"/>
          <w:marTop w:val="0"/>
          <w:marBottom w:val="0"/>
          <w:divBdr>
            <w:top w:val="none" w:sz="0" w:space="0" w:color="auto"/>
            <w:left w:val="none" w:sz="0" w:space="0" w:color="auto"/>
            <w:bottom w:val="none" w:sz="0" w:space="0" w:color="auto"/>
            <w:right w:val="none" w:sz="0" w:space="0" w:color="auto"/>
          </w:divBdr>
        </w:div>
      </w:divsChild>
    </w:div>
    <w:div w:id="1549685145">
      <w:bodyDiv w:val="1"/>
      <w:marLeft w:val="0"/>
      <w:marRight w:val="0"/>
      <w:marTop w:val="0"/>
      <w:marBottom w:val="0"/>
      <w:divBdr>
        <w:top w:val="none" w:sz="0" w:space="0" w:color="auto"/>
        <w:left w:val="none" w:sz="0" w:space="0" w:color="auto"/>
        <w:bottom w:val="none" w:sz="0" w:space="0" w:color="auto"/>
        <w:right w:val="none" w:sz="0" w:space="0" w:color="auto"/>
      </w:divBdr>
      <w:divsChild>
        <w:div w:id="1400785720">
          <w:marLeft w:val="360"/>
          <w:marRight w:val="0"/>
          <w:marTop w:val="72"/>
          <w:marBottom w:val="72"/>
          <w:divBdr>
            <w:top w:val="none" w:sz="0" w:space="0" w:color="auto"/>
            <w:left w:val="none" w:sz="0" w:space="0" w:color="auto"/>
            <w:bottom w:val="none" w:sz="0" w:space="0" w:color="auto"/>
            <w:right w:val="none" w:sz="0" w:space="0" w:color="auto"/>
          </w:divBdr>
        </w:div>
        <w:div w:id="1330450237">
          <w:marLeft w:val="360"/>
          <w:marRight w:val="0"/>
          <w:marTop w:val="0"/>
          <w:marBottom w:val="72"/>
          <w:divBdr>
            <w:top w:val="none" w:sz="0" w:space="0" w:color="auto"/>
            <w:left w:val="none" w:sz="0" w:space="0" w:color="auto"/>
            <w:bottom w:val="none" w:sz="0" w:space="0" w:color="auto"/>
            <w:right w:val="none" w:sz="0" w:space="0" w:color="auto"/>
          </w:divBdr>
        </w:div>
        <w:div w:id="775443955">
          <w:marLeft w:val="360"/>
          <w:marRight w:val="0"/>
          <w:marTop w:val="0"/>
          <w:marBottom w:val="72"/>
          <w:divBdr>
            <w:top w:val="none" w:sz="0" w:space="0" w:color="auto"/>
            <w:left w:val="none" w:sz="0" w:space="0" w:color="auto"/>
            <w:bottom w:val="none" w:sz="0" w:space="0" w:color="auto"/>
            <w:right w:val="none" w:sz="0" w:space="0" w:color="auto"/>
          </w:divBdr>
        </w:div>
      </w:divsChild>
    </w:div>
    <w:div w:id="1910189864">
      <w:bodyDiv w:val="1"/>
      <w:marLeft w:val="0"/>
      <w:marRight w:val="0"/>
      <w:marTop w:val="0"/>
      <w:marBottom w:val="0"/>
      <w:divBdr>
        <w:top w:val="none" w:sz="0" w:space="0" w:color="auto"/>
        <w:left w:val="none" w:sz="0" w:space="0" w:color="auto"/>
        <w:bottom w:val="none" w:sz="0" w:space="0" w:color="auto"/>
        <w:right w:val="none" w:sz="0" w:space="0" w:color="auto"/>
      </w:divBdr>
      <w:divsChild>
        <w:div w:id="1113476493">
          <w:marLeft w:val="0"/>
          <w:marRight w:val="0"/>
          <w:marTop w:val="72"/>
          <w:marBottom w:val="0"/>
          <w:divBdr>
            <w:top w:val="none" w:sz="0" w:space="0" w:color="auto"/>
            <w:left w:val="none" w:sz="0" w:space="0" w:color="auto"/>
            <w:bottom w:val="none" w:sz="0" w:space="0" w:color="auto"/>
            <w:right w:val="none" w:sz="0" w:space="0" w:color="auto"/>
          </w:divBdr>
        </w:div>
        <w:div w:id="1026756125">
          <w:marLeft w:val="0"/>
          <w:marRight w:val="0"/>
          <w:marTop w:val="72"/>
          <w:marBottom w:val="0"/>
          <w:divBdr>
            <w:top w:val="none" w:sz="0" w:space="0" w:color="auto"/>
            <w:left w:val="none" w:sz="0" w:space="0" w:color="auto"/>
            <w:bottom w:val="none" w:sz="0" w:space="0" w:color="auto"/>
            <w:right w:val="none" w:sz="0" w:space="0" w:color="auto"/>
          </w:divBdr>
        </w:div>
        <w:div w:id="1748183587">
          <w:marLeft w:val="0"/>
          <w:marRight w:val="0"/>
          <w:marTop w:val="72"/>
          <w:marBottom w:val="0"/>
          <w:divBdr>
            <w:top w:val="none" w:sz="0" w:space="0" w:color="auto"/>
            <w:left w:val="none" w:sz="0" w:space="0" w:color="auto"/>
            <w:bottom w:val="none" w:sz="0" w:space="0" w:color="auto"/>
            <w:right w:val="none" w:sz="0" w:space="0" w:color="auto"/>
          </w:divBdr>
        </w:div>
        <w:div w:id="555899700">
          <w:marLeft w:val="0"/>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FACE1-91D0-475D-8DAC-5822C0AC9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8198</TotalTime>
  <Pages>17</Pages>
  <Words>6631</Words>
  <Characters>39790</Characters>
  <Application>Microsoft Office Word</Application>
  <DocSecurity>0</DocSecurity>
  <Lines>331</Lines>
  <Paragraphs>92</Paragraphs>
  <ScaleCrop>false</ScaleCrop>
  <HeadingPairs>
    <vt:vector size="2" baseType="variant">
      <vt:variant>
        <vt:lpstr>Tytuł</vt:lpstr>
      </vt:variant>
      <vt:variant>
        <vt:i4>1</vt:i4>
      </vt:variant>
    </vt:vector>
  </HeadingPairs>
  <TitlesOfParts>
    <vt:vector size="1" baseType="lpstr">
      <vt:lpstr/>
    </vt:vector>
  </TitlesOfParts>
  <Company>Urzad Gminy Stryszow</Company>
  <LinksUpToDate>false</LinksUpToDate>
  <CharactersWithSpaces>46329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Urzad</dc:creator>
  <cp:keywords/>
  <dc:description/>
  <cp:lastModifiedBy>Krzysztof Drążek</cp:lastModifiedBy>
  <cp:revision>697</cp:revision>
  <cp:lastPrinted>2026-03-05T07:51:00Z</cp:lastPrinted>
  <dcterms:created xsi:type="dcterms:W3CDTF">2010-04-26T12:12:00Z</dcterms:created>
  <dcterms:modified xsi:type="dcterms:W3CDTF">2026-03-05T12:49:00Z</dcterms:modified>
</cp:coreProperties>
</file>